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00D8C">
      <w:pPr>
        <w:pStyle w:val="a4"/>
        <w:shd w:val="clear" w:color="auto" w:fill="auto"/>
        <w:spacing w:after="596"/>
        <w:ind w:right="20" w:firstLine="300"/>
      </w:pPr>
      <w:bookmarkStart w:id="0" w:name="_GoBack"/>
      <w:bookmarkEnd w:id="0"/>
      <w:r>
        <w:rPr>
          <w:rStyle w:val="1"/>
          <w:color w:val="000000"/>
          <w:lang w:eastAsia="en-US"/>
        </w:rPr>
        <w:t>On the 5 of November Guy and his other plotters tried to bum up the Parliament and kill the King James I. They put 36 barrels of gunpowder into the</w:t>
      </w:r>
      <w:r>
        <w:rPr>
          <w:rStyle w:val="1"/>
          <w:color w:val="000000"/>
          <w:lang w:eastAsia="en-US"/>
        </w:rPr>
        <w:t xml:space="preserve"> cellar under the Parliament. But someone sent a letter to the King. The King’s soldiers arrested the Guy’s plotters. Guy was taken in the Tower where the King’s men cut off his head. Nowadays children celebrate the Night of Guy Fawkes. They stand in the s</w:t>
      </w:r>
      <w:r>
        <w:rPr>
          <w:rStyle w:val="1"/>
          <w:color w:val="000000"/>
          <w:lang w:eastAsia="en-US"/>
        </w:rPr>
        <w:t>treet, asking people for money on fireworks.</w:t>
      </w:r>
    </w:p>
    <w:p w:rsidR="00000000" w:rsidRDefault="00400D8C">
      <w:pPr>
        <w:pStyle w:val="a4"/>
        <w:shd w:val="clear" w:color="auto" w:fill="auto"/>
        <w:spacing w:after="482" w:line="260" w:lineRule="exact"/>
        <w:ind w:right="60" w:firstLine="0"/>
        <w:jc w:val="center"/>
      </w:pPr>
      <w:r>
        <w:rPr>
          <w:color w:val="000000"/>
          <w:u w:val="single"/>
          <w:lang w:eastAsia="en-US"/>
        </w:rPr>
        <w:t>Words</w:t>
      </w:r>
    </w:p>
    <w:p w:rsidR="00000000" w:rsidRDefault="00400D8C">
      <w:pPr>
        <w:pStyle w:val="a4"/>
        <w:shd w:val="clear" w:color="auto" w:fill="auto"/>
        <w:spacing w:after="376" w:line="485" w:lineRule="exact"/>
        <w:ind w:right="6360" w:firstLine="0"/>
        <w:jc w:val="left"/>
      </w:pPr>
      <w:r>
        <w:rPr>
          <w:rStyle w:val="1"/>
          <w:color w:val="000000"/>
          <w:lang w:eastAsia="en-US"/>
        </w:rPr>
        <w:t xml:space="preserve">plotters - </w:t>
      </w:r>
      <w:r>
        <w:rPr>
          <w:rStyle w:val="1"/>
          <w:color w:val="000000"/>
          <w:lang w:val="ru-RU"/>
        </w:rPr>
        <w:t xml:space="preserve">заговорщики </w:t>
      </w:r>
      <w:r>
        <w:rPr>
          <w:rStyle w:val="1"/>
          <w:color w:val="000000"/>
          <w:lang w:eastAsia="en-US"/>
        </w:rPr>
        <w:t xml:space="preserve">barrels - </w:t>
      </w:r>
      <w:r>
        <w:rPr>
          <w:rStyle w:val="1"/>
          <w:color w:val="000000"/>
          <w:lang w:val="ru-RU"/>
        </w:rPr>
        <w:t xml:space="preserve">бочонки </w:t>
      </w:r>
      <w:r>
        <w:rPr>
          <w:rStyle w:val="1"/>
          <w:color w:val="000000"/>
          <w:lang w:eastAsia="en-US"/>
        </w:rPr>
        <w:t xml:space="preserve">gunpowder - </w:t>
      </w:r>
      <w:r>
        <w:rPr>
          <w:rStyle w:val="1"/>
          <w:color w:val="000000"/>
          <w:lang w:val="ru-RU"/>
        </w:rPr>
        <w:t xml:space="preserve">порох </w:t>
      </w:r>
      <w:r>
        <w:rPr>
          <w:rStyle w:val="1"/>
          <w:color w:val="000000"/>
          <w:lang w:eastAsia="en-US"/>
        </w:rPr>
        <w:t xml:space="preserve">cellar - </w:t>
      </w:r>
      <w:r>
        <w:rPr>
          <w:rStyle w:val="1"/>
          <w:color w:val="000000"/>
          <w:lang w:val="ru-RU"/>
        </w:rPr>
        <w:t>подвал</w:t>
      </w:r>
    </w:p>
    <w:p w:rsidR="00000000" w:rsidRDefault="00400D8C">
      <w:pPr>
        <w:rPr>
          <w:color w:val="auto"/>
          <w:lang w:eastAsia="ru-RU"/>
        </w:rPr>
        <w:sectPr w:rsidR="00000000">
          <w:headerReference w:type="default" r:id="rId8"/>
          <w:type w:val="continuous"/>
          <w:pgSz w:w="16838" w:h="23810"/>
          <w:pgMar w:top="8519" w:right="3866" w:bottom="7909" w:left="3919" w:header="0" w:footer="3" w:gutter="0"/>
          <w:cols w:space="720"/>
          <w:noEndnote/>
          <w:docGrid w:linePitch="360"/>
        </w:sectPr>
      </w:pPr>
    </w:p>
    <w:p w:rsidR="00000000" w:rsidRDefault="00400D8C">
      <w:pPr>
        <w:pStyle w:val="a4"/>
        <w:shd w:val="clear" w:color="auto" w:fill="auto"/>
        <w:spacing w:after="482" w:line="260" w:lineRule="exact"/>
        <w:ind w:left="140" w:firstLine="3400"/>
        <w:jc w:val="left"/>
      </w:pPr>
      <w:r>
        <w:rPr>
          <w:color w:val="000000"/>
          <w:u w:val="single"/>
          <w:lang w:eastAsia="en-US"/>
        </w:rPr>
        <w:lastRenderedPageBreak/>
        <w:t>Answer questions</w:t>
      </w:r>
    </w:p>
    <w:p w:rsidR="00000000" w:rsidRDefault="00400D8C">
      <w:pPr>
        <w:pStyle w:val="a4"/>
        <w:numPr>
          <w:ilvl w:val="0"/>
          <w:numId w:val="1"/>
        </w:numPr>
        <w:shd w:val="clear" w:color="auto" w:fill="auto"/>
        <w:tabs>
          <w:tab w:val="left" w:pos="490"/>
        </w:tabs>
        <w:spacing w:after="0" w:line="485" w:lineRule="exact"/>
        <w:ind w:left="140" w:firstLine="0"/>
      </w:pPr>
      <w:r>
        <w:rPr>
          <w:rStyle w:val="1"/>
          <w:color w:val="000000"/>
          <w:lang w:eastAsia="en-US"/>
        </w:rPr>
        <w:t>Is Guy Fawkes a historical hero?</w:t>
      </w:r>
    </w:p>
    <w:p w:rsidR="00000000" w:rsidRDefault="00400D8C">
      <w:pPr>
        <w:pStyle w:val="a4"/>
        <w:numPr>
          <w:ilvl w:val="0"/>
          <w:numId w:val="1"/>
        </w:numPr>
        <w:shd w:val="clear" w:color="auto" w:fill="auto"/>
        <w:tabs>
          <w:tab w:val="left" w:pos="490"/>
        </w:tabs>
        <w:spacing w:after="0" w:line="485" w:lineRule="exact"/>
        <w:ind w:left="140" w:firstLine="0"/>
      </w:pPr>
      <w:r>
        <w:rPr>
          <w:rStyle w:val="1"/>
          <w:color w:val="000000"/>
          <w:lang w:eastAsia="en-US"/>
        </w:rPr>
        <w:t>What did he want to do?</w:t>
      </w:r>
    </w:p>
    <w:p w:rsidR="00000000" w:rsidRDefault="00400D8C">
      <w:pPr>
        <w:pStyle w:val="a4"/>
        <w:numPr>
          <w:ilvl w:val="0"/>
          <w:numId w:val="1"/>
        </w:numPr>
        <w:shd w:val="clear" w:color="auto" w:fill="auto"/>
        <w:tabs>
          <w:tab w:val="left" w:pos="490"/>
        </w:tabs>
        <w:spacing w:after="36" w:line="485" w:lineRule="exact"/>
        <w:ind w:left="140" w:firstLine="0"/>
      </w:pPr>
      <w:r>
        <w:rPr>
          <w:rStyle w:val="1"/>
          <w:color w:val="000000"/>
          <w:lang w:eastAsia="en-US"/>
        </w:rPr>
        <w:t>Why did Fawkes decide to explode the Parliament?</w:t>
      </w:r>
    </w:p>
    <w:p w:rsidR="00000000" w:rsidRDefault="00400D8C">
      <w:pPr>
        <w:pStyle w:val="a4"/>
        <w:shd w:val="clear" w:color="auto" w:fill="auto"/>
        <w:spacing w:after="0" w:line="965" w:lineRule="exact"/>
        <w:ind w:left="140" w:right="780" w:firstLine="3400"/>
        <w:jc w:val="left"/>
      </w:pPr>
      <w:r>
        <w:rPr>
          <w:rStyle w:val="14"/>
          <w:color w:val="000000"/>
          <w:lang w:eastAsia="en-US"/>
        </w:rPr>
        <w:t>guy</w:t>
      </w:r>
      <w:r>
        <w:rPr>
          <w:rStyle w:val="1"/>
          <w:color w:val="000000"/>
          <w:lang w:eastAsia="en-US"/>
        </w:rPr>
        <w:t xml:space="preserve"> Fawkes wanted to bum up the Parliament.</w:t>
      </w:r>
    </w:p>
    <w:p w:rsidR="00000000" w:rsidRDefault="00400D8C">
      <w:pPr>
        <w:rPr>
          <w:color w:val="auto"/>
          <w:lang w:eastAsia="ru-RU"/>
        </w:rPr>
      </w:pPr>
    </w:p>
    <w:p w:rsidR="00000000" w:rsidRDefault="00400D8C">
      <w:pPr>
        <w:pStyle w:val="a4"/>
        <w:shd w:val="clear" w:color="auto" w:fill="auto"/>
        <w:spacing w:after="0" w:line="485" w:lineRule="exact"/>
        <w:ind w:left="140" w:firstLine="0"/>
      </w:pPr>
      <w:r>
        <w:rPr>
          <w:rStyle w:val="1"/>
          <w:color w:val="000000"/>
          <w:lang w:eastAsia="en-US"/>
        </w:rPr>
        <w:t>He tried to kill the King.</w:t>
      </w:r>
    </w:p>
    <w:p w:rsidR="00000000" w:rsidRDefault="00400D8C">
      <w:pPr>
        <w:pStyle w:val="a4"/>
        <w:shd w:val="clear" w:color="auto" w:fill="auto"/>
        <w:spacing w:after="0" w:line="485" w:lineRule="exact"/>
        <w:ind w:left="140" w:firstLine="0"/>
      </w:pPr>
      <w:r>
        <w:rPr>
          <w:rStyle w:val="1"/>
          <w:color w:val="000000"/>
          <w:lang w:eastAsia="en-US"/>
        </w:rPr>
        <w:t>He organized the plotters.</w:t>
      </w:r>
    </w:p>
    <w:p w:rsidR="00000000" w:rsidRDefault="00400D8C">
      <w:pPr>
        <w:pStyle w:val="a4"/>
        <w:shd w:val="clear" w:color="auto" w:fill="auto"/>
        <w:spacing w:after="0" w:line="485" w:lineRule="exact"/>
        <w:ind w:left="140" w:firstLine="0"/>
      </w:pPr>
      <w:r>
        <w:rPr>
          <w:rStyle w:val="1"/>
          <w:color w:val="000000"/>
          <w:lang w:eastAsia="en-US"/>
        </w:rPr>
        <w:t>And he put barrels under the Parliament.</w:t>
      </w:r>
    </w:p>
    <w:p w:rsidR="00000000" w:rsidRDefault="00400D8C">
      <w:pPr>
        <w:pStyle w:val="a4"/>
        <w:shd w:val="clear" w:color="auto" w:fill="auto"/>
        <w:spacing w:after="0" w:line="485" w:lineRule="exact"/>
        <w:ind w:left="140" w:firstLine="0"/>
      </w:pPr>
      <w:r>
        <w:rPr>
          <w:rStyle w:val="1"/>
          <w:color w:val="000000"/>
          <w:lang w:eastAsia="en-US"/>
        </w:rPr>
        <w:t>Guy Fawkes was arrested.</w:t>
      </w:r>
    </w:p>
    <w:p w:rsidR="00000000" w:rsidRDefault="00400D8C">
      <w:pPr>
        <w:pStyle w:val="a4"/>
        <w:shd w:val="clear" w:color="auto" w:fill="auto"/>
        <w:spacing w:after="0" w:line="485" w:lineRule="exact"/>
        <w:ind w:left="140" w:firstLine="0"/>
      </w:pPr>
      <w:r>
        <w:rPr>
          <w:rStyle w:val="1"/>
          <w:color w:val="000000"/>
          <w:lang w:eastAsia="en-US"/>
        </w:rPr>
        <w:t>He was taken to the Tower.</w:t>
      </w:r>
    </w:p>
    <w:p w:rsidR="00000000" w:rsidRDefault="00400D8C">
      <w:pPr>
        <w:pStyle w:val="a4"/>
        <w:shd w:val="clear" w:color="auto" w:fill="auto"/>
        <w:spacing w:after="0" w:line="485" w:lineRule="exact"/>
        <w:ind w:left="140" w:firstLine="0"/>
      </w:pPr>
      <w:r>
        <w:rPr>
          <w:rStyle w:val="1"/>
          <w:color w:val="000000"/>
          <w:lang w:eastAsia="en-US"/>
        </w:rPr>
        <w:t>He head was cut</w:t>
      </w:r>
      <w:r>
        <w:rPr>
          <w:rStyle w:val="1"/>
          <w:color w:val="000000"/>
          <w:lang w:eastAsia="en-US"/>
        </w:rPr>
        <w:t xml:space="preserve"> off there.</w:t>
      </w:r>
    </w:p>
    <w:p w:rsidR="00000000" w:rsidRDefault="00400D8C">
      <w:pPr>
        <w:pStyle w:val="a4"/>
        <w:shd w:val="clear" w:color="auto" w:fill="auto"/>
        <w:spacing w:after="248" w:line="260" w:lineRule="exact"/>
        <w:ind w:left="140" w:firstLine="0"/>
        <w:sectPr w:rsidR="00000000">
          <w:pgSz w:w="16838" w:h="23810"/>
          <w:pgMar w:top="4110" w:right="6792" w:bottom="4542" w:left="3485" w:header="0" w:footer="3" w:gutter="0"/>
          <w:cols w:space="720"/>
          <w:noEndnote/>
          <w:docGrid w:linePitch="360"/>
        </w:sectPr>
      </w:pPr>
      <w:r>
        <w:rPr>
          <w:noProof/>
          <w:lang w:val="ru-RU"/>
        </w:rPr>
        <mc:AlternateContent>
          <mc:Choice Requires="wps">
            <w:drawing>
              <wp:anchor distT="0" distB="0" distL="63500" distR="63500" simplePos="0" relativeHeight="251658240" behindDoc="1" locked="0" layoutInCell="1" allowOverlap="1">
                <wp:simplePos x="0" y="0"/>
                <wp:positionH relativeFrom="margin">
                  <wp:posOffset>5384800</wp:posOffset>
                </wp:positionH>
                <wp:positionV relativeFrom="paragraph">
                  <wp:posOffset>98425</wp:posOffset>
                </wp:positionV>
                <wp:extent cx="671830" cy="172720"/>
                <wp:effectExtent l="3175" t="3175" r="1270" b="3810"/>
                <wp:wrapSquare wrapText="bothSides"/>
                <wp:docPr id="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83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4pt;margin-top:7.75pt;width:52.9pt;height:13.6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3QxrQIAAKk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" filled="f" stroked="f">
                <v:textbox style="mso-fit-shape-to-text:t" inset="0,0,0,0">
                  <w:txbxContent>
                    <w:p w:rsidR="00000000" w:rsidRDefault="00400D8C">
                      <w:pPr>
                        <w:rPr>
                          <w:color w:val="auto"/>
                          <w:lang w:eastAsia="ru-RU"/>
                        </w:rPr>
                      </w:pPr>
                    </w:p>
                  </w:txbxContent>
                </v:textbox>
                <w10:wrap type="square" anchorx="margin"/>
              </v:shape>
            </w:pict>
          </mc:Fallback>
        </mc:AlternateContent>
      </w:r>
    </w:p>
    <w:p w:rsidR="00000000" w:rsidRDefault="00400D8C">
      <w:pPr>
        <w:spacing w:before="30" w:after="30" w:line="240" w:lineRule="exact"/>
        <w:rPr>
          <w:color w:val="auto"/>
          <w:sz w:val="19"/>
          <w:szCs w:val="19"/>
          <w:lang w:eastAsia="ru-RU"/>
        </w:rPr>
      </w:pPr>
    </w:p>
    <w:p w:rsidR="00000000" w:rsidRDefault="00400D8C">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00D8C">
      <w:pPr>
        <w:pStyle w:val="a4"/>
        <w:shd w:val="clear" w:color="auto" w:fill="auto"/>
        <w:spacing w:after="554"/>
        <w:ind w:firstLine="0"/>
        <w:jc w:val="left"/>
      </w:pPr>
      <w:r>
        <w:rPr>
          <w:rStyle w:val="1"/>
          <w:color w:val="000000"/>
          <w:lang w:eastAsia="en-US"/>
        </w:rPr>
        <w:lastRenderedPageBreak/>
        <w:t>Passive Voice: was taken was arrested was cut off</w:t>
      </w:r>
    </w:p>
    <w:p w:rsidR="00000000" w:rsidRDefault="00400D8C">
      <w:pPr>
        <w:rPr>
          <w:color w:val="auto"/>
          <w:lang w:eastAsia="ru-RU"/>
        </w:rPr>
      </w:pPr>
    </w:p>
    <w:p w:rsidR="00000000" w:rsidRDefault="00400D8C">
      <w:pPr>
        <w:pStyle w:val="30"/>
        <w:shd w:val="clear" w:color="auto" w:fill="auto"/>
        <w:spacing w:before="0" w:line="270" w:lineRule="exact"/>
        <w:sectPr w:rsidR="00000000">
          <w:type w:val="continuous"/>
          <w:pgSz w:w="16838" w:h="23810"/>
          <w:pgMar w:top="4110" w:right="3499" w:bottom="4542" w:left="3629" w:header="0" w:footer="3" w:gutter="0"/>
          <w:cols w:num="3" w:space="720" w:equalWidth="0">
            <w:col w:w="2659" w:space="552"/>
            <w:col w:w="1685" w:space="1051"/>
            <w:col w:w="3763"/>
          </w:cols>
          <w:noEndnote/>
          <w:docGrid w:linePitch="360"/>
        </w:sectPr>
      </w:pPr>
      <w:bookmarkStart w:id="1" w:name="bookmark0"/>
      <w:r>
        <w:rPr>
          <w:rStyle w:val="3"/>
          <w:b/>
          <w:bCs/>
          <w:i/>
          <w:iCs/>
          <w:color w:val="000000"/>
          <w:lang w:eastAsia="en-US"/>
        </w:rPr>
        <w:t>Plan</w:t>
      </w:r>
      <w:bookmarkStart w:id="2" w:name="bookmark1"/>
      <w:bookmarkStart w:id="3" w:name="bookmark2"/>
      <w:bookmarkEnd w:id="1"/>
      <w:bookmarkEnd w:id="2"/>
      <w:bookmarkEnd w:id="3"/>
    </w:p>
    <w:p w:rsidR="00000000" w:rsidRDefault="00400D8C">
      <w:pPr>
        <w:spacing w:line="240" w:lineRule="exact"/>
        <w:rPr>
          <w:color w:val="auto"/>
          <w:sz w:val="19"/>
          <w:szCs w:val="19"/>
          <w:lang w:eastAsia="ru-RU"/>
        </w:rPr>
      </w:pPr>
    </w:p>
    <w:p w:rsidR="00000000" w:rsidRDefault="00400D8C">
      <w:pPr>
        <w:spacing w:before="94" w:after="94" w:line="240" w:lineRule="exact"/>
        <w:rPr>
          <w:color w:val="auto"/>
          <w:sz w:val="19"/>
          <w:szCs w:val="19"/>
          <w:lang w:eastAsia="ru-RU"/>
        </w:rPr>
      </w:pPr>
    </w:p>
    <w:p w:rsidR="00000000" w:rsidRDefault="00400D8C">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00D8C">
      <w:pPr>
        <w:pStyle w:val="a4"/>
        <w:shd w:val="clear" w:color="auto" w:fill="auto"/>
        <w:spacing w:after="0"/>
        <w:ind w:firstLine="0"/>
        <w:jc w:val="left"/>
      </w:pPr>
      <w:r>
        <w:rPr>
          <w:noProof/>
          <w:lang w:val="ru-RU"/>
        </w:rPr>
        <w:lastRenderedPageBreak/>
        <mc:AlternateContent>
          <mc:Choice Requires="wps">
            <w:drawing>
              <wp:anchor distT="0" distB="0" distL="63500" distR="63500" simplePos="0" relativeHeight="251659264" behindDoc="1" locked="0" layoutInCell="1" allowOverlap="1">
                <wp:simplePos x="0" y="0"/>
                <wp:positionH relativeFrom="margin">
                  <wp:posOffset>3928110</wp:posOffset>
                </wp:positionH>
                <wp:positionV relativeFrom="margin">
                  <wp:posOffset>7951470</wp:posOffset>
                </wp:positionV>
                <wp:extent cx="232410" cy="172720"/>
                <wp:effectExtent l="3810" t="0" r="1905" b="0"/>
                <wp:wrapSquare wrapText="bothSides"/>
                <wp:docPr id="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309.3pt;margin-top:626.1pt;width:18.3pt;height:13.6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" filled="f" stroked="f">
                <v:textbox style="mso-fit-shape-to-text:t" inset="0,0,0,0">
                  <w:txbxContent>
                    <w:p w:rsidR="00000000" w:rsidRDefault="00400D8C">
                      <w:pPr>
                        <w:rPr>
                          <w:color w:val="auto"/>
                          <w:lang w:eastAsia="ru-RU"/>
                        </w:rPr>
                      </w:pPr>
                    </w:p>
                  </w:txbxContent>
                </v:textbox>
                <w10:wrap type="square" anchorx="margin" anchory="margin"/>
              </v:shape>
            </w:pict>
          </mc:Fallback>
        </mc:AlternateContent>
      </w:r>
      <w:r>
        <w:rPr>
          <w:rStyle w:val="1"/>
          <w:color w:val="000000"/>
          <w:lang w:eastAsia="en-US"/>
        </w:rPr>
        <w:t>Fawkes’s plan</w:t>
      </w:r>
    </w:p>
    <w:p w:rsidR="00000000" w:rsidRDefault="00400D8C">
      <w:pPr>
        <w:pStyle w:val="a4"/>
        <w:shd w:val="clear" w:color="auto" w:fill="auto"/>
        <w:spacing w:after="0"/>
        <w:ind w:right="260" w:firstLine="0"/>
        <w:jc w:val="left"/>
      </w:pPr>
      <w:r>
        <w:rPr>
          <w:rStyle w:val="1"/>
          <w:color w:val="000000"/>
          <w:lang w:eastAsia="en-US"/>
        </w:rPr>
        <w:t>Barrels of gunpowder under the Parliament The letter to the King Fawkes’s arrest and death</w:t>
      </w:r>
    </w:p>
    <w:p w:rsidR="00000000" w:rsidRDefault="00400D8C">
      <w:pPr>
        <w:rPr>
          <w:color w:val="auto"/>
          <w:lang w:eastAsia="ru-RU"/>
        </w:rPr>
      </w:pPr>
    </w:p>
    <w:p w:rsidR="00000000" w:rsidRDefault="00400D8C">
      <w:pPr>
        <w:pStyle w:val="a4"/>
        <w:shd w:val="clear" w:color="auto" w:fill="auto"/>
        <w:spacing w:after="0" w:line="260" w:lineRule="exact"/>
        <w:ind w:firstLine="0"/>
        <w:jc w:val="left"/>
        <w:sectPr w:rsidR="00000000">
          <w:type w:val="continuous"/>
          <w:pgSz w:w="16838" w:h="23810"/>
          <w:pgMar w:top="4110" w:right="8064" w:bottom="4542" w:left="3638" w:header="0" w:footer="3" w:gutter="0"/>
          <w:cols w:space="720"/>
          <w:noEndnote/>
          <w:docGrid w:linePitch="360"/>
        </w:sectPr>
      </w:pPr>
      <w:r>
        <w:rPr>
          <w:rStyle w:val="1"/>
          <w:color w:val="000000"/>
          <w:lang w:eastAsia="en-US"/>
        </w:rPr>
        <w:t>Children’s fun this event</w:t>
      </w:r>
    </w:p>
    <w:p w:rsidR="00000000" w:rsidRDefault="00400D8C">
      <w:pPr>
        <w:pStyle w:val="a4"/>
        <w:shd w:val="clear" w:color="auto" w:fill="auto"/>
        <w:spacing w:after="0" w:line="260" w:lineRule="exact"/>
        <w:ind w:left="4160" w:firstLine="0"/>
        <w:jc w:val="left"/>
      </w:pPr>
      <w:r>
        <w:rPr>
          <w:color w:val="000000"/>
          <w:u w:val="single"/>
          <w:lang w:val="ru-RU"/>
        </w:rPr>
        <w:lastRenderedPageBreak/>
        <w:t xml:space="preserve">Му </w:t>
      </w:r>
      <w:r>
        <w:rPr>
          <w:color w:val="000000"/>
          <w:u w:val="single"/>
          <w:lang w:eastAsia="en-US"/>
        </w:rPr>
        <w:t>Sto</w:t>
      </w:r>
      <w:r>
        <w:rPr>
          <w:rStyle w:val="1"/>
          <w:color w:val="000000"/>
          <w:lang w:eastAsia="en-US"/>
        </w:rPr>
        <w:t>ry Malicious Action</w:t>
      </w:r>
    </w:p>
    <w:p w:rsidR="00000000" w:rsidRDefault="00400D8C">
      <w:pPr>
        <w:rPr>
          <w:color w:val="auto"/>
          <w:lang w:eastAsia="ru-RU"/>
        </w:rPr>
      </w:pPr>
    </w:p>
    <w:p w:rsidR="00000000" w:rsidRDefault="00400D8C">
      <w:pPr>
        <w:pStyle w:val="a4"/>
        <w:shd w:val="clear" w:color="auto" w:fill="auto"/>
        <w:spacing w:after="0" w:line="240" w:lineRule="exact"/>
        <w:ind w:right="20" w:firstLine="0"/>
        <w:jc w:val="right"/>
      </w:pPr>
      <w:r>
        <w:rPr>
          <w:rStyle w:val="1"/>
          <w:color w:val="000000"/>
          <w:lang w:eastAsia="en-US"/>
        </w:rPr>
        <w:t>I knew one student whim I taught Deulsch. Sasha wasn’t good at the</w:t>
      </w:r>
    </w:p>
    <w:p w:rsidR="00000000" w:rsidRDefault="00400D8C">
      <w:pPr>
        <w:pStyle w:val="a4"/>
        <w:shd w:val="clear" w:color="auto" w:fill="auto"/>
        <w:spacing w:after="164" w:line="240" w:lineRule="exact"/>
        <w:ind w:left="1180" w:right="20" w:firstLine="5160"/>
        <w:jc w:val="left"/>
      </w:pPr>
      <w:r>
        <w:rPr>
          <w:rStyle w:val="1"/>
          <w:color w:val="000000"/>
          <w:lang w:eastAsia="en-US"/>
        </w:rPr>
        <w:t>language. But everybody knew about hobby He attend the house school. He</w:t>
      </w:r>
    </w:p>
    <w:p w:rsidR="00000000" w:rsidRDefault="00400D8C">
      <w:pPr>
        <w:pStyle w:val="a4"/>
        <w:shd w:val="clear" w:color="auto" w:fill="auto"/>
        <w:spacing w:after="0" w:line="260" w:lineRule="exact"/>
        <w:ind w:right="20" w:firstLine="0"/>
        <w:jc w:val="right"/>
      </w:pPr>
      <w:r>
        <w:rPr>
          <w:rStyle w:val="1"/>
          <w:color w:val="000000"/>
          <w:lang w:eastAsia="en-US"/>
        </w:rPr>
        <w:t>horses and was a good horse-rider. He trained other children to ride</w:t>
      </w:r>
    </w:p>
    <w:p w:rsidR="00000000" w:rsidRDefault="00400D8C">
      <w:pPr>
        <w:pStyle w:val="20"/>
        <w:shd w:val="clear" w:color="auto" w:fill="auto"/>
        <w:tabs>
          <w:tab w:val="right" w:pos="2419"/>
        </w:tabs>
        <w:spacing w:before="0" w:line="260" w:lineRule="exact"/>
      </w:pPr>
      <w:r>
        <w:rPr>
          <w:rStyle w:val="2TimesNewRoman"/>
          <w:i w:val="0"/>
          <w:iCs w:val="0"/>
          <w:noProof w:val="0"/>
          <w:color w:val="000000"/>
          <w:lang w:eastAsia="en-US"/>
        </w:rPr>
        <w:tab/>
      </w:r>
    </w:p>
    <w:p w:rsidR="00000000" w:rsidRDefault="00400D8C">
      <w:pPr>
        <w:pStyle w:val="a4"/>
        <w:shd w:val="clear" w:color="auto" w:fill="auto"/>
        <w:spacing w:after="0" w:line="485" w:lineRule="exact"/>
        <w:ind w:firstLine="0"/>
      </w:pPr>
      <w:r>
        <w:rPr>
          <w:rStyle w:val="1"/>
          <w:color w:val="000000"/>
          <w:lang w:eastAsia="en-US"/>
        </w:rPr>
        <w:t>- horses. I consider him to be a well-educated, honest, considerate pupil.</w:t>
      </w:r>
    </w:p>
    <w:p w:rsidR="00000000" w:rsidRDefault="00400D8C">
      <w:pPr>
        <w:pStyle w:val="a4"/>
        <w:shd w:val="clear" w:color="auto" w:fill="auto"/>
        <w:tabs>
          <w:tab w:val="right" w:pos="9518"/>
        </w:tabs>
        <w:spacing w:after="0" w:line="485" w:lineRule="exact"/>
        <w:ind w:firstLine="0"/>
      </w:pPr>
      <w:r>
        <w:rPr>
          <w:rStyle w:val="1"/>
          <w:color w:val="000000"/>
          <w:lang w:val="ru-RU"/>
        </w:rPr>
        <w:tab/>
      </w:r>
      <w:r>
        <w:rPr>
          <w:rStyle w:val="1"/>
          <w:color w:val="000000"/>
          <w:lang w:eastAsia="en-US"/>
        </w:rPr>
        <w:t>One day before New Year</w:t>
      </w:r>
      <w:r>
        <w:rPr>
          <w:rStyle w:val="1"/>
          <w:color w:val="000000"/>
          <w:lang w:eastAsia="en-US"/>
        </w:rPr>
        <w:t xml:space="preserve"> he brought to school pyrotechnics. I saw him</w:t>
      </w:r>
    </w:p>
    <w:p w:rsidR="00000000" w:rsidRDefault="00400D8C">
      <w:pPr>
        <w:pStyle w:val="a4"/>
        <w:shd w:val="clear" w:color="auto" w:fill="auto"/>
        <w:tabs>
          <w:tab w:val="right" w:pos="10373"/>
        </w:tabs>
        <w:spacing w:after="0" w:line="485" w:lineRule="exact"/>
        <w:ind w:right="20" w:firstLine="1380"/>
      </w:pPr>
      <w:r>
        <w:rPr>
          <w:rStyle w:val="1"/>
          <w:color w:val="000000"/>
          <w:lang w:eastAsia="en-US"/>
        </w:rPr>
        <w:t>writing the task. Suddenly he stood up and set his pyrotechnics going. The was a noise lik</w:t>
      </w:r>
      <w:r>
        <w:rPr>
          <w:rStyle w:val="1"/>
          <w:color w:val="000000"/>
          <w:lang w:val="ru-RU"/>
        </w:rPr>
        <w:t xml:space="preserve">е </w:t>
      </w:r>
      <w:r>
        <w:rPr>
          <w:rStyle w:val="1"/>
          <w:color w:val="000000"/>
          <w:lang w:eastAsia="en-US"/>
        </w:rPr>
        <w:t>an explosion. The fire appeared and be gang crawling along the curtain. The fire was flare. The students were terribly</w:t>
      </w:r>
      <w:r>
        <w:rPr>
          <w:rStyle w:val="1"/>
          <w:color w:val="000000"/>
          <w:lang w:eastAsia="en-US"/>
        </w:rPr>
        <w:t xml:space="preserve"> brightened. We all tock everything, which was at hand in the study, in the corridor. We managed to </w:t>
      </w:r>
      <w:r>
        <w:rPr>
          <w:rStyle w:val="1"/>
          <w:color w:val="000000"/>
          <w:lang w:eastAsia="en-US"/>
        </w:rPr>
        <w:tab/>
        <w:t>bum the fire out. For some time I had a serious heart-ache. I didn’tlfns mother</w:t>
      </w:r>
    </w:p>
    <w:p w:rsidR="00000000" w:rsidRDefault="00400D8C">
      <w:pPr>
        <w:pStyle w:val="a4"/>
        <w:shd w:val="clear" w:color="auto" w:fill="auto"/>
        <w:spacing w:after="0" w:line="260" w:lineRule="exact"/>
        <w:ind w:left="180" w:firstLine="0"/>
        <w:jc w:val="left"/>
        <w:sectPr w:rsidR="00000000">
          <w:headerReference w:type="default" r:id="rId9"/>
          <w:pgSz w:w="16838" w:h="23810"/>
          <w:pgMar w:top="5244" w:right="3158" w:bottom="12256" w:left="3456" w:header="0" w:footer="3" w:gutter="0"/>
          <w:cols w:space="720"/>
          <w:noEndnote/>
          <w:docGrid w:linePitch="360"/>
        </w:sectPr>
      </w:pPr>
      <w:r>
        <w:rPr>
          <w:rStyle w:val="1"/>
          <w:color w:val="000000"/>
          <w:lang w:eastAsia="en-US"/>
        </w:rPr>
        <w:t>to school. Sasha apolozed to me. I forgave the boy.</w:t>
      </w:r>
    </w:p>
    <w:p w:rsidR="00000000" w:rsidRDefault="00400D8C">
      <w:pPr>
        <w:pStyle w:val="a4"/>
        <w:shd w:val="clear" w:color="auto" w:fill="auto"/>
        <w:tabs>
          <w:tab w:val="right" w:pos="4044"/>
          <w:tab w:val="right" w:pos="4687"/>
          <w:tab w:val="left" w:pos="4759"/>
        </w:tabs>
        <w:spacing w:after="380" w:line="260" w:lineRule="exact"/>
        <w:ind w:left="20" w:firstLine="280"/>
      </w:pPr>
      <w:r>
        <w:rPr>
          <w:rStyle w:val="1"/>
          <w:color w:val="000000"/>
          <w:lang w:val="ru-RU"/>
        </w:rPr>
        <w:lastRenderedPageBreak/>
        <w:tab/>
      </w:r>
      <w:r>
        <w:rPr>
          <w:strike/>
          <w:color w:val="000000"/>
          <w:lang w:eastAsia="en-US"/>
        </w:rPr>
        <w:t>A</w:t>
      </w:r>
      <w:r>
        <w:rPr>
          <w:strike/>
          <w:color w:val="000000"/>
          <w:lang w:eastAsia="en-US"/>
        </w:rPr>
        <w:tab/>
        <w:t>quiet</w:t>
      </w:r>
      <w:r>
        <w:rPr>
          <w:strike/>
          <w:color w:val="000000"/>
          <w:lang w:eastAsia="en-US"/>
        </w:rPr>
        <w:tab/>
        <w:t>evening</w:t>
      </w:r>
    </w:p>
    <w:p w:rsidR="00000000" w:rsidRDefault="00400D8C">
      <w:pPr>
        <w:rPr>
          <w:color w:val="auto"/>
          <w:lang w:eastAsia="ru-RU"/>
        </w:rPr>
      </w:pPr>
    </w:p>
    <w:p w:rsidR="00000000" w:rsidRDefault="00400D8C">
      <w:pPr>
        <w:pStyle w:val="a4"/>
        <w:shd w:val="clear" w:color="auto" w:fill="auto"/>
        <w:spacing w:after="0" w:line="485" w:lineRule="exact"/>
        <w:ind w:left="20" w:right="20" w:firstLine="280"/>
        <w:sectPr w:rsidR="00000000">
          <w:type w:val="continuous"/>
          <w:pgSz w:w="16838" w:h="23810"/>
          <w:pgMar w:top="4418" w:right="3444" w:bottom="4092" w:left="3444" w:header="0" w:footer="3" w:gutter="226"/>
          <w:cols w:space="720"/>
          <w:noEndnote/>
          <w:rtlGutter/>
          <w:docGrid w:linePitch="360"/>
        </w:sectPr>
      </w:pPr>
      <w:r>
        <w:rPr>
          <w:rStyle w:val="1"/>
          <w:color w:val="000000"/>
          <w:lang w:eastAsia="en-US"/>
        </w:rPr>
        <w:lastRenderedPageBreak/>
        <w:t>Mr. Vosper, a doctor examined many patients. At half past seven he and his wife were going to have dinner at their friends. Mr. Vosper was writing notes</w:t>
      </w:r>
      <w:r>
        <w:rPr>
          <w:rStyle w:val="1"/>
          <w:color w:val="000000"/>
          <w:lang w:eastAsia="en-US"/>
        </w:rPr>
        <w:t xml:space="preserve"> about his patients. But there were constant telephone calls. The people asked Mr. Vosper to visit them the next day. He fixed a time for them. Then the doctor began reading a lot of recommendations about improving health. At the same time he was answering</w:t>
      </w:r>
      <w:r>
        <w:rPr>
          <w:rStyle w:val="1"/>
          <w:color w:val="000000"/>
          <w:lang w:eastAsia="en-US"/>
        </w:rPr>
        <w:t xml:space="preserve"> the telephone calls. A very old man was waiting for the doctor to speak with him. Just when Mr. Vosper noticed the old man in the room he was informed about moving in the new house only in ten weeks. The doctor was upset. The man, Mr. Pennock, said that h</w:t>
      </w:r>
      <w:r>
        <w:rPr>
          <w:rStyle w:val="1"/>
          <w:color w:val="000000"/>
          <w:lang w:eastAsia="en-US"/>
        </w:rPr>
        <w:t xml:space="preserve">is mouth, his left leg, back hurt every day. Heart noises are heard in his ears, he needed new glasses, his head seemed go round and round. After that the doctor took paper notes with recommendations and advised Mr. Pennock to read them thoroughly to know </w:t>
      </w:r>
      <w:r>
        <w:rPr>
          <w:rStyle w:val="1"/>
          <w:color w:val="000000"/>
          <w:lang w:eastAsia="en-US"/>
        </w:rPr>
        <w:t>everything about his deceases and how to treat himself. He gave notes to Mr. Pennock. Then the doctor took his case and went to the boy who had just swallowed some pound notes with ink. He odered taxi for his wife telling her he would be late for dinner.</w:t>
      </w:r>
    </w:p>
    <w:p w:rsidR="00000000" w:rsidRDefault="00400D8C">
      <w:pPr>
        <w:pStyle w:val="a4"/>
        <w:shd w:val="clear" w:color="auto" w:fill="auto"/>
        <w:spacing w:after="0" w:line="260" w:lineRule="exact"/>
        <w:ind w:left="220" w:firstLine="0"/>
      </w:pPr>
      <w:r>
        <w:rPr>
          <w:rStyle w:val="1"/>
          <w:color w:val="000000"/>
          <w:lang w:eastAsia="en-US"/>
        </w:rPr>
        <w:lastRenderedPageBreak/>
        <w:t>At the restaurant when I went for lunch met Peter and his girlfriend. Who were</w:t>
      </w:r>
    </w:p>
    <w:p w:rsidR="00000000" w:rsidRDefault="00400D8C">
      <w:pPr>
        <w:rPr>
          <w:color w:val="auto"/>
          <w:lang w:eastAsia="ru-RU"/>
        </w:rPr>
      </w:pPr>
    </w:p>
    <w:p w:rsidR="00000000" w:rsidRDefault="00400D8C">
      <w:pPr>
        <w:pStyle w:val="a4"/>
        <w:shd w:val="clear" w:color="auto" w:fill="auto"/>
        <w:spacing w:after="0"/>
        <w:ind w:left="220" w:right="20" w:firstLine="0"/>
      </w:pPr>
      <w:r>
        <w:rPr>
          <w:rStyle w:val="1"/>
          <w:color w:val="000000"/>
          <w:lang w:eastAsia="en-US"/>
        </w:rPr>
        <w:t>going to the West. Peter</w:t>
      </w:r>
      <w:r>
        <w:rPr>
          <w:rStyle w:val="1"/>
          <w:color w:val="000000"/>
          <w:lang w:eastAsia="en-US"/>
        </w:rPr>
        <w:t xml:space="preserve"> took my ticket for his coat. Later I found a lot of money in the pocket of that coat Then he threw the envelope with money to Peter. I seeing that Peter was too aggressive ran dawn. In the evening I couldn’t find his cigarettes and there was no my name of</w:t>
      </w:r>
      <w:r>
        <w:rPr>
          <w:rStyle w:val="1"/>
          <w:color w:val="000000"/>
          <w:lang w:eastAsia="en-US"/>
        </w:rPr>
        <w:t xml:space="preserve"> the store sewn inside the coat, it wasn’t my coat. I felt compassion for the poor man who needed his own coat.</w:t>
      </w:r>
    </w:p>
    <w:p w:rsidR="00000000" w:rsidRDefault="00400D8C">
      <w:pPr>
        <w:rPr>
          <w:color w:val="auto"/>
          <w:lang w:eastAsia="ru-RU"/>
        </w:rPr>
      </w:pPr>
    </w:p>
    <w:p w:rsidR="00000000" w:rsidRDefault="00400D8C">
      <w:pPr>
        <w:pStyle w:val="a4"/>
        <w:shd w:val="clear" w:color="auto" w:fill="auto"/>
        <w:spacing w:after="486" w:line="260" w:lineRule="exact"/>
        <w:ind w:right="160" w:firstLine="0"/>
        <w:jc w:val="center"/>
      </w:pPr>
      <w:r>
        <w:rPr>
          <w:rStyle w:val="1"/>
          <w:color w:val="000000"/>
          <w:lang w:eastAsia="en-US"/>
        </w:rPr>
        <w:t>Another end</w:t>
      </w:r>
    </w:p>
    <w:p w:rsidR="00000000" w:rsidRDefault="00400D8C">
      <w:pPr>
        <w:pStyle w:val="a4"/>
        <w:shd w:val="clear" w:color="auto" w:fill="auto"/>
        <w:spacing w:after="600" w:line="485" w:lineRule="exact"/>
        <w:ind w:left="220" w:right="20" w:firstLine="0"/>
      </w:pPr>
      <w:r>
        <w:rPr>
          <w:rStyle w:val="1"/>
          <w:color w:val="000000"/>
          <w:lang w:eastAsia="en-US"/>
        </w:rPr>
        <w:t>Charles addressed the policemen and explained to them everything. The police began to investigate this fact. They found a well-know</w:t>
      </w:r>
      <w:r>
        <w:rPr>
          <w:rStyle w:val="1"/>
          <w:color w:val="000000"/>
          <w:lang w:eastAsia="en-US"/>
        </w:rPr>
        <w:t xml:space="preserve"> swindler.</w:t>
      </w:r>
    </w:p>
    <w:p w:rsidR="00000000" w:rsidRDefault="00400D8C">
      <w:pPr>
        <w:pStyle w:val="a4"/>
        <w:shd w:val="clear" w:color="auto" w:fill="auto"/>
        <w:spacing w:after="579" w:line="260" w:lineRule="exact"/>
        <w:ind w:right="160" w:firstLine="0"/>
        <w:jc w:val="center"/>
      </w:pPr>
      <w:r>
        <w:rPr>
          <w:rStyle w:val="1"/>
          <w:color w:val="000000"/>
          <w:lang w:eastAsia="en-US"/>
        </w:rPr>
        <w:t>Plan</w:t>
      </w:r>
    </w:p>
    <w:p w:rsidR="00000000" w:rsidRDefault="00400D8C">
      <w:pPr>
        <w:rPr>
          <w:color w:val="auto"/>
          <w:lang w:eastAsia="ru-RU"/>
        </w:rPr>
      </w:pPr>
    </w:p>
    <w:p w:rsidR="00000000" w:rsidRDefault="00400D8C">
      <w:pPr>
        <w:pStyle w:val="a4"/>
        <w:numPr>
          <w:ilvl w:val="0"/>
          <w:numId w:val="2"/>
        </w:numPr>
        <w:shd w:val="clear" w:color="auto" w:fill="auto"/>
        <w:tabs>
          <w:tab w:val="left" w:pos="988"/>
        </w:tabs>
        <w:spacing w:after="0" w:line="485" w:lineRule="exact"/>
        <w:ind w:left="660" w:firstLine="0"/>
      </w:pPr>
      <w:r>
        <w:rPr>
          <w:rStyle w:val="1"/>
          <w:color w:val="000000"/>
          <w:lang w:eastAsia="en-US"/>
        </w:rPr>
        <w:t>Meeting at the restaurant.</w:t>
      </w:r>
    </w:p>
    <w:p w:rsidR="00000000" w:rsidRDefault="00400D8C">
      <w:pPr>
        <w:pStyle w:val="a4"/>
        <w:numPr>
          <w:ilvl w:val="0"/>
          <w:numId w:val="2"/>
        </w:numPr>
        <w:shd w:val="clear" w:color="auto" w:fill="auto"/>
        <w:tabs>
          <w:tab w:val="left" w:pos="988"/>
          <w:tab w:val="left" w:pos="7140"/>
        </w:tabs>
        <w:spacing w:after="0" w:line="485" w:lineRule="exact"/>
        <w:ind w:left="660" w:firstLine="0"/>
      </w:pPr>
      <w:r>
        <w:rPr>
          <w:rStyle w:val="1"/>
          <w:color w:val="000000"/>
          <w:lang w:eastAsia="en-US"/>
        </w:rPr>
        <w:t>Changing tickets for the coat.</w:t>
      </w:r>
      <w:r>
        <w:rPr>
          <w:rStyle w:val="1"/>
          <w:color w:val="000000"/>
          <w:lang w:eastAsia="en-US"/>
        </w:rPr>
        <w:tab/>
      </w:r>
    </w:p>
    <w:p w:rsidR="00000000" w:rsidRDefault="00400D8C">
      <w:pPr>
        <w:pStyle w:val="a4"/>
        <w:numPr>
          <w:ilvl w:val="0"/>
          <w:numId w:val="2"/>
        </w:numPr>
        <w:shd w:val="clear" w:color="auto" w:fill="auto"/>
        <w:tabs>
          <w:tab w:val="left" w:pos="988"/>
          <w:tab w:val="right" w:pos="7236"/>
          <w:tab w:val="right" w:pos="8777"/>
        </w:tabs>
        <w:spacing w:after="0" w:line="485" w:lineRule="exact"/>
        <w:ind w:left="660" w:firstLine="0"/>
      </w:pPr>
      <w:r>
        <w:rPr>
          <w:rStyle w:val="1"/>
          <w:color w:val="000000"/>
          <w:lang w:eastAsia="en-US"/>
        </w:rPr>
        <w:t>A bundle of money in the other coat.</w:t>
      </w:r>
      <w:r>
        <w:rPr>
          <w:rStyle w:val="1"/>
          <w:color w:val="000000"/>
          <w:lang w:eastAsia="en-US"/>
        </w:rPr>
        <w:tab/>
      </w:r>
    </w:p>
    <w:p w:rsidR="00000000" w:rsidRDefault="00400D8C">
      <w:pPr>
        <w:pStyle w:val="a4"/>
        <w:numPr>
          <w:ilvl w:val="0"/>
          <w:numId w:val="2"/>
        </w:numPr>
        <w:shd w:val="clear" w:color="auto" w:fill="auto"/>
        <w:tabs>
          <w:tab w:val="left" w:pos="988"/>
        </w:tabs>
        <w:spacing w:after="0" w:line="485" w:lineRule="exact"/>
        <w:ind w:left="660" w:firstLine="0"/>
      </w:pPr>
      <w:r>
        <w:rPr>
          <w:rStyle w:val="1"/>
          <w:color w:val="000000"/>
          <w:lang w:eastAsia="en-US"/>
        </w:rPr>
        <w:t>Unpleasant discovery by Charles.</w:t>
      </w:r>
    </w:p>
    <w:p w:rsidR="00000000" w:rsidRDefault="00400D8C">
      <w:pPr>
        <w:pStyle w:val="a4"/>
        <w:numPr>
          <w:ilvl w:val="0"/>
          <w:numId w:val="2"/>
        </w:numPr>
        <w:shd w:val="clear" w:color="auto" w:fill="auto"/>
        <w:tabs>
          <w:tab w:val="left" w:pos="988"/>
        </w:tabs>
        <w:spacing w:after="0" w:line="485" w:lineRule="exact"/>
        <w:ind w:left="660" w:firstLine="0"/>
        <w:sectPr w:rsidR="00000000">
          <w:headerReference w:type="even" r:id="rId10"/>
          <w:headerReference w:type="default" r:id="rId11"/>
          <w:pgSz w:w="16838" w:h="23810"/>
          <w:pgMar w:top="4418" w:right="3444" w:bottom="4092" w:left="3444" w:header="0" w:footer="3" w:gutter="226"/>
          <w:cols w:space="720"/>
          <w:noEndnote/>
          <w:rtlGutter/>
          <w:docGrid w:linePitch="360"/>
        </w:sectPr>
      </w:pPr>
      <w:r>
        <w:rPr>
          <w:rStyle w:val="1"/>
          <w:color w:val="000000"/>
          <w:lang w:eastAsia="en-US"/>
        </w:rPr>
        <w:t>His feeling.</w:t>
      </w:r>
    </w:p>
    <w:p w:rsidR="00000000" w:rsidRDefault="00400D8C">
      <w:pPr>
        <w:pStyle w:val="a4"/>
        <w:shd w:val="clear" w:color="auto" w:fill="auto"/>
        <w:spacing w:after="600" w:line="485" w:lineRule="exact"/>
        <w:ind w:left="20" w:firstLine="0"/>
        <w:jc w:val="center"/>
      </w:pPr>
      <w:r>
        <w:rPr>
          <w:color w:val="000000"/>
          <w:u w:val="single"/>
          <w:lang w:eastAsia="en-US"/>
        </w:rPr>
        <w:lastRenderedPageBreak/>
        <w:t>Prove</w:t>
      </w:r>
      <w:r>
        <w:rPr>
          <w:rStyle w:val="1"/>
          <w:color w:val="000000"/>
          <w:lang w:eastAsia="en-US"/>
        </w:rPr>
        <w:t xml:space="preserve"> that Peter wasn’t a</w:t>
      </w:r>
      <w:r>
        <w:rPr>
          <w:rStyle w:val="1"/>
          <w:color w:val="000000"/>
          <w:lang w:eastAsia="en-US"/>
        </w:rPr>
        <w:t xml:space="preserve"> decent person, that Charles was at a loss.</w:t>
      </w:r>
    </w:p>
    <w:p w:rsidR="00000000" w:rsidRDefault="00400D8C">
      <w:pPr>
        <w:pStyle w:val="a4"/>
        <w:shd w:val="clear" w:color="auto" w:fill="auto"/>
        <w:spacing w:after="482" w:line="260" w:lineRule="exact"/>
        <w:ind w:firstLine="0"/>
        <w:jc w:val="center"/>
      </w:pPr>
      <w:r>
        <w:rPr>
          <w:rStyle w:val="1"/>
          <w:color w:val="000000"/>
          <w:lang w:eastAsia="en-US"/>
        </w:rPr>
        <w:t>Characterizing Peter</w:t>
      </w:r>
    </w:p>
    <w:p w:rsidR="00000000" w:rsidRDefault="00400D8C">
      <w:pPr>
        <w:pStyle w:val="a4"/>
        <w:shd w:val="clear" w:color="auto" w:fill="auto"/>
        <w:tabs>
          <w:tab w:val="center" w:pos="6932"/>
          <w:tab w:val="right" w:pos="8022"/>
          <w:tab w:val="center" w:pos="8329"/>
          <w:tab w:val="right" w:pos="9409"/>
        </w:tabs>
        <w:spacing w:after="0" w:line="485" w:lineRule="exact"/>
        <w:ind w:left="20" w:firstLine="380"/>
      </w:pPr>
      <w:r>
        <w:rPr>
          <w:rStyle w:val="1"/>
          <w:color w:val="000000"/>
          <w:lang w:eastAsia="en-US"/>
        </w:rPr>
        <w:t>Go my mind Peter was a swindler. He managed to change tickets in the restaurant. He knew there was money in that coat. And he was sure that Charles who was</w:t>
      </w:r>
      <w:r>
        <w:rPr>
          <w:rStyle w:val="1"/>
          <w:color w:val="000000"/>
          <w:lang w:eastAsia="en-US"/>
        </w:rPr>
        <w:t xml:space="preserve"> honest would come to him and give him the money. He was going to travel to the West. I think he got accustomed to deceive people getting money in this way. He was with rude manners. His big strong arms</w:t>
      </w:r>
      <w:r>
        <w:rPr>
          <w:rStyle w:val="1"/>
          <w:color w:val="000000"/>
          <w:lang w:eastAsia="en-US"/>
        </w:rPr>
        <w:tab/>
        <w:t>were</w:t>
      </w:r>
      <w:r>
        <w:rPr>
          <w:rStyle w:val="1"/>
          <w:color w:val="000000"/>
          <w:lang w:eastAsia="en-US"/>
        </w:rPr>
        <w:tab/>
        <w:t>on the</w:t>
      </w:r>
      <w:r>
        <w:rPr>
          <w:rStyle w:val="1"/>
          <w:color w:val="000000"/>
          <w:lang w:eastAsia="en-US"/>
        </w:rPr>
        <w:tab/>
        <w:t>sides</w:t>
      </w:r>
      <w:r>
        <w:rPr>
          <w:rStyle w:val="1"/>
          <w:color w:val="000000"/>
          <w:lang w:eastAsia="en-US"/>
        </w:rPr>
        <w:tab/>
        <w:t>of this</w:t>
      </w:r>
    </w:p>
    <w:p w:rsidR="00000000" w:rsidRDefault="00400D8C">
      <w:pPr>
        <w:pStyle w:val="a4"/>
        <w:shd w:val="clear" w:color="auto" w:fill="auto"/>
        <w:tabs>
          <w:tab w:val="center" w:pos="6932"/>
          <w:tab w:val="center" w:pos="8329"/>
          <w:tab w:val="right" w:pos="9409"/>
        </w:tabs>
        <w:spacing w:after="0" w:line="485" w:lineRule="exact"/>
        <w:ind w:left="20" w:firstLine="0"/>
      </w:pPr>
      <w:r>
        <w:rPr>
          <w:rStyle w:val="1"/>
          <w:color w:val="000000"/>
          <w:lang w:eastAsia="en-US"/>
        </w:rPr>
        <w:t xml:space="preserve">body. He hated Charles. He </w:t>
      </w:r>
      <w:r>
        <w:rPr>
          <w:rStyle w:val="1"/>
          <w:color w:val="000000"/>
          <w:lang w:eastAsia="en-US"/>
        </w:rPr>
        <w:t>was aggressive. Charles should</w:t>
      </w:r>
      <w:r>
        <w:rPr>
          <w:rStyle w:val="1"/>
          <w:color w:val="000000"/>
          <w:lang w:eastAsia="en-US"/>
        </w:rPr>
        <w:tab/>
        <w:t>have been</w:t>
      </w:r>
      <w:r>
        <w:rPr>
          <w:rStyle w:val="1"/>
          <w:color w:val="000000"/>
          <w:lang w:eastAsia="en-US"/>
        </w:rPr>
        <w:tab/>
        <w:t>very</w:t>
      </w:r>
      <w:r>
        <w:rPr>
          <w:rStyle w:val="1"/>
          <w:color w:val="000000"/>
          <w:lang w:eastAsia="en-US"/>
        </w:rPr>
        <w:tab/>
        <w:t>careful</w:t>
      </w:r>
    </w:p>
    <w:p w:rsidR="00000000" w:rsidRDefault="00400D8C">
      <w:pPr>
        <w:pStyle w:val="a4"/>
        <w:shd w:val="clear" w:color="auto" w:fill="auto"/>
        <w:spacing w:after="36" w:line="485" w:lineRule="exact"/>
        <w:ind w:left="20" w:firstLine="0"/>
      </w:pPr>
      <w:r>
        <w:rPr>
          <w:rStyle w:val="1"/>
          <w:color w:val="000000"/>
          <w:lang w:eastAsia="en-US"/>
        </w:rPr>
        <w:t>and he shouldn’t have spoken with that lad.</w:t>
      </w:r>
    </w:p>
    <w:p w:rsidR="00000000" w:rsidRDefault="00400D8C">
      <w:pPr>
        <w:pStyle w:val="a4"/>
        <w:shd w:val="clear" w:color="auto" w:fill="auto"/>
        <w:spacing w:after="0" w:line="965" w:lineRule="exact"/>
        <w:ind w:left="20" w:right="4000" w:firstLine="4000"/>
        <w:jc w:val="left"/>
      </w:pPr>
      <w:r>
        <w:rPr>
          <w:color w:val="000000"/>
          <w:u w:val="single"/>
          <w:lang w:eastAsia="en-US"/>
        </w:rPr>
        <w:t>In Main Idea</w:t>
      </w:r>
      <w:r>
        <w:rPr>
          <w:rStyle w:val="1"/>
          <w:color w:val="000000"/>
          <w:lang w:eastAsia="en-US"/>
        </w:rPr>
        <w:t xml:space="preserve"> I never saw either of you before in my life.</w:t>
      </w:r>
    </w:p>
    <w:p w:rsidR="00000000" w:rsidRDefault="00400D8C">
      <w:pPr>
        <w:pStyle w:val="a4"/>
        <w:shd w:val="clear" w:color="auto" w:fill="auto"/>
        <w:spacing w:after="0" w:line="965" w:lineRule="exact"/>
        <w:ind w:right="60" w:firstLine="0"/>
        <w:jc w:val="center"/>
      </w:pPr>
      <w:r>
        <w:rPr>
          <w:color w:val="000000"/>
          <w:u w:val="single"/>
          <w:lang w:eastAsia="en-US"/>
        </w:rPr>
        <w:t>Plan</w:t>
      </w:r>
    </w:p>
    <w:p w:rsidR="00000000" w:rsidRDefault="00400D8C">
      <w:pPr>
        <w:pStyle w:val="a4"/>
        <w:numPr>
          <w:ilvl w:val="0"/>
          <w:numId w:val="3"/>
        </w:numPr>
        <w:shd w:val="clear" w:color="auto" w:fill="auto"/>
        <w:tabs>
          <w:tab w:val="left" w:pos="751"/>
        </w:tabs>
        <w:spacing w:after="0" w:line="965" w:lineRule="exact"/>
        <w:ind w:left="20" w:firstLine="380"/>
      </w:pPr>
      <w:r>
        <w:rPr>
          <w:rStyle w:val="1"/>
          <w:color w:val="000000"/>
          <w:lang w:eastAsia="en-US"/>
        </w:rPr>
        <w:t>Charles’s visit to the restaurant.</w:t>
      </w:r>
    </w:p>
    <w:p w:rsidR="00000000" w:rsidRDefault="00400D8C">
      <w:pPr>
        <w:pStyle w:val="a4"/>
        <w:numPr>
          <w:ilvl w:val="0"/>
          <w:numId w:val="3"/>
        </w:numPr>
        <w:shd w:val="clear" w:color="auto" w:fill="auto"/>
        <w:tabs>
          <w:tab w:val="left" w:pos="751"/>
        </w:tabs>
        <w:spacing w:after="0" w:line="485" w:lineRule="exact"/>
        <w:ind w:left="20" w:firstLine="380"/>
      </w:pPr>
      <w:r>
        <w:rPr>
          <w:rStyle w:val="1"/>
          <w:color w:val="000000"/>
          <w:lang w:eastAsia="en-US"/>
        </w:rPr>
        <w:t>Meeting.</w:t>
      </w:r>
    </w:p>
    <w:p w:rsidR="00000000" w:rsidRDefault="00400D8C">
      <w:pPr>
        <w:pStyle w:val="a4"/>
        <w:numPr>
          <w:ilvl w:val="0"/>
          <w:numId w:val="3"/>
        </w:numPr>
        <w:shd w:val="clear" w:color="auto" w:fill="auto"/>
        <w:tabs>
          <w:tab w:val="left" w:pos="751"/>
        </w:tabs>
        <w:spacing w:after="0" w:line="485" w:lineRule="exact"/>
        <w:ind w:left="20" w:firstLine="380"/>
      </w:pPr>
      <w:r>
        <w:rPr>
          <w:rStyle w:val="1"/>
          <w:color w:val="000000"/>
          <w:lang w:eastAsia="en-US"/>
        </w:rPr>
        <w:t>Charles’s ticket for his coat in Peter’</w:t>
      </w:r>
      <w:r>
        <w:rPr>
          <w:rStyle w:val="1"/>
          <w:color w:val="000000"/>
          <w:lang w:eastAsia="en-US"/>
        </w:rPr>
        <w:t>s hands.</w:t>
      </w:r>
    </w:p>
    <w:p w:rsidR="00000000" w:rsidRDefault="00400D8C">
      <w:pPr>
        <w:pStyle w:val="a4"/>
        <w:numPr>
          <w:ilvl w:val="0"/>
          <w:numId w:val="3"/>
        </w:numPr>
        <w:shd w:val="clear" w:color="auto" w:fill="auto"/>
        <w:tabs>
          <w:tab w:val="left" w:pos="751"/>
        </w:tabs>
        <w:spacing w:after="0" w:line="485" w:lineRule="exact"/>
        <w:ind w:left="20" w:firstLine="380"/>
      </w:pPr>
      <w:r>
        <w:rPr>
          <w:rStyle w:val="1"/>
          <w:color w:val="000000"/>
          <w:lang w:eastAsia="en-US"/>
        </w:rPr>
        <w:t>The envelope with a lot of money in smb’s coat.</w:t>
      </w:r>
    </w:p>
    <w:p w:rsidR="00000000" w:rsidRDefault="00400D8C">
      <w:pPr>
        <w:pStyle w:val="a4"/>
        <w:numPr>
          <w:ilvl w:val="0"/>
          <w:numId w:val="3"/>
        </w:numPr>
        <w:shd w:val="clear" w:color="auto" w:fill="auto"/>
        <w:tabs>
          <w:tab w:val="left" w:pos="751"/>
        </w:tabs>
        <w:spacing w:after="0" w:line="485" w:lineRule="exact"/>
        <w:ind w:left="20" w:firstLine="380"/>
      </w:pPr>
      <w:r>
        <w:rPr>
          <w:rStyle w:val="1"/>
          <w:color w:val="000000"/>
          <w:lang w:eastAsia="en-US"/>
        </w:rPr>
        <w:t>Giving the envelope with money to Peter.</w:t>
      </w:r>
    </w:p>
    <w:p w:rsidR="00000000" w:rsidRDefault="00400D8C">
      <w:pPr>
        <w:pStyle w:val="a4"/>
        <w:numPr>
          <w:ilvl w:val="0"/>
          <w:numId w:val="3"/>
        </w:numPr>
        <w:shd w:val="clear" w:color="auto" w:fill="auto"/>
        <w:tabs>
          <w:tab w:val="left" w:pos="751"/>
        </w:tabs>
        <w:spacing w:after="600" w:line="485" w:lineRule="exact"/>
        <w:ind w:left="20" w:firstLine="380"/>
      </w:pPr>
      <w:r>
        <w:rPr>
          <w:rStyle w:val="1"/>
          <w:color w:val="000000"/>
          <w:lang w:eastAsia="en-US"/>
        </w:rPr>
        <w:t>Not finding the store sewn inside to coat.</w:t>
      </w:r>
    </w:p>
    <w:p w:rsidR="00000000" w:rsidRDefault="00400D8C">
      <w:pPr>
        <w:pStyle w:val="a4"/>
        <w:shd w:val="clear" w:color="auto" w:fill="auto"/>
        <w:spacing w:after="482" w:line="260" w:lineRule="exact"/>
        <w:ind w:firstLine="0"/>
        <w:jc w:val="center"/>
      </w:pPr>
      <w:r>
        <w:rPr>
          <w:noProof/>
          <w:lang w:val="ru-RU"/>
        </w:rPr>
        <mc:AlternateContent>
          <mc:Choice Requires="wps">
            <w:drawing>
              <wp:anchor distT="499745" distB="0" distL="63500" distR="172720" simplePos="0" relativeHeight="251660288" behindDoc="1" locked="0" layoutInCell="1" allowOverlap="1">
                <wp:simplePos x="0" y="0"/>
                <wp:positionH relativeFrom="margin">
                  <wp:posOffset>2359660</wp:posOffset>
                </wp:positionH>
                <wp:positionV relativeFrom="paragraph">
                  <wp:posOffset>45720</wp:posOffset>
                </wp:positionV>
                <wp:extent cx="245745" cy="172720"/>
                <wp:effectExtent l="0" t="0" r="4445" b="0"/>
                <wp:wrapSquare wrapText="bothSides"/>
                <wp:docPr id="3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185.8pt;margin-top:3.6pt;width:19.35pt;height:13.6pt;z-index:-251656192;visibility:visible;mso-wrap-style:square;mso-width-percent:0;mso-height-percent:0;mso-wrap-distance-left:5pt;mso-wrap-distance-top:39.35pt;mso-wrap-distance-right:13.6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" filled="f" stroked="f">
                <v:textbox style="mso-fit-shape-to-text:t" inset="0,0,0,0">
                  <w:txbxContent>
                    <w:p w:rsidR="00000000" w:rsidRDefault="00400D8C">
                      <w:pPr>
                        <w:rPr>
                          <w:color w:val="auto"/>
                          <w:lang w:eastAsia="ru-RU"/>
                        </w:rPr>
                      </w:pPr>
                    </w:p>
                  </w:txbxContent>
                </v:textbox>
                <w10:wrap type="square" anchorx="margin"/>
              </v:shape>
            </w:pict>
          </mc:Fallback>
        </mc:AlternateContent>
      </w:r>
      <w:r>
        <w:rPr>
          <w:color w:val="000000"/>
          <w:u w:val="single"/>
          <w:lang w:eastAsia="en-US"/>
        </w:rPr>
        <w:t>Vocabulary</w:t>
      </w:r>
    </w:p>
    <w:p w:rsidR="00000000" w:rsidRDefault="00400D8C">
      <w:pPr>
        <w:pStyle w:val="a4"/>
        <w:shd w:val="clear" w:color="auto" w:fill="auto"/>
        <w:spacing w:after="0" w:line="485" w:lineRule="exact"/>
        <w:ind w:left="400" w:right="5420" w:firstLine="0"/>
        <w:jc w:val="left"/>
      </w:pPr>
      <w:r>
        <w:rPr>
          <w:rStyle w:val="1"/>
          <w:color w:val="000000"/>
          <w:lang w:eastAsia="en-US"/>
        </w:rPr>
        <w:t xml:space="preserve">Expensive - </w:t>
      </w:r>
      <w:r>
        <w:rPr>
          <w:rStyle w:val="1"/>
          <w:color w:val="000000"/>
          <w:lang w:val="ru-RU"/>
        </w:rPr>
        <w:t xml:space="preserve">дорогой </w:t>
      </w:r>
      <w:r>
        <w:rPr>
          <w:rStyle w:val="1"/>
          <w:color w:val="000000"/>
          <w:lang w:eastAsia="en-US"/>
        </w:rPr>
        <w:t xml:space="preserve">Coatroom girl - </w:t>
      </w:r>
      <w:r>
        <w:rPr>
          <w:rStyle w:val="1"/>
          <w:color w:val="000000"/>
          <w:lang w:val="ru-RU"/>
        </w:rPr>
        <w:t xml:space="preserve">гардеробщица </w:t>
      </w:r>
      <w:r>
        <w:rPr>
          <w:rStyle w:val="1"/>
          <w:color w:val="000000"/>
          <w:lang w:eastAsia="en-US"/>
        </w:rPr>
        <w:t xml:space="preserve">Plain - </w:t>
      </w:r>
      <w:r>
        <w:rPr>
          <w:rStyle w:val="1"/>
          <w:color w:val="000000"/>
          <w:lang w:val="ru-RU"/>
        </w:rPr>
        <w:t>простой</w:t>
      </w:r>
      <w:r>
        <w:br w:type="page"/>
      </w:r>
    </w:p>
    <w:p w:rsidR="00000000" w:rsidRDefault="00400D8C">
      <w:pPr>
        <w:rPr>
          <w:color w:val="auto"/>
          <w:lang w:eastAsia="ru-RU"/>
        </w:rPr>
      </w:pPr>
    </w:p>
    <w:p w:rsidR="00000000" w:rsidRDefault="00400D8C">
      <w:pPr>
        <w:pStyle w:val="a4"/>
        <w:shd w:val="clear" w:color="auto" w:fill="auto"/>
        <w:spacing w:after="0" w:line="485" w:lineRule="exact"/>
        <w:ind w:left="60" w:right="3580" w:firstLine="0"/>
        <w:jc w:val="left"/>
      </w:pPr>
      <w:r>
        <w:rPr>
          <w:rStyle w:val="1"/>
          <w:color w:val="000000"/>
          <w:lang w:eastAsia="en-US"/>
        </w:rPr>
        <w:t xml:space="preserve">Bundle </w:t>
      </w:r>
      <w:r>
        <w:rPr>
          <w:rStyle w:val="1"/>
          <w:color w:val="000000"/>
          <w:lang w:val="ru-RU"/>
        </w:rPr>
        <w:t xml:space="preserve">- сверток </w:t>
      </w:r>
      <w:r>
        <w:rPr>
          <w:rStyle w:val="1"/>
          <w:color w:val="000000"/>
          <w:lang w:eastAsia="en-US"/>
        </w:rPr>
        <w:t xml:space="preserve">Envelope </w:t>
      </w:r>
      <w:r>
        <w:rPr>
          <w:rStyle w:val="1"/>
          <w:color w:val="000000"/>
          <w:lang w:val="ru-RU"/>
        </w:rPr>
        <w:t xml:space="preserve">- конверт </w:t>
      </w:r>
      <w:r>
        <w:rPr>
          <w:rStyle w:val="1"/>
          <w:color w:val="000000"/>
          <w:lang w:eastAsia="en-US"/>
        </w:rPr>
        <w:t xml:space="preserve">Threw </w:t>
      </w:r>
      <w:r>
        <w:rPr>
          <w:rStyle w:val="1"/>
          <w:color w:val="000000"/>
          <w:lang w:val="ru-RU"/>
        </w:rPr>
        <w:t>-бросил</w:t>
      </w:r>
    </w:p>
    <w:p w:rsidR="00000000" w:rsidRDefault="00400D8C">
      <w:pPr>
        <w:pStyle w:val="a4"/>
        <w:shd w:val="clear" w:color="auto" w:fill="auto"/>
        <w:spacing w:after="600" w:line="485" w:lineRule="exact"/>
        <w:ind w:left="60" w:right="3580" w:firstLine="0"/>
        <w:jc w:val="left"/>
      </w:pPr>
      <w:r>
        <w:rPr>
          <w:rStyle w:val="1"/>
          <w:color w:val="000000"/>
          <w:lang w:eastAsia="en-US"/>
        </w:rPr>
        <w:t xml:space="preserve">Name of the store sewn - </w:t>
      </w:r>
      <w:r>
        <w:rPr>
          <w:rStyle w:val="1"/>
          <w:color w:val="000000"/>
          <w:lang w:val="ru-RU"/>
        </w:rPr>
        <w:t xml:space="preserve">пришитое имя </w:t>
      </w:r>
      <w:r>
        <w:rPr>
          <w:rStyle w:val="1"/>
          <w:color w:val="000000"/>
          <w:lang w:eastAsia="en-US"/>
        </w:rPr>
        <w:t xml:space="preserve">It made him feel awkward - </w:t>
      </w:r>
      <w:r>
        <w:rPr>
          <w:rStyle w:val="1"/>
          <w:color w:val="000000"/>
          <w:lang w:val="ru-RU"/>
        </w:rPr>
        <w:t>ему было не по себе</w:t>
      </w:r>
    </w:p>
    <w:p w:rsidR="00000000" w:rsidRDefault="00400D8C">
      <w:pPr>
        <w:pStyle w:val="a4"/>
        <w:shd w:val="clear" w:color="auto" w:fill="auto"/>
        <w:spacing w:after="482" w:line="260" w:lineRule="exact"/>
        <w:ind w:left="60" w:firstLine="0"/>
        <w:jc w:val="center"/>
      </w:pPr>
      <w:r>
        <w:rPr>
          <w:color w:val="000000"/>
          <w:u w:val="single"/>
          <w:lang w:eastAsia="en-US"/>
        </w:rPr>
        <w:t>Working at the title</w:t>
      </w:r>
    </w:p>
    <w:p w:rsidR="00000000" w:rsidRDefault="00400D8C">
      <w:pPr>
        <w:pStyle w:val="a4"/>
        <w:shd w:val="clear" w:color="auto" w:fill="auto"/>
        <w:spacing w:after="0" w:line="485" w:lineRule="exact"/>
        <w:ind w:left="60" w:firstLine="0"/>
        <w:jc w:val="left"/>
      </w:pPr>
      <w:r>
        <w:rPr>
          <w:rStyle w:val="1"/>
          <w:color w:val="000000"/>
          <w:lang w:eastAsia="en-US"/>
        </w:rPr>
        <w:t>About whom is the text?</w:t>
      </w:r>
    </w:p>
    <w:p w:rsidR="00000000" w:rsidRDefault="00400D8C">
      <w:pPr>
        <w:pStyle w:val="a4"/>
        <w:shd w:val="clear" w:color="auto" w:fill="auto"/>
        <w:spacing w:after="0" w:line="485" w:lineRule="exact"/>
        <w:ind w:left="60" w:firstLine="0"/>
        <w:jc w:val="left"/>
      </w:pPr>
      <w:r>
        <w:rPr>
          <w:rStyle w:val="1"/>
          <w:color w:val="000000"/>
          <w:lang w:eastAsia="en-US"/>
        </w:rPr>
        <w:t>Who was going to the West?</w:t>
      </w:r>
    </w:p>
    <w:p w:rsidR="00000000" w:rsidRDefault="00400D8C">
      <w:pPr>
        <w:pStyle w:val="a4"/>
        <w:shd w:val="clear" w:color="auto" w:fill="auto"/>
        <w:spacing w:after="0" w:line="485" w:lineRule="exact"/>
        <w:ind w:left="60" w:firstLine="0"/>
        <w:jc w:val="left"/>
      </w:pPr>
      <w:r>
        <w:rPr>
          <w:rStyle w:val="1"/>
          <w:color w:val="000000"/>
          <w:lang w:eastAsia="en-US"/>
        </w:rPr>
        <w:t>Why did Charles ran to Peter?</w:t>
      </w:r>
    </w:p>
    <w:p w:rsidR="00000000" w:rsidRDefault="00400D8C">
      <w:pPr>
        <w:pStyle w:val="a4"/>
        <w:shd w:val="clear" w:color="auto" w:fill="auto"/>
        <w:spacing w:after="600" w:line="485" w:lineRule="exact"/>
        <w:ind w:left="60" w:firstLine="0"/>
        <w:jc w:val="left"/>
      </w:pPr>
      <w:r>
        <w:rPr>
          <w:rStyle w:val="1"/>
          <w:color w:val="000000"/>
          <w:lang w:eastAsia="en-US"/>
        </w:rPr>
        <w:t>What made Peter behave in</w:t>
      </w:r>
      <w:r>
        <w:rPr>
          <w:rStyle w:val="1"/>
          <w:color w:val="000000"/>
          <w:lang w:eastAsia="en-US"/>
        </w:rPr>
        <w:t xml:space="preserve"> a nasty way?</w:t>
      </w:r>
    </w:p>
    <w:p w:rsidR="00000000" w:rsidRDefault="00400D8C">
      <w:pPr>
        <w:pStyle w:val="a4"/>
        <w:shd w:val="clear" w:color="auto" w:fill="auto"/>
        <w:spacing w:after="481" w:line="260" w:lineRule="exact"/>
        <w:ind w:left="60" w:firstLine="0"/>
        <w:jc w:val="center"/>
      </w:pPr>
      <w:r>
        <w:rPr>
          <w:color w:val="000000"/>
          <w:u w:val="single"/>
          <w:lang w:eastAsia="en-US"/>
        </w:rPr>
        <w:t>Before Listening</w:t>
      </w:r>
    </w:p>
    <w:p w:rsidR="00000000" w:rsidRDefault="00400D8C">
      <w:pPr>
        <w:pStyle w:val="a4"/>
        <w:shd w:val="clear" w:color="auto" w:fill="auto"/>
        <w:spacing w:after="0"/>
        <w:ind w:left="60" w:firstLine="0"/>
        <w:jc w:val="left"/>
      </w:pPr>
      <w:r>
        <w:rPr>
          <w:rStyle w:val="1"/>
          <w:color w:val="000000"/>
          <w:lang w:eastAsia="en-US"/>
        </w:rPr>
        <w:t>Charles went to the restaurant. (Where)</w:t>
      </w:r>
    </w:p>
    <w:p w:rsidR="00000000" w:rsidRDefault="00400D8C">
      <w:pPr>
        <w:pStyle w:val="a4"/>
        <w:shd w:val="clear" w:color="auto" w:fill="auto"/>
        <w:spacing w:after="0"/>
        <w:ind w:left="60" w:firstLine="0"/>
        <w:jc w:val="left"/>
      </w:pPr>
      <w:r>
        <w:rPr>
          <w:rStyle w:val="1"/>
          <w:color w:val="000000"/>
          <w:lang w:eastAsia="en-US"/>
        </w:rPr>
        <w:t>He met Peter and a beautiful girl. (Whom)</w:t>
      </w:r>
    </w:p>
    <w:p w:rsidR="00000000" w:rsidRDefault="00400D8C">
      <w:pPr>
        <w:pStyle w:val="a4"/>
        <w:shd w:val="clear" w:color="auto" w:fill="auto"/>
        <w:spacing w:after="0"/>
        <w:ind w:left="60" w:firstLine="0"/>
        <w:jc w:val="left"/>
      </w:pPr>
      <w:r>
        <w:rPr>
          <w:rStyle w:val="1"/>
          <w:color w:val="000000"/>
          <w:lang w:eastAsia="en-US"/>
        </w:rPr>
        <w:t>Peter took Charles’s ticket for his coat. (What)</w:t>
      </w:r>
    </w:p>
    <w:p w:rsidR="00000000" w:rsidRDefault="00400D8C">
      <w:pPr>
        <w:pStyle w:val="a4"/>
        <w:shd w:val="clear" w:color="auto" w:fill="auto"/>
        <w:spacing w:after="0"/>
        <w:ind w:left="60" w:firstLine="0"/>
        <w:jc w:val="left"/>
      </w:pPr>
      <w:r>
        <w:rPr>
          <w:rStyle w:val="1"/>
          <w:color w:val="000000"/>
          <w:lang w:eastAsia="en-US"/>
        </w:rPr>
        <w:t>Charles found much money in the coat. (Who)</w:t>
      </w:r>
    </w:p>
    <w:p w:rsidR="00000000" w:rsidRDefault="00400D8C">
      <w:pPr>
        <w:pStyle w:val="a4"/>
        <w:shd w:val="clear" w:color="auto" w:fill="auto"/>
        <w:spacing w:after="0"/>
        <w:ind w:left="60" w:firstLine="0"/>
        <w:jc w:val="left"/>
      </w:pPr>
      <w:r>
        <w:rPr>
          <w:rStyle w:val="1"/>
          <w:color w:val="000000"/>
          <w:lang w:eastAsia="en-US"/>
        </w:rPr>
        <w:t>He ran to Peter to give him back money. (Why)</w:t>
      </w:r>
    </w:p>
    <w:p w:rsidR="00000000" w:rsidRDefault="00400D8C">
      <w:pPr>
        <w:pStyle w:val="a4"/>
        <w:shd w:val="clear" w:color="auto" w:fill="auto"/>
        <w:spacing w:after="596"/>
        <w:ind w:left="60" w:right="260" w:firstLine="0"/>
        <w:jc w:val="left"/>
      </w:pPr>
      <w:r>
        <w:rPr>
          <w:rStyle w:val="1"/>
          <w:color w:val="000000"/>
          <w:lang w:eastAsia="en-US"/>
        </w:rPr>
        <w:t>He found no his name inside the coat in the evening and no cigarettes. (When) He was anxious greatly. (Was he ...)</w:t>
      </w:r>
    </w:p>
    <w:p w:rsidR="00000000" w:rsidRDefault="00400D8C">
      <w:pPr>
        <w:pStyle w:val="a4"/>
        <w:shd w:val="clear" w:color="auto" w:fill="auto"/>
        <w:spacing w:after="486" w:line="260" w:lineRule="exact"/>
        <w:ind w:left="60" w:firstLine="0"/>
        <w:jc w:val="center"/>
      </w:pPr>
      <w:r>
        <w:rPr>
          <w:color w:val="000000"/>
          <w:u w:val="single"/>
          <w:lang w:eastAsia="en-US"/>
        </w:rPr>
        <w:t>Agree or disagree</w:t>
      </w:r>
    </w:p>
    <w:p w:rsidR="00000000" w:rsidRDefault="00400D8C">
      <w:pPr>
        <w:pStyle w:val="a4"/>
        <w:numPr>
          <w:ilvl w:val="0"/>
          <w:numId w:val="4"/>
        </w:numPr>
        <w:shd w:val="clear" w:color="auto" w:fill="auto"/>
        <w:tabs>
          <w:tab w:val="left" w:pos="410"/>
        </w:tabs>
        <w:spacing w:after="0"/>
        <w:ind w:left="60" w:firstLine="0"/>
      </w:pPr>
      <w:r>
        <w:rPr>
          <w:rStyle w:val="1"/>
          <w:color w:val="000000"/>
          <w:lang w:eastAsia="en-US"/>
        </w:rPr>
        <w:t>Charles met his classmate at the restaurant.</w:t>
      </w:r>
    </w:p>
    <w:p w:rsidR="00000000" w:rsidRDefault="00400D8C">
      <w:pPr>
        <w:pStyle w:val="a4"/>
        <w:numPr>
          <w:ilvl w:val="0"/>
          <w:numId w:val="4"/>
        </w:numPr>
        <w:shd w:val="clear" w:color="auto" w:fill="auto"/>
        <w:tabs>
          <w:tab w:val="left" w:pos="410"/>
        </w:tabs>
        <w:spacing w:after="0"/>
        <w:ind w:left="60" w:firstLine="0"/>
      </w:pPr>
      <w:r>
        <w:rPr>
          <w:rStyle w:val="1"/>
          <w:color w:val="000000"/>
          <w:lang w:eastAsia="en-US"/>
        </w:rPr>
        <w:t>Charles gave his ticket from the coatroom to Peter.</w:t>
      </w:r>
    </w:p>
    <w:p w:rsidR="00000000" w:rsidRDefault="00400D8C">
      <w:pPr>
        <w:pStyle w:val="a4"/>
        <w:numPr>
          <w:ilvl w:val="0"/>
          <w:numId w:val="4"/>
        </w:numPr>
        <w:shd w:val="clear" w:color="auto" w:fill="auto"/>
        <w:tabs>
          <w:tab w:val="left" w:pos="410"/>
        </w:tabs>
        <w:spacing w:after="0"/>
        <w:ind w:left="60" w:firstLine="0"/>
      </w:pPr>
      <w:r>
        <w:rPr>
          <w:rStyle w:val="1"/>
          <w:color w:val="000000"/>
          <w:lang w:eastAsia="en-US"/>
        </w:rPr>
        <w:t>The man notice</w:t>
      </w:r>
      <w:r>
        <w:rPr>
          <w:rStyle w:val="1"/>
          <w:color w:val="000000"/>
          <w:lang w:eastAsia="en-US"/>
        </w:rPr>
        <w:t>d no money in his coat.</w:t>
      </w:r>
    </w:p>
    <w:p w:rsidR="00000000" w:rsidRDefault="00400D8C">
      <w:pPr>
        <w:pStyle w:val="a4"/>
        <w:numPr>
          <w:ilvl w:val="0"/>
          <w:numId w:val="4"/>
        </w:numPr>
        <w:shd w:val="clear" w:color="auto" w:fill="auto"/>
        <w:tabs>
          <w:tab w:val="left" w:pos="410"/>
        </w:tabs>
        <w:spacing w:after="0"/>
        <w:ind w:left="60" w:firstLine="0"/>
      </w:pPr>
      <w:r>
        <w:rPr>
          <w:rStyle w:val="1"/>
          <w:color w:val="000000"/>
          <w:lang w:eastAsia="en-US"/>
        </w:rPr>
        <w:t>There was his name of the store sewn in his coat.</w:t>
      </w:r>
    </w:p>
    <w:p w:rsidR="00000000" w:rsidRDefault="00400D8C">
      <w:pPr>
        <w:pStyle w:val="a4"/>
        <w:numPr>
          <w:ilvl w:val="0"/>
          <w:numId w:val="4"/>
        </w:numPr>
        <w:shd w:val="clear" w:color="auto" w:fill="auto"/>
        <w:tabs>
          <w:tab w:val="left" w:pos="410"/>
        </w:tabs>
        <w:spacing w:after="0"/>
        <w:ind w:left="60" w:firstLine="0"/>
      </w:pPr>
      <w:r>
        <w:rPr>
          <w:rStyle w:val="1"/>
          <w:color w:val="000000"/>
          <w:lang w:eastAsia="en-US"/>
        </w:rPr>
        <w:t>It wasn’t his coat.</w:t>
      </w:r>
    </w:p>
    <w:p w:rsidR="00000000" w:rsidRDefault="00400D8C">
      <w:pPr>
        <w:pStyle w:val="a4"/>
        <w:numPr>
          <w:ilvl w:val="0"/>
          <w:numId w:val="4"/>
        </w:numPr>
        <w:shd w:val="clear" w:color="auto" w:fill="auto"/>
        <w:tabs>
          <w:tab w:val="left" w:pos="410"/>
        </w:tabs>
        <w:spacing w:after="0"/>
        <w:ind w:left="60" w:firstLine="0"/>
      </w:pPr>
      <w:r>
        <w:rPr>
          <w:rStyle w:val="1"/>
          <w:color w:val="000000"/>
          <w:lang w:eastAsia="en-US"/>
        </w:rPr>
        <w:t>His thoughts about the action of Peter.</w:t>
      </w:r>
      <w:r>
        <w:br w:type="page"/>
      </w:r>
    </w:p>
    <w:p w:rsidR="00000000" w:rsidRDefault="00400D8C">
      <w:pPr>
        <w:pStyle w:val="a4"/>
        <w:shd w:val="clear" w:color="auto" w:fill="auto"/>
        <w:spacing w:after="397" w:line="260" w:lineRule="exact"/>
        <w:ind w:right="200" w:firstLine="0"/>
        <w:jc w:val="center"/>
      </w:pPr>
      <w:r>
        <w:rPr>
          <w:color w:val="000000"/>
          <w:u w:val="single"/>
          <w:lang w:eastAsia="en-US"/>
        </w:rPr>
        <w:lastRenderedPageBreak/>
        <w:t>A nasty act (by more</w:t>
      </w:r>
      <w:r>
        <w:rPr>
          <w:color w:val="000000"/>
          <w:u w:val="single"/>
          <w:lang w:val="ru-RU"/>
        </w:rPr>
        <w:t xml:space="preserve"> </w:t>
      </w:r>
      <w:r>
        <w:rPr>
          <w:color w:val="000000"/>
          <w:u w:val="single"/>
          <w:lang w:eastAsia="en-US"/>
        </w:rPr>
        <w:t>Brandel)</w:t>
      </w:r>
      <w:r>
        <w:rPr>
          <w:rStyle w:val="1"/>
          <w:color w:val="000000"/>
          <w:lang w:eastAsia="en-US"/>
        </w:rPr>
        <w:t xml:space="preserve"> </w:t>
      </w:r>
    </w:p>
    <w:p w:rsidR="00000000" w:rsidRDefault="00400D8C">
      <w:pPr>
        <w:rPr>
          <w:color w:val="auto"/>
          <w:lang w:eastAsia="ru-RU"/>
        </w:rPr>
      </w:pPr>
    </w:p>
    <w:p w:rsidR="00000000" w:rsidRDefault="00400D8C">
      <w:pPr>
        <w:pStyle w:val="a4"/>
        <w:shd w:val="clear" w:color="auto" w:fill="auto"/>
        <w:spacing w:after="0"/>
        <w:ind w:left="20" w:right="280" w:firstLine="340"/>
      </w:pPr>
      <w:r>
        <w:rPr>
          <w:noProof/>
          <w:lang w:val="ru-RU"/>
        </w:rPr>
        <mc:AlternateContent>
          <mc:Choice Requires="wps">
            <w:drawing>
              <wp:anchor distT="19685" distB="74930" distL="63500" distR="63500" simplePos="0" relativeHeight="251661312" behindDoc="1" locked="0" layoutInCell="1" allowOverlap="1">
                <wp:simplePos x="0" y="0"/>
                <wp:positionH relativeFrom="margin">
                  <wp:posOffset>3511550</wp:posOffset>
                </wp:positionH>
                <wp:positionV relativeFrom="paragraph">
                  <wp:posOffset>800100</wp:posOffset>
                </wp:positionV>
                <wp:extent cx="2746375" cy="622300"/>
                <wp:effectExtent l="0" t="0" r="0" b="0"/>
                <wp:wrapSquare wrapText="bothSides"/>
                <wp:docPr id="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6375" cy="62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a4"/>
                              <w:shd w:val="clear" w:color="auto" w:fill="auto"/>
                              <w:spacing w:after="0" w:line="490" w:lineRule="exact"/>
                              <w:ind w:firstLine="0"/>
                              <w:jc w:val="left"/>
                            </w:pPr>
                            <w:r>
                              <w:rPr>
                                <w:rStyle w:val="Exact"/>
                                <w:color w:val="000000"/>
                                <w:spacing w:val="0"/>
                                <w:sz w:val="24"/>
                                <w:szCs w:val="24"/>
                                <w:lang w:eastAsia="en-US"/>
                              </w:rPr>
                              <w:t>to the coatroom girl. Peter gave s restaurant he noticed a bundle in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276.5pt;margin-top:63pt;width:216.25pt;height:49pt;z-index:-251655168;visibility:visible;mso-wrap-style:square;mso-width-percent:0;mso-height-percent:0;mso-wrap-distance-left:5pt;mso-wrap-distance-top:1.55pt;mso-wrap-distance-right:5pt;mso-wrap-distance-bottom:5.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" filled="f" stroked="f">
                <v:textbox style="mso-fit-shape-to-text:t" inset="0,0,0,0">
                  <w:txbxContent>
                    <w:p w:rsidR="00000000" w:rsidRDefault="00400D8C">
                      <w:pPr>
                        <w:pStyle w:val="a4"/>
                        <w:shd w:val="clear" w:color="auto" w:fill="auto"/>
                        <w:spacing w:after="0" w:line="490" w:lineRule="exact"/>
                        <w:ind w:firstLine="0"/>
                        <w:jc w:val="left"/>
                      </w:pPr>
                      <w:r>
                        <w:rPr>
                          <w:rStyle w:val="Exact"/>
                          <w:color w:val="000000"/>
                          <w:spacing w:val="0"/>
                          <w:sz w:val="24"/>
                          <w:szCs w:val="24"/>
                          <w:lang w:eastAsia="en-US"/>
                        </w:rPr>
                        <w:t>to the coatroom girl. Peter gave s restaurant he noticed a bundle in</w:t>
                      </w:r>
                    </w:p>
                  </w:txbxContent>
                </v:textbox>
                <w10:wrap type="square" anchorx="margin"/>
              </v:shape>
            </w:pict>
          </mc:Fallback>
        </mc:AlternateContent>
      </w:r>
      <w:r>
        <w:rPr>
          <w:rStyle w:val="1"/>
          <w:color w:val="000000"/>
          <w:lang w:eastAsia="en-US"/>
        </w:rPr>
        <w:t>Charles coming in the expensive restaurant for lunch sow his friend Peter and his beautiful girlfriend, Peter and the girl were going to the West. Charles had his ticket from the coatroom spinning it in his hand. Without thinking Charles gave his ticket fo</w:t>
      </w:r>
      <w:r>
        <w:rPr>
          <w:rStyle w:val="1"/>
          <w:color w:val="000000"/>
          <w:lang w:eastAsia="en-US"/>
        </w:rPr>
        <w:t>r his coat to Peter. Peter gave tickets Charles’s plain coat when Charles was leaving tl</w:t>
      </w:r>
    </w:p>
    <w:p w:rsidR="00000000" w:rsidRDefault="00400D8C">
      <w:pPr>
        <w:pStyle w:val="a4"/>
        <w:shd w:val="clear" w:color="auto" w:fill="auto"/>
        <w:spacing w:after="0"/>
        <w:ind w:left="20" w:right="280" w:firstLine="0"/>
      </w:pPr>
      <w:r>
        <w:rPr>
          <w:rStyle w:val="1"/>
          <w:color w:val="000000"/>
          <w:lang w:eastAsia="en-US"/>
        </w:rPr>
        <w:t>his pocket. He almost fainted when he saw inside the bundle. In the envelope there were two thousand, three hundred and sixty-five dollars. The anxious man ran to Pete</w:t>
      </w:r>
      <w:r>
        <w:rPr>
          <w:rStyle w:val="1"/>
          <w:color w:val="000000"/>
          <w:lang w:eastAsia="en-US"/>
        </w:rPr>
        <w:t>r who was packing his shirts. Charles threw the envelope on the bed. Looking at Peter’s aggressive expression and rude manners Charles ran down the hall.</w:t>
      </w:r>
    </w:p>
    <w:p w:rsidR="00000000" w:rsidRDefault="00400D8C">
      <w:pPr>
        <w:pStyle w:val="a4"/>
        <w:shd w:val="clear" w:color="auto" w:fill="auto"/>
        <w:ind w:left="20" w:right="280" w:firstLine="340"/>
      </w:pPr>
      <w:r>
        <w:rPr>
          <w:rStyle w:val="1"/>
          <w:color w:val="000000"/>
          <w:lang w:eastAsia="en-US"/>
        </w:rPr>
        <w:t>In the evening Charles found no cigarettes in his coat. He looked at the name of the story sewn in his</w:t>
      </w:r>
      <w:r>
        <w:rPr>
          <w:rStyle w:val="1"/>
          <w:color w:val="000000"/>
          <w:lang w:eastAsia="en-US"/>
        </w:rPr>
        <w:t xml:space="preserve"> coat. It wasn’t his coat. Charles knew somebody needed his coat. It made him feet awkward. He was at a loss.</w:t>
      </w:r>
    </w:p>
    <w:p w:rsidR="00000000" w:rsidRDefault="00400D8C">
      <w:pPr>
        <w:pStyle w:val="a4"/>
        <w:shd w:val="clear" w:color="auto" w:fill="auto"/>
        <w:spacing w:after="0"/>
        <w:ind w:left="20" w:firstLine="0"/>
      </w:pPr>
      <w:r>
        <w:rPr>
          <w:rStyle w:val="1"/>
          <w:color w:val="000000"/>
          <w:lang w:val="ru-RU"/>
        </w:rPr>
        <w:t>Цель: Совершенствование языковых и речевых навыков.</w:t>
      </w:r>
    </w:p>
    <w:p w:rsidR="00000000" w:rsidRDefault="00400D8C">
      <w:pPr>
        <w:pStyle w:val="a4"/>
        <w:shd w:val="clear" w:color="auto" w:fill="auto"/>
        <w:tabs>
          <w:tab w:val="left" w:pos="1282"/>
        </w:tabs>
        <w:spacing w:after="0"/>
        <w:ind w:left="20" w:firstLine="0"/>
      </w:pPr>
      <w:r>
        <w:rPr>
          <w:rStyle w:val="1"/>
          <w:color w:val="000000"/>
          <w:lang w:val="ru-RU"/>
        </w:rPr>
        <w:t>Задачи:</w:t>
      </w:r>
      <w:r>
        <w:rPr>
          <w:rStyle w:val="1"/>
          <w:color w:val="000000"/>
          <w:lang w:val="ru-RU"/>
        </w:rPr>
        <w:tab/>
        <w:t>Использование опор для различных речевых ситуаций.</w:t>
      </w:r>
    </w:p>
    <w:p w:rsidR="00000000" w:rsidRDefault="00400D8C">
      <w:pPr>
        <w:pStyle w:val="a4"/>
        <w:shd w:val="clear" w:color="auto" w:fill="auto"/>
        <w:spacing w:after="0"/>
        <w:ind w:left="20" w:firstLine="0"/>
        <w:sectPr w:rsidR="00000000">
          <w:headerReference w:type="even" r:id="rId12"/>
          <w:headerReference w:type="default" r:id="rId13"/>
          <w:pgSz w:w="16838" w:h="23810"/>
          <w:pgMar w:top="4418" w:right="3444" w:bottom="4092" w:left="3444" w:header="0" w:footer="3" w:gutter="226"/>
          <w:cols w:space="720"/>
          <w:noEndnote/>
          <w:rtlGutter/>
          <w:docGrid w:linePitch="360"/>
        </w:sectPr>
      </w:pPr>
      <w:r>
        <w:rPr>
          <w:rStyle w:val="1"/>
          <w:color w:val="000000"/>
          <w:lang w:val="ru-RU"/>
        </w:rPr>
        <w:t>Формирование устно-речевого общения</w:t>
      </w:r>
      <w:r>
        <w:rPr>
          <w:rStyle w:val="1"/>
          <w:color w:val="000000"/>
          <w:lang w:val="ru-RU"/>
        </w:rPr>
        <w:t>. Развитие моральных мотивов.</w:t>
      </w:r>
    </w:p>
    <w:p w:rsidR="00000000" w:rsidRDefault="00400D8C">
      <w:pPr>
        <w:pStyle w:val="a4"/>
        <w:shd w:val="clear" w:color="auto" w:fill="auto"/>
        <w:spacing w:after="490" w:line="260" w:lineRule="exact"/>
        <w:ind w:left="40" w:firstLine="0"/>
        <w:jc w:val="center"/>
      </w:pPr>
      <w:r>
        <w:rPr>
          <w:rStyle w:val="1"/>
          <w:color w:val="000000"/>
          <w:lang w:val="ru-RU"/>
        </w:rPr>
        <w:lastRenderedPageBreak/>
        <w:t>Типичные установки и задания для работы над текстом.</w:t>
      </w:r>
    </w:p>
    <w:p w:rsidR="00000000" w:rsidRDefault="00400D8C">
      <w:pPr>
        <w:pStyle w:val="a4"/>
        <w:numPr>
          <w:ilvl w:val="0"/>
          <w:numId w:val="5"/>
        </w:numPr>
        <w:shd w:val="clear" w:color="auto" w:fill="auto"/>
        <w:tabs>
          <w:tab w:val="left" w:pos="368"/>
        </w:tabs>
        <w:spacing w:after="0"/>
        <w:ind w:left="20" w:firstLine="0"/>
      </w:pPr>
      <w:r>
        <w:rPr>
          <w:rStyle w:val="1"/>
          <w:color w:val="000000"/>
          <w:lang w:val="ru-RU"/>
        </w:rPr>
        <w:t>Обсуждение вопросов (утверждений) до прослушивания.</w:t>
      </w:r>
    </w:p>
    <w:p w:rsidR="00000000" w:rsidRDefault="00400D8C">
      <w:pPr>
        <w:pStyle w:val="a4"/>
        <w:shd w:val="clear" w:color="auto" w:fill="auto"/>
        <w:spacing w:after="416"/>
        <w:ind w:left="20" w:right="20" w:firstLine="0"/>
      </w:pPr>
      <w:r>
        <w:rPr>
          <w:rStyle w:val="1"/>
          <w:color w:val="000000"/>
          <w:lang w:val="ru-RU"/>
        </w:rPr>
        <w:t>Многое зависит от содержания вопросов и их смысловой ценности. Отвечая на вопросы, кружк</w:t>
      </w:r>
      <w:r>
        <w:rPr>
          <w:rStyle w:val="1"/>
          <w:color w:val="000000"/>
          <w:lang w:val="ru-RU"/>
        </w:rPr>
        <w:t>овцы определяют семантическое поле. С помощью вопросов, их обсуждения, можно снять языковые сложности, обратить внимание на прецизионные слова.</w:t>
      </w:r>
    </w:p>
    <w:p w:rsidR="00000000" w:rsidRDefault="00400D8C">
      <w:pPr>
        <w:pStyle w:val="a4"/>
        <w:numPr>
          <w:ilvl w:val="0"/>
          <w:numId w:val="5"/>
        </w:numPr>
        <w:shd w:val="clear" w:color="auto" w:fill="auto"/>
        <w:tabs>
          <w:tab w:val="left" w:pos="368"/>
        </w:tabs>
        <w:spacing w:after="0" w:line="485" w:lineRule="exact"/>
        <w:ind w:left="20" w:firstLine="0"/>
      </w:pPr>
      <w:r>
        <w:rPr>
          <w:rStyle w:val="1"/>
          <w:color w:val="000000"/>
          <w:lang w:val="ru-RU"/>
        </w:rPr>
        <w:t>Догадка по заголовку (новым словам, иллюстрациям).</w:t>
      </w:r>
    </w:p>
    <w:p w:rsidR="00000000" w:rsidRDefault="00400D8C">
      <w:pPr>
        <w:pStyle w:val="a4"/>
        <w:shd w:val="clear" w:color="auto" w:fill="auto"/>
        <w:spacing w:line="485" w:lineRule="exact"/>
        <w:ind w:left="20" w:right="20" w:firstLine="0"/>
      </w:pPr>
      <w:r>
        <w:rPr>
          <w:rStyle w:val="1"/>
          <w:color w:val="000000"/>
          <w:lang w:val="ru-RU"/>
        </w:rPr>
        <w:t>Педагог может предложить студентам о примерном содержании</w:t>
      </w:r>
      <w:r>
        <w:rPr>
          <w:rStyle w:val="1"/>
          <w:color w:val="000000"/>
          <w:lang w:val="ru-RU"/>
        </w:rPr>
        <w:t xml:space="preserve"> текста по заголовку, по объясненной незнакомой лексике.</w:t>
      </w:r>
    </w:p>
    <w:p w:rsidR="00000000" w:rsidRDefault="00400D8C">
      <w:pPr>
        <w:pStyle w:val="a4"/>
        <w:numPr>
          <w:ilvl w:val="0"/>
          <w:numId w:val="5"/>
        </w:numPr>
        <w:shd w:val="clear" w:color="auto" w:fill="auto"/>
        <w:tabs>
          <w:tab w:val="left" w:pos="368"/>
        </w:tabs>
        <w:spacing w:after="0" w:line="485" w:lineRule="exact"/>
        <w:ind w:left="20" w:firstLine="0"/>
      </w:pPr>
      <w:r>
        <w:rPr>
          <w:rStyle w:val="1"/>
          <w:color w:val="000000"/>
          <w:lang w:val="ru-RU"/>
        </w:rPr>
        <w:t>Краткие изложения темы учителем.</w:t>
      </w:r>
    </w:p>
    <w:p w:rsidR="00000000" w:rsidRDefault="00400D8C">
      <w:pPr>
        <w:pStyle w:val="a4"/>
        <w:shd w:val="clear" w:color="auto" w:fill="auto"/>
        <w:spacing w:after="516" w:line="485" w:lineRule="exact"/>
        <w:ind w:left="20" w:right="20" w:firstLine="0"/>
      </w:pPr>
      <w:r>
        <w:rPr>
          <w:rStyle w:val="1"/>
          <w:color w:val="000000"/>
          <w:lang w:val="ru-RU"/>
        </w:rPr>
        <w:t>Учитель вводит учащихся в проблематику текста. Это сообщение можно превратить в небольшую беседу. Задания являются установкой на прослушивание.</w:t>
      </w:r>
    </w:p>
    <w:p w:rsidR="00000000" w:rsidRDefault="00400D8C">
      <w:pPr>
        <w:pStyle w:val="a4"/>
        <w:shd w:val="clear" w:color="auto" w:fill="auto"/>
        <w:spacing w:after="0" w:line="965" w:lineRule="exact"/>
        <w:ind w:left="20" w:right="2920" w:firstLine="3620"/>
        <w:jc w:val="left"/>
      </w:pPr>
      <w:r>
        <w:rPr>
          <w:color w:val="000000"/>
          <w:u w:val="single"/>
          <w:lang w:eastAsia="en-US"/>
        </w:rPr>
        <w:t>While Listening</w:t>
      </w:r>
      <w:r>
        <w:rPr>
          <w:rStyle w:val="1"/>
          <w:color w:val="000000"/>
          <w:lang w:eastAsia="en-US"/>
        </w:rPr>
        <w:t xml:space="preserve"> </w:t>
      </w:r>
      <w:r>
        <w:rPr>
          <w:rStyle w:val="1"/>
          <w:color w:val="000000"/>
          <w:lang w:val="ru-RU"/>
        </w:rPr>
        <w:t>Ме</w:t>
      </w:r>
      <w:r>
        <w:rPr>
          <w:rStyle w:val="1"/>
          <w:color w:val="000000"/>
          <w:lang w:val="ru-RU"/>
        </w:rPr>
        <w:t>ханизмы аудирования с помощью аудирования:</w:t>
      </w:r>
    </w:p>
    <w:p w:rsidR="00000000" w:rsidRDefault="00400D8C">
      <w:pPr>
        <w:pStyle w:val="a4"/>
        <w:numPr>
          <w:ilvl w:val="0"/>
          <w:numId w:val="6"/>
        </w:numPr>
        <w:shd w:val="clear" w:color="auto" w:fill="auto"/>
        <w:tabs>
          <w:tab w:val="left" w:pos="368"/>
        </w:tabs>
        <w:spacing w:after="600" w:line="485" w:lineRule="exact"/>
        <w:ind w:left="380" w:right="20" w:hanging="360"/>
        <w:jc w:val="left"/>
      </w:pPr>
      <w:r>
        <w:rPr>
          <w:rStyle w:val="1"/>
          <w:color w:val="000000"/>
          <w:lang w:val="ru-RU"/>
        </w:rPr>
        <w:t>Прослушайте текст, вставьте пропущенные слова в предложениях (артикли, предлоги, ключевые слова).</w:t>
      </w:r>
    </w:p>
    <w:p w:rsidR="00000000" w:rsidRDefault="00400D8C">
      <w:pPr>
        <w:pStyle w:val="a4"/>
        <w:numPr>
          <w:ilvl w:val="0"/>
          <w:numId w:val="6"/>
        </w:numPr>
        <w:shd w:val="clear" w:color="auto" w:fill="auto"/>
        <w:tabs>
          <w:tab w:val="left" w:pos="368"/>
        </w:tabs>
        <w:spacing w:after="657" w:line="260" w:lineRule="exact"/>
        <w:ind w:left="20" w:firstLine="0"/>
      </w:pPr>
      <w:r>
        <w:rPr>
          <w:rStyle w:val="1"/>
          <w:color w:val="000000"/>
          <w:lang w:val="ru-RU"/>
        </w:rPr>
        <w:t>Прослушайте текст. Какие словосочетания были без изменений?</w:t>
      </w:r>
    </w:p>
    <w:p w:rsidR="00000000" w:rsidRDefault="00400D8C">
      <w:pPr>
        <w:pStyle w:val="a4"/>
        <w:numPr>
          <w:ilvl w:val="0"/>
          <w:numId w:val="6"/>
        </w:numPr>
        <w:shd w:val="clear" w:color="auto" w:fill="auto"/>
        <w:tabs>
          <w:tab w:val="left" w:pos="368"/>
        </w:tabs>
        <w:spacing w:after="0" w:line="485" w:lineRule="exact"/>
        <w:ind w:left="380" w:right="20" w:hanging="360"/>
        <w:jc w:val="left"/>
      </w:pPr>
      <w:r>
        <w:rPr>
          <w:rStyle w:val="1"/>
          <w:color w:val="000000"/>
          <w:lang w:val="ru-RU"/>
        </w:rPr>
        <w:t>Прослушайте текст. Скажите, какие определен</w:t>
      </w:r>
      <w:r>
        <w:rPr>
          <w:rStyle w:val="1"/>
          <w:color w:val="000000"/>
          <w:lang w:val="ru-RU"/>
        </w:rPr>
        <w:t>ия к определенным словам в нем встречались?</w:t>
      </w:r>
    </w:p>
    <w:p w:rsidR="00000000" w:rsidRDefault="00400D8C">
      <w:pPr>
        <w:pStyle w:val="a4"/>
        <w:shd w:val="clear" w:color="auto" w:fill="auto"/>
        <w:spacing w:after="172" w:line="260" w:lineRule="exact"/>
        <w:ind w:left="240" w:firstLine="0"/>
        <w:jc w:val="center"/>
      </w:pPr>
      <w:r>
        <w:rPr>
          <w:color w:val="000000"/>
          <w:u w:val="single"/>
          <w:lang w:val="ru-RU"/>
        </w:rPr>
        <w:t>Аудирование</w:t>
      </w:r>
      <w:r>
        <w:rPr>
          <w:rStyle w:val="1"/>
          <w:color w:val="000000"/>
          <w:lang w:val="ru-RU"/>
        </w:rPr>
        <w:t xml:space="preserve"> </w:t>
      </w:r>
    </w:p>
    <w:p w:rsidR="00000000" w:rsidRDefault="00400D8C">
      <w:pPr>
        <w:pStyle w:val="a4"/>
        <w:shd w:val="clear" w:color="auto" w:fill="auto"/>
        <w:spacing w:after="0" w:line="485" w:lineRule="exact"/>
        <w:ind w:left="5100" w:right="340"/>
      </w:pPr>
      <w:r>
        <w:rPr>
          <w:rStyle w:val="1"/>
          <w:color w:val="000000"/>
          <w:lang w:val="ru-RU"/>
        </w:rPr>
        <w:t xml:space="preserve">«Никакая деятельность немыслима без препятствия, без старания </w:t>
      </w:r>
      <w:r>
        <w:rPr>
          <w:rStyle w:val="1"/>
          <w:color w:val="000000"/>
          <w:lang w:val="ru-RU"/>
        </w:rPr>
        <w:lastRenderedPageBreak/>
        <w:t>преодолеть эти препятствия».</w:t>
      </w:r>
    </w:p>
    <w:p w:rsidR="00000000" w:rsidRDefault="00400D8C">
      <w:pPr>
        <w:pStyle w:val="a4"/>
        <w:shd w:val="clear" w:color="auto" w:fill="auto"/>
        <w:spacing w:after="424" w:line="485" w:lineRule="exact"/>
        <w:ind w:right="340" w:firstLine="0"/>
        <w:jc w:val="right"/>
      </w:pPr>
      <w:r>
        <w:rPr>
          <w:rStyle w:val="1"/>
          <w:color w:val="000000"/>
          <w:lang w:val="ru-RU"/>
        </w:rPr>
        <w:t>К.Д. Ушинский</w:t>
      </w:r>
    </w:p>
    <w:p w:rsidR="00000000" w:rsidRDefault="00400D8C">
      <w:pPr>
        <w:pStyle w:val="a4"/>
        <w:numPr>
          <w:ilvl w:val="0"/>
          <w:numId w:val="7"/>
        </w:numPr>
        <w:shd w:val="clear" w:color="auto" w:fill="auto"/>
        <w:spacing w:after="0"/>
        <w:ind w:left="380" w:right="340" w:hanging="340"/>
        <w:jc w:val="left"/>
      </w:pPr>
      <w:r>
        <w:rPr>
          <w:rStyle w:val="1"/>
          <w:color w:val="000000"/>
          <w:lang w:val="ru-RU"/>
        </w:rPr>
        <w:t xml:space="preserve"> Закончите</w:t>
      </w:r>
      <w:r>
        <w:rPr>
          <w:rStyle w:val="1"/>
          <w:color w:val="000000"/>
          <w:lang w:eastAsia="en-US"/>
        </w:rPr>
        <w:t xml:space="preserve"> </w:t>
      </w:r>
      <w:r>
        <w:rPr>
          <w:rStyle w:val="1"/>
          <w:color w:val="000000"/>
          <w:lang w:val="ru-RU"/>
        </w:rPr>
        <w:t>следующие</w:t>
      </w:r>
      <w:r>
        <w:rPr>
          <w:rStyle w:val="1"/>
          <w:color w:val="000000"/>
          <w:lang w:eastAsia="en-US"/>
        </w:rPr>
        <w:t xml:space="preserve"> </w:t>
      </w:r>
      <w:r>
        <w:rPr>
          <w:rStyle w:val="1"/>
          <w:color w:val="000000"/>
          <w:lang w:val="ru-RU"/>
        </w:rPr>
        <w:t>предложения, начните предложения, оформит</w:t>
      </w:r>
      <w:r>
        <w:rPr>
          <w:strike/>
          <w:color w:val="000000"/>
          <w:lang w:val="ru-RU"/>
        </w:rPr>
        <w:t>е середину пр</w:t>
      </w:r>
      <w:r>
        <w:rPr>
          <w:rStyle w:val="1"/>
          <w:color w:val="000000"/>
          <w:lang w:val="ru-RU"/>
        </w:rPr>
        <w:t>е</w:t>
      </w:r>
      <w:r>
        <w:rPr>
          <w:strike/>
          <w:color w:val="000000"/>
          <w:lang w:val="ru-RU"/>
        </w:rPr>
        <w:t>дло</w:t>
      </w:r>
      <w:r>
        <w:rPr>
          <w:rStyle w:val="1"/>
          <w:color w:val="000000"/>
          <w:lang w:val="ru-RU"/>
        </w:rPr>
        <w:t>жения</w:t>
      </w:r>
    </w:p>
    <w:p w:rsidR="00000000" w:rsidRDefault="00400D8C">
      <w:pPr>
        <w:pStyle w:val="a4"/>
        <w:numPr>
          <w:ilvl w:val="0"/>
          <w:numId w:val="7"/>
        </w:numPr>
        <w:shd w:val="clear" w:color="auto" w:fill="auto"/>
        <w:tabs>
          <w:tab w:val="left" w:pos="379"/>
        </w:tabs>
        <w:spacing w:after="0"/>
        <w:ind w:left="20" w:firstLine="0"/>
      </w:pPr>
      <w:r>
        <w:rPr>
          <w:rStyle w:val="1"/>
          <w:color w:val="000000"/>
          <w:lang w:val="ru-RU"/>
        </w:rPr>
        <w:t>Пр</w:t>
      </w:r>
      <w:r>
        <w:rPr>
          <w:rStyle w:val="1"/>
          <w:color w:val="000000"/>
          <w:lang w:val="ru-RU"/>
        </w:rPr>
        <w:t>ослушайте текст, что в нем говорилось о...</w:t>
      </w:r>
    </w:p>
    <w:p w:rsidR="00000000" w:rsidRDefault="00400D8C">
      <w:pPr>
        <w:rPr>
          <w:color w:val="auto"/>
          <w:lang w:eastAsia="ru-RU"/>
        </w:rPr>
      </w:pPr>
    </w:p>
    <w:p w:rsidR="00000000" w:rsidRDefault="00400D8C">
      <w:pPr>
        <w:pStyle w:val="a4"/>
        <w:numPr>
          <w:ilvl w:val="0"/>
          <w:numId w:val="7"/>
        </w:numPr>
        <w:shd w:val="clear" w:color="auto" w:fill="auto"/>
        <w:tabs>
          <w:tab w:val="left" w:pos="379"/>
        </w:tabs>
        <w:spacing w:after="596"/>
        <w:ind w:left="380" w:right="340" w:hanging="340"/>
        <w:jc w:val="left"/>
      </w:pPr>
      <w:r>
        <w:rPr>
          <w:rStyle w:val="1"/>
          <w:color w:val="000000"/>
          <w:lang w:val="ru-RU"/>
        </w:rPr>
        <w:t>Прослушайте текст, найдите русский (английский) эквивалент слов' в параллельном столбце.</w:t>
      </w:r>
    </w:p>
    <w:p w:rsidR="00000000" w:rsidRDefault="00400D8C">
      <w:pPr>
        <w:pStyle w:val="a4"/>
        <w:shd w:val="clear" w:color="auto" w:fill="auto"/>
        <w:spacing w:after="481" w:line="260" w:lineRule="exact"/>
        <w:ind w:left="2340" w:firstLine="0"/>
        <w:jc w:val="left"/>
      </w:pPr>
      <w:r>
        <w:rPr>
          <w:rStyle w:val="1"/>
          <w:color w:val="000000"/>
          <w:lang w:eastAsia="en-US"/>
        </w:rPr>
        <w:t>Follow-up Activity</w:t>
      </w:r>
    </w:p>
    <w:p w:rsidR="00000000" w:rsidRDefault="00400D8C">
      <w:pPr>
        <w:pStyle w:val="a4"/>
        <w:shd w:val="clear" w:color="auto" w:fill="auto"/>
        <w:spacing w:after="596"/>
        <w:ind w:left="20" w:right="340" w:firstLine="340"/>
        <w:jc w:val="left"/>
      </w:pPr>
      <w:r>
        <w:rPr>
          <w:rStyle w:val="1"/>
          <w:color w:val="000000"/>
          <w:lang w:val="ru-RU"/>
        </w:rPr>
        <w:t>После прослушивания текста, его можно использовать для развития устной и письменной речи.</w:t>
      </w:r>
    </w:p>
    <w:p w:rsidR="00000000" w:rsidRDefault="00400D8C">
      <w:pPr>
        <w:pStyle w:val="a4"/>
        <w:shd w:val="clear" w:color="auto" w:fill="auto"/>
        <w:spacing w:after="177" w:line="260" w:lineRule="exact"/>
        <w:ind w:left="20" w:firstLine="0"/>
      </w:pPr>
      <w:r>
        <w:rPr>
          <w:rStyle w:val="1"/>
          <w:color w:val="000000"/>
          <w:lang w:val="ru-RU"/>
        </w:rPr>
        <w:t>Упражнения</w:t>
      </w:r>
      <w:r>
        <w:rPr>
          <w:rStyle w:val="1"/>
          <w:color w:val="000000"/>
          <w:lang w:val="ru-RU"/>
        </w:rPr>
        <w:t xml:space="preserve"> и задания:</w:t>
      </w:r>
    </w:p>
    <w:p w:rsidR="00000000" w:rsidRDefault="00400D8C">
      <w:pPr>
        <w:pStyle w:val="a4"/>
        <w:numPr>
          <w:ilvl w:val="0"/>
          <w:numId w:val="8"/>
        </w:numPr>
        <w:shd w:val="clear" w:color="auto" w:fill="auto"/>
        <w:tabs>
          <w:tab w:val="left" w:pos="379"/>
        </w:tabs>
        <w:spacing w:after="191" w:line="260" w:lineRule="exact"/>
        <w:ind w:left="20" w:firstLine="0"/>
      </w:pPr>
      <w:r>
        <w:rPr>
          <w:rStyle w:val="1"/>
          <w:color w:val="000000"/>
          <w:lang w:val="ru-RU"/>
        </w:rPr>
        <w:t>Опровергни утверждения или согласись с ними.</w:t>
      </w:r>
    </w:p>
    <w:p w:rsidR="00000000" w:rsidRDefault="00400D8C">
      <w:pPr>
        <w:pStyle w:val="a4"/>
        <w:numPr>
          <w:ilvl w:val="0"/>
          <w:numId w:val="8"/>
        </w:numPr>
        <w:shd w:val="clear" w:color="auto" w:fill="auto"/>
        <w:tabs>
          <w:tab w:val="left" w:pos="379"/>
          <w:tab w:val="right" w:pos="8569"/>
        </w:tabs>
        <w:spacing w:after="0" w:line="260" w:lineRule="exact"/>
        <w:ind w:left="20" w:firstLine="0"/>
      </w:pPr>
      <w:r>
        <w:rPr>
          <w:rStyle w:val="1"/>
          <w:color w:val="000000"/>
          <w:lang w:val="ru-RU"/>
        </w:rPr>
        <w:t xml:space="preserve">Докажи, что... </w:t>
      </w:r>
      <w:r>
        <w:rPr>
          <w:rStyle w:val="1"/>
          <w:color w:val="000000"/>
          <w:lang w:val="ru-RU"/>
        </w:rPr>
        <w:tab/>
      </w:r>
    </w:p>
    <w:p w:rsidR="00000000" w:rsidRDefault="00400D8C">
      <w:pPr>
        <w:pStyle w:val="a4"/>
        <w:numPr>
          <w:ilvl w:val="0"/>
          <w:numId w:val="8"/>
        </w:numPr>
        <w:shd w:val="clear" w:color="auto" w:fill="auto"/>
        <w:tabs>
          <w:tab w:val="left" w:pos="379"/>
        </w:tabs>
        <w:spacing w:after="0" w:line="485" w:lineRule="exact"/>
        <w:ind w:left="20" w:firstLine="0"/>
      </w:pPr>
      <w:r>
        <w:rPr>
          <w:rStyle w:val="1"/>
          <w:color w:val="000000"/>
          <w:lang w:val="ru-RU"/>
        </w:rPr>
        <w:t xml:space="preserve">Охарактеризуй... </w:t>
      </w:r>
    </w:p>
    <w:p w:rsidR="00000000" w:rsidRDefault="00400D8C">
      <w:pPr>
        <w:pStyle w:val="a4"/>
        <w:numPr>
          <w:ilvl w:val="0"/>
          <w:numId w:val="8"/>
        </w:numPr>
        <w:shd w:val="clear" w:color="auto" w:fill="auto"/>
        <w:tabs>
          <w:tab w:val="left" w:pos="379"/>
        </w:tabs>
        <w:spacing w:after="0" w:line="485" w:lineRule="exact"/>
        <w:ind w:left="380" w:right="340" w:hanging="340"/>
        <w:jc w:val="left"/>
      </w:pPr>
      <w:r>
        <w:rPr>
          <w:rStyle w:val="1"/>
          <w:color w:val="000000"/>
          <w:lang w:val="ru-RU"/>
        </w:rPr>
        <w:t>Какие из следующих высказываний наиболее точно передают основную мысль текста. Обоснуй ответ.</w:t>
      </w:r>
    </w:p>
    <w:p w:rsidR="00000000" w:rsidRDefault="00400D8C">
      <w:pPr>
        <w:pStyle w:val="a4"/>
        <w:numPr>
          <w:ilvl w:val="0"/>
          <w:numId w:val="8"/>
        </w:numPr>
        <w:shd w:val="clear" w:color="auto" w:fill="auto"/>
        <w:tabs>
          <w:tab w:val="left" w:pos="379"/>
        </w:tabs>
        <w:spacing w:after="0" w:line="485" w:lineRule="exact"/>
        <w:ind w:left="20" w:firstLine="0"/>
      </w:pPr>
      <w:r>
        <w:rPr>
          <w:rStyle w:val="1"/>
          <w:color w:val="000000"/>
          <w:lang w:val="ru-RU"/>
        </w:rPr>
        <w:t>Составь план текста с основной мыслью.</w:t>
      </w:r>
    </w:p>
    <w:p w:rsidR="00000000" w:rsidRDefault="00400D8C">
      <w:pPr>
        <w:pStyle w:val="80"/>
        <w:numPr>
          <w:ilvl w:val="0"/>
          <w:numId w:val="8"/>
        </w:numPr>
        <w:shd w:val="clear" w:color="auto" w:fill="auto"/>
        <w:tabs>
          <w:tab w:val="left" w:pos="379"/>
        </w:tabs>
        <w:ind w:left="20"/>
      </w:pPr>
      <w:r>
        <w:rPr>
          <w:rStyle w:val="813pt"/>
          <w:b w:val="0"/>
          <w:bCs w:val="0"/>
          <w:color w:val="000000"/>
        </w:rPr>
        <w:t>Расскаж</w:t>
      </w:r>
      <w:r>
        <w:rPr>
          <w:rStyle w:val="813pt"/>
          <w:b w:val="0"/>
          <w:bCs w:val="0"/>
          <w:color w:val="000000"/>
        </w:rPr>
        <w:t xml:space="preserve">и </w:t>
      </w:r>
      <w:r>
        <w:rPr>
          <w:rStyle w:val="8"/>
          <w:b/>
          <w:bCs/>
          <w:color w:val="000000"/>
        </w:rPr>
        <w:t>текст от лица</w:t>
      </w:r>
      <w:r>
        <w:rPr>
          <w:rStyle w:val="8"/>
          <w:b/>
          <w:bCs/>
          <w:color w:val="000000"/>
          <w:lang w:val="en-US" w:eastAsia="en-US"/>
        </w:rPr>
        <w:t xml:space="preserve"> </w:t>
      </w:r>
      <w:r>
        <w:rPr>
          <w:rStyle w:val="8"/>
          <w:b/>
          <w:bCs/>
          <w:color w:val="000000"/>
        </w:rPr>
        <w:t>героя, журналиста.</w:t>
      </w:r>
    </w:p>
    <w:p w:rsidR="00000000" w:rsidRDefault="00400D8C">
      <w:pPr>
        <w:pStyle w:val="a4"/>
        <w:numPr>
          <w:ilvl w:val="0"/>
          <w:numId w:val="8"/>
        </w:numPr>
        <w:shd w:val="clear" w:color="auto" w:fill="auto"/>
        <w:tabs>
          <w:tab w:val="left" w:pos="379"/>
        </w:tabs>
        <w:spacing w:after="0" w:line="485" w:lineRule="exact"/>
        <w:ind w:left="20" w:firstLine="0"/>
      </w:pPr>
      <w:r>
        <w:rPr>
          <w:rStyle w:val="1"/>
          <w:color w:val="000000"/>
          <w:lang w:val="ru-RU"/>
        </w:rPr>
        <w:t>Кратко изложи содержание текста.</w:t>
      </w:r>
    </w:p>
    <w:p w:rsidR="00000000" w:rsidRDefault="00400D8C">
      <w:pPr>
        <w:pStyle w:val="a4"/>
        <w:numPr>
          <w:ilvl w:val="0"/>
          <w:numId w:val="8"/>
        </w:numPr>
        <w:shd w:val="clear" w:color="auto" w:fill="auto"/>
        <w:tabs>
          <w:tab w:val="left" w:pos="379"/>
        </w:tabs>
        <w:spacing w:after="0" w:line="485" w:lineRule="exact"/>
        <w:ind w:left="20" w:firstLine="0"/>
      </w:pPr>
      <w:r>
        <w:rPr>
          <w:rStyle w:val="1"/>
          <w:color w:val="000000"/>
          <w:lang w:val="ru-RU"/>
        </w:rPr>
        <w:t>Придумай новое название.</w:t>
      </w:r>
    </w:p>
    <w:p w:rsidR="00000000" w:rsidRDefault="00400D8C">
      <w:pPr>
        <w:pStyle w:val="a4"/>
        <w:shd w:val="clear" w:color="auto" w:fill="auto"/>
        <w:spacing w:after="0" w:line="485" w:lineRule="exact"/>
        <w:ind w:left="20" w:firstLine="0"/>
      </w:pPr>
      <w:r>
        <w:rPr>
          <w:rStyle w:val="1"/>
          <w:color w:val="000000"/>
          <w:lang w:val="ru-RU"/>
        </w:rPr>
        <w:t>9 Подбери пословицы к данной ситуации.</w:t>
      </w:r>
    </w:p>
    <w:p w:rsidR="00000000" w:rsidRDefault="00400D8C">
      <w:pPr>
        <w:pStyle w:val="a4"/>
        <w:shd w:val="clear" w:color="auto" w:fill="auto"/>
        <w:spacing w:after="0" w:line="485" w:lineRule="exact"/>
        <w:ind w:left="20" w:firstLine="0"/>
      </w:pPr>
      <w:r>
        <w:rPr>
          <w:rStyle w:val="Georgia"/>
          <w:color w:val="000000"/>
        </w:rPr>
        <w:t>10</w:t>
      </w:r>
      <w:r>
        <w:rPr>
          <w:rStyle w:val="1"/>
          <w:color w:val="000000"/>
          <w:lang w:val="ru-RU"/>
        </w:rPr>
        <w:t>.Напиши собственный текст в другом жанре.</w:t>
      </w:r>
    </w:p>
    <w:p w:rsidR="00000000" w:rsidRDefault="00400D8C">
      <w:pPr>
        <w:pStyle w:val="a4"/>
        <w:shd w:val="clear" w:color="auto" w:fill="auto"/>
        <w:spacing w:after="0" w:line="485" w:lineRule="exact"/>
        <w:ind w:left="20" w:right="20" w:firstLine="340"/>
      </w:pPr>
      <w:r>
        <w:rPr>
          <w:rStyle w:val="1"/>
          <w:color w:val="000000"/>
          <w:lang w:val="ru-RU"/>
        </w:rPr>
        <w:t>При прослушивании текста важно артикулирование для фиксирования, прогова</w:t>
      </w:r>
      <w:r>
        <w:rPr>
          <w:rStyle w:val="1"/>
          <w:color w:val="000000"/>
          <w:lang w:val="ru-RU"/>
        </w:rPr>
        <w:t>ривания речи. Оно в значительной мере формирует также и речевые и языковые навыки, навыки чтения, устной речи, письма. Это закономерно, т.к. одним из принципов овладения является принцип интеграции и дифференциации.</w:t>
      </w:r>
    </w:p>
    <w:p w:rsidR="00000000" w:rsidRDefault="00400D8C">
      <w:pPr>
        <w:pStyle w:val="a4"/>
        <w:shd w:val="clear" w:color="auto" w:fill="auto"/>
        <w:spacing w:after="0" w:line="485" w:lineRule="exact"/>
        <w:ind w:left="20" w:right="20" w:firstLine="340"/>
      </w:pPr>
      <w:r>
        <w:rPr>
          <w:rStyle w:val="1"/>
          <w:color w:val="000000"/>
          <w:lang w:val="ru-RU"/>
        </w:rPr>
        <w:lastRenderedPageBreak/>
        <w:t>В процессе аудирования учащиеся учатся п</w:t>
      </w:r>
      <w:r>
        <w:rPr>
          <w:rStyle w:val="1"/>
          <w:color w:val="000000"/>
          <w:lang w:val="ru-RU"/>
        </w:rPr>
        <w:t>онимать звуковую речь, которая позволяет нам понимать слышимое.</w:t>
      </w:r>
    </w:p>
    <w:p w:rsidR="00000000" w:rsidRDefault="00400D8C">
      <w:pPr>
        <w:pStyle w:val="a4"/>
        <w:shd w:val="clear" w:color="auto" w:fill="auto"/>
        <w:spacing w:after="0" w:line="485" w:lineRule="exact"/>
        <w:ind w:left="20" w:right="20" w:firstLine="340"/>
      </w:pPr>
      <w:r>
        <w:rPr>
          <w:rStyle w:val="1"/>
          <w:color w:val="000000"/>
          <w:lang w:val="ru-RU"/>
        </w:rPr>
        <w:t>Речевой слух при аудировании обеспечивает восприятие устной речи, деление на синтагмы, словосочетания, слова, помогает памяти производить отбор существенных моментов.</w:t>
      </w:r>
    </w:p>
    <w:p w:rsidR="00000000" w:rsidRDefault="00400D8C">
      <w:pPr>
        <w:pStyle w:val="a4"/>
        <w:shd w:val="clear" w:color="auto" w:fill="auto"/>
        <w:spacing w:after="0" w:line="485" w:lineRule="exact"/>
        <w:ind w:left="20" w:right="20" w:firstLine="340"/>
      </w:pPr>
      <w:r>
        <w:rPr>
          <w:rStyle w:val="1"/>
          <w:color w:val="000000"/>
          <w:lang w:val="ru-RU"/>
        </w:rPr>
        <w:t>Аудирование включает опер</w:t>
      </w:r>
      <w:r>
        <w:rPr>
          <w:rStyle w:val="1"/>
          <w:color w:val="000000"/>
          <w:lang w:val="ru-RU"/>
        </w:rPr>
        <w:t>ативную память, которая работает при наличии установки на запоминание.</w:t>
      </w:r>
    </w:p>
    <w:p w:rsidR="00000000" w:rsidRDefault="00400D8C">
      <w:pPr>
        <w:pStyle w:val="a4"/>
        <w:shd w:val="clear" w:color="auto" w:fill="auto"/>
        <w:spacing w:after="0" w:line="485" w:lineRule="exact"/>
        <w:ind w:left="20" w:right="20" w:firstLine="340"/>
      </w:pPr>
      <w:r>
        <w:rPr>
          <w:rStyle w:val="1"/>
          <w:color w:val="000000"/>
          <w:lang w:val="ru-RU"/>
        </w:rPr>
        <w:t>Лексико-семантические отношения предугадывают вероятностное прогнозирование.</w:t>
      </w:r>
    </w:p>
    <w:p w:rsidR="00000000" w:rsidRDefault="00400D8C">
      <w:pPr>
        <w:pStyle w:val="a4"/>
        <w:shd w:val="clear" w:color="auto" w:fill="auto"/>
        <w:spacing w:after="0" w:line="485" w:lineRule="exact"/>
        <w:ind w:left="20" w:right="20" w:firstLine="340"/>
      </w:pPr>
      <w:r>
        <w:rPr>
          <w:rStyle w:val="1"/>
          <w:color w:val="000000"/>
          <w:lang w:val="ru-RU"/>
        </w:rPr>
        <w:t>Смысловое прогнозирование определяется знанием контекста, ситуаций, требующих использование определенных стр</w:t>
      </w:r>
      <w:r>
        <w:rPr>
          <w:rStyle w:val="1"/>
          <w:color w:val="000000"/>
          <w:lang w:val="ru-RU"/>
        </w:rPr>
        <w:t>уктур, речевых формул.</w:t>
      </w:r>
    </w:p>
    <w:p w:rsidR="00000000" w:rsidRDefault="00400D8C">
      <w:pPr>
        <w:pStyle w:val="a4"/>
        <w:shd w:val="clear" w:color="auto" w:fill="auto"/>
        <w:spacing w:after="0" w:line="485" w:lineRule="exact"/>
        <w:ind w:left="20" w:right="20" w:firstLine="340"/>
        <w:sectPr w:rsidR="00000000">
          <w:pgSz w:w="16838" w:h="23810"/>
          <w:pgMar w:top="4625" w:right="3607" w:bottom="4615" w:left="3804" w:header="0" w:footer="3" w:gutter="0"/>
          <w:cols w:space="720"/>
          <w:noEndnote/>
          <w:docGrid w:linePitch="360"/>
        </w:sectPr>
      </w:pPr>
      <w:r>
        <w:rPr>
          <w:rStyle w:val="1"/>
          <w:color w:val="000000"/>
          <w:lang w:val="ru-RU"/>
        </w:rPr>
        <w:t>При лингвистическом прогнозировании увеличение семантического поля ведет к знанию типовых речевых ситуаций, что облегчает восприятие речи на слух.</w:t>
      </w:r>
    </w:p>
    <w:p w:rsidR="00000000" w:rsidRDefault="00400D8C">
      <w:pPr>
        <w:pStyle w:val="a4"/>
        <w:shd w:val="clear" w:color="auto" w:fill="auto"/>
        <w:spacing w:after="0" w:line="485" w:lineRule="exact"/>
        <w:ind w:left="20" w:right="20" w:firstLine="340"/>
      </w:pPr>
      <w:r>
        <w:rPr>
          <w:rStyle w:val="1"/>
          <w:color w:val="000000"/>
          <w:lang w:val="ru-RU"/>
        </w:rPr>
        <w:lastRenderedPageBreak/>
        <w:t>Лингвистическое прогнозирование. Появление нового слова сужа</w:t>
      </w:r>
      <w:r>
        <w:rPr>
          <w:rStyle w:val="1"/>
          <w:color w:val="000000"/>
          <w:lang w:val="ru-RU"/>
        </w:rPr>
        <w:t>ет употребление других слов. Чем больше объем семантического поля, чем лучше ученик знает типовые речевые ситуации, тем проще ему распознать их со слуха.</w:t>
      </w:r>
    </w:p>
    <w:p w:rsidR="00000000" w:rsidRDefault="00400D8C">
      <w:pPr>
        <w:pStyle w:val="a4"/>
        <w:shd w:val="clear" w:color="auto" w:fill="auto"/>
        <w:spacing w:after="0" w:line="485" w:lineRule="exact"/>
        <w:ind w:left="20" w:firstLine="340"/>
      </w:pPr>
      <w:r>
        <w:rPr>
          <w:rStyle w:val="1"/>
          <w:color w:val="000000"/>
          <w:lang w:val="ru-RU"/>
        </w:rPr>
        <w:t>Артикулирование.</w:t>
      </w:r>
    </w:p>
    <w:p w:rsidR="00000000" w:rsidRDefault="00400D8C">
      <w:pPr>
        <w:pStyle w:val="a4"/>
        <w:shd w:val="clear" w:color="auto" w:fill="auto"/>
        <w:spacing w:after="0" w:line="485" w:lineRule="exact"/>
        <w:ind w:left="20" w:right="20" w:firstLine="340"/>
      </w:pPr>
      <w:r>
        <w:rPr>
          <w:rStyle w:val="1"/>
          <w:color w:val="000000"/>
          <w:lang w:val="ru-RU"/>
        </w:rPr>
        <w:t>Научить учащихся понимать звуковую речь - одна из важнейших целей обучения. Помимо во</w:t>
      </w:r>
      <w:r>
        <w:rPr>
          <w:rStyle w:val="1"/>
          <w:color w:val="000000"/>
          <w:lang w:val="ru-RU"/>
        </w:rPr>
        <w:t>сприятия речи со слуха (новости, радио, объявления, инструкции, лекции, актеров в пьесах, кино, телефон) мы выполняем и другие действия: наблюдаем, говорим, пишем, чтобы понимать, что слышишь.</w:t>
      </w:r>
    </w:p>
    <w:p w:rsidR="00000000" w:rsidRDefault="00400D8C">
      <w:pPr>
        <w:pStyle w:val="a4"/>
        <w:shd w:val="clear" w:color="auto" w:fill="auto"/>
        <w:spacing w:after="600" w:line="485" w:lineRule="exact"/>
        <w:ind w:left="20" w:right="20" w:firstLine="340"/>
      </w:pPr>
      <w:r>
        <w:rPr>
          <w:rStyle w:val="1"/>
          <w:color w:val="000000"/>
          <w:lang w:val="ru-RU"/>
        </w:rPr>
        <w:t>При аудировании происходит внутреннее проговаривание речи, фикс</w:t>
      </w:r>
      <w:r>
        <w:rPr>
          <w:rStyle w:val="1"/>
          <w:color w:val="000000"/>
          <w:lang w:val="ru-RU"/>
        </w:rPr>
        <w:t>ирование информации, лучше запомнить ее. Формирование необходимых навыков аудирования возможно не только при работе с аудиотекстами, но и на этапе формирования грамматических, лексических, фонетических навыков, навыков чтения, устной речи, письма.</w:t>
      </w:r>
    </w:p>
    <w:p w:rsidR="00000000" w:rsidRDefault="00400D8C">
      <w:pPr>
        <w:pStyle w:val="a4"/>
        <w:shd w:val="clear" w:color="auto" w:fill="auto"/>
        <w:tabs>
          <w:tab w:val="right" w:pos="5113"/>
          <w:tab w:val="right" w:pos="6567"/>
          <w:tab w:val="right" w:pos="9404"/>
        </w:tabs>
        <w:spacing w:after="174" w:line="260" w:lineRule="exact"/>
        <w:ind w:left="20" w:firstLine="0"/>
      </w:pPr>
      <w:r>
        <w:rPr>
          <w:rStyle w:val="1"/>
          <w:color w:val="000000"/>
          <w:lang w:val="ru-RU"/>
        </w:rPr>
        <w:t>Цель:</w:t>
      </w:r>
      <w:r>
        <w:rPr>
          <w:rStyle w:val="1"/>
          <w:color w:val="000000"/>
          <w:lang w:val="ru-RU"/>
        </w:rPr>
        <w:tab/>
        <w:t>Уп</w:t>
      </w:r>
      <w:r>
        <w:rPr>
          <w:rStyle w:val="1"/>
          <w:color w:val="000000"/>
          <w:lang w:val="ru-RU"/>
        </w:rPr>
        <w:t>отребление</w:t>
      </w:r>
      <w:r>
        <w:rPr>
          <w:rStyle w:val="1"/>
          <w:color w:val="000000"/>
          <w:lang w:val="ru-RU"/>
        </w:rPr>
        <w:tab/>
        <w:t>лексики.</w:t>
      </w:r>
      <w:r>
        <w:rPr>
          <w:rStyle w:val="1"/>
          <w:color w:val="000000"/>
          <w:lang w:val="ru-RU"/>
        </w:rPr>
        <w:tab/>
        <w:t>Совершенствование</w:t>
      </w:r>
    </w:p>
    <w:p w:rsidR="00000000" w:rsidRDefault="00400D8C">
      <w:pPr>
        <w:pStyle w:val="a4"/>
        <w:shd w:val="clear" w:color="auto" w:fill="auto"/>
        <w:spacing w:after="657" w:line="260" w:lineRule="exact"/>
        <w:ind w:left="3440" w:firstLine="0"/>
      </w:pPr>
      <w:r>
        <w:rPr>
          <w:rStyle w:val="1"/>
          <w:color w:val="000000"/>
          <w:lang w:val="ru-RU"/>
        </w:rPr>
        <w:t>навыков чтения.</w:t>
      </w:r>
    </w:p>
    <w:p w:rsidR="00000000" w:rsidRDefault="00400D8C">
      <w:pPr>
        <w:pStyle w:val="a4"/>
        <w:shd w:val="clear" w:color="auto" w:fill="auto"/>
        <w:tabs>
          <w:tab w:val="right" w:pos="4825"/>
          <w:tab w:val="right" w:pos="5862"/>
          <w:tab w:val="right" w:pos="7263"/>
          <w:tab w:val="right" w:pos="7474"/>
          <w:tab w:val="right" w:pos="8852"/>
        </w:tabs>
        <w:spacing w:after="477" w:line="260" w:lineRule="exact"/>
        <w:ind w:left="20" w:firstLine="0"/>
      </w:pPr>
      <w:r>
        <w:rPr>
          <w:rStyle w:val="1"/>
          <w:color w:val="000000"/>
          <w:lang w:val="ru-RU"/>
        </w:rPr>
        <w:lastRenderedPageBreak/>
        <w:t>Воспитательный аспект:</w:t>
      </w:r>
      <w:r>
        <w:rPr>
          <w:rStyle w:val="1"/>
          <w:color w:val="000000"/>
          <w:lang w:val="ru-RU"/>
        </w:rPr>
        <w:tab/>
        <w:t>Воспитание</w:t>
      </w:r>
      <w:r>
        <w:rPr>
          <w:rStyle w:val="1"/>
          <w:color w:val="000000"/>
          <w:lang w:val="ru-RU"/>
        </w:rPr>
        <w:tab/>
        <w:t>доброго</w:t>
      </w:r>
      <w:r>
        <w:rPr>
          <w:rStyle w:val="1"/>
          <w:color w:val="000000"/>
          <w:lang w:val="ru-RU"/>
        </w:rPr>
        <w:tab/>
        <w:t>отношения</w:t>
      </w:r>
      <w:r>
        <w:rPr>
          <w:rStyle w:val="1"/>
          <w:color w:val="000000"/>
          <w:lang w:val="ru-RU"/>
        </w:rPr>
        <w:tab/>
        <w:t>к</w:t>
      </w:r>
      <w:r>
        <w:rPr>
          <w:rStyle w:val="1"/>
          <w:color w:val="000000"/>
          <w:lang w:val="ru-RU"/>
        </w:rPr>
        <w:tab/>
        <w:t>животным.</w:t>
      </w:r>
    </w:p>
    <w:p w:rsidR="00000000" w:rsidRDefault="00400D8C">
      <w:pPr>
        <w:pStyle w:val="a4"/>
        <w:shd w:val="clear" w:color="auto" w:fill="auto"/>
        <w:tabs>
          <w:tab w:val="left" w:pos="3406"/>
        </w:tabs>
        <w:spacing w:after="0" w:line="485" w:lineRule="exact"/>
        <w:ind w:left="20" w:firstLine="0"/>
      </w:pPr>
      <w:r>
        <w:rPr>
          <w:rStyle w:val="1"/>
          <w:color w:val="000000"/>
          <w:lang w:val="ru-RU"/>
        </w:rPr>
        <w:t>Образовательный аспект:</w:t>
      </w:r>
      <w:r>
        <w:rPr>
          <w:rStyle w:val="1"/>
          <w:color w:val="000000"/>
          <w:lang w:val="ru-RU"/>
        </w:rPr>
        <w:tab/>
        <w:t>Контроль сформированных письменных, речевых</w:t>
      </w:r>
    </w:p>
    <w:p w:rsidR="00000000" w:rsidRDefault="00400D8C">
      <w:pPr>
        <w:pStyle w:val="a4"/>
        <w:shd w:val="clear" w:color="auto" w:fill="auto"/>
        <w:spacing w:after="0" w:line="485" w:lineRule="exact"/>
        <w:ind w:left="3440" w:firstLine="0"/>
      </w:pPr>
      <w:r>
        <w:rPr>
          <w:rStyle w:val="1"/>
          <w:color w:val="000000"/>
          <w:lang w:val="ru-RU"/>
        </w:rPr>
        <w:t>навыков.</w:t>
      </w:r>
    </w:p>
    <w:p w:rsidR="00000000" w:rsidRDefault="00400D8C">
      <w:pPr>
        <w:pStyle w:val="a4"/>
        <w:shd w:val="clear" w:color="auto" w:fill="auto"/>
        <w:tabs>
          <w:tab w:val="left" w:pos="3406"/>
        </w:tabs>
        <w:spacing w:after="0" w:line="485" w:lineRule="exact"/>
        <w:ind w:left="20" w:firstLine="0"/>
      </w:pPr>
      <w:r>
        <w:rPr>
          <w:color w:val="000000"/>
          <w:u w:val="single"/>
          <w:lang w:val="ru-RU"/>
        </w:rPr>
        <w:t>Развивающий аспект:</w:t>
      </w:r>
      <w:r>
        <w:rPr>
          <w:rStyle w:val="1"/>
          <w:color w:val="000000"/>
          <w:lang w:val="ru-RU"/>
        </w:rPr>
        <w:tab/>
        <w:t>Формирование речевого сотрудничества и</w:t>
      </w:r>
    </w:p>
    <w:p w:rsidR="00000000" w:rsidRDefault="00400D8C">
      <w:pPr>
        <w:pStyle w:val="a4"/>
        <w:shd w:val="clear" w:color="auto" w:fill="auto"/>
        <w:spacing w:after="0" w:line="485" w:lineRule="exact"/>
        <w:ind w:left="3440" w:right="20" w:firstLine="0"/>
      </w:pPr>
      <w:r>
        <w:rPr>
          <w:rStyle w:val="1"/>
          <w:color w:val="000000"/>
          <w:lang w:val="ru-RU"/>
        </w:rPr>
        <w:t>по</w:t>
      </w:r>
      <w:r>
        <w:rPr>
          <w:rStyle w:val="1"/>
          <w:color w:val="000000"/>
          <w:lang w:val="ru-RU"/>
        </w:rPr>
        <w:t>ложительной мотивации в овладении иноязычной речью.</w:t>
      </w:r>
    </w:p>
    <w:p w:rsidR="00000000" w:rsidRDefault="00400D8C">
      <w:pPr>
        <w:pStyle w:val="a4"/>
        <w:shd w:val="clear" w:color="auto" w:fill="auto"/>
        <w:spacing w:after="0" w:line="485" w:lineRule="exact"/>
        <w:ind w:left="3440" w:firstLine="0"/>
      </w:pPr>
      <w:r>
        <w:rPr>
          <w:rStyle w:val="1"/>
          <w:color w:val="000000"/>
          <w:lang w:val="ru-RU"/>
        </w:rPr>
        <w:t>Совершенствование навыков аудирования</w:t>
      </w:r>
    </w:p>
    <w:p w:rsidR="00000000" w:rsidRDefault="00400D8C">
      <w:pPr>
        <w:pStyle w:val="a4"/>
        <w:shd w:val="clear" w:color="auto" w:fill="auto"/>
        <w:spacing w:after="0"/>
        <w:ind w:left="20" w:right="20" w:firstLine="340"/>
      </w:pPr>
      <w:r>
        <w:rPr>
          <w:rStyle w:val="1"/>
          <w:color w:val="000000"/>
          <w:lang w:val="ru-RU"/>
        </w:rPr>
        <w:t>В целях совершенствования практических знаний, повышенное внимание обращается на совершенствование навыков аудирования. На занятиях кружка используются тексты на ауди</w:t>
      </w:r>
      <w:r>
        <w:rPr>
          <w:rStyle w:val="1"/>
          <w:color w:val="000000"/>
          <w:lang w:val="ru-RU"/>
        </w:rPr>
        <w:t>рование со зрительной опорой (печатный текст, иллюстрации к ним) и аудирование, направленное на узнавание конкретных слов, извлечение конкретной информации, которое может сопровождаться действием.</w:t>
      </w:r>
    </w:p>
    <w:p w:rsidR="00000000" w:rsidRDefault="00400D8C">
      <w:pPr>
        <w:pStyle w:val="a4"/>
        <w:shd w:val="clear" w:color="auto" w:fill="auto"/>
        <w:spacing w:after="0"/>
        <w:ind w:left="20" w:right="20" w:firstLine="340"/>
      </w:pPr>
      <w:r>
        <w:rPr>
          <w:rStyle w:val="1"/>
          <w:color w:val="000000"/>
          <w:lang w:val="ru-RU"/>
        </w:rPr>
        <w:t>Задание может выполняться с заполнением пропусков (слов, ар</w:t>
      </w:r>
      <w:r>
        <w:rPr>
          <w:rStyle w:val="1"/>
          <w:color w:val="000000"/>
          <w:lang w:val="ru-RU"/>
        </w:rPr>
        <w:t>тиклей, предлогов, начала и конца предложения). Вопросы по тексту должны уже нести информацию. С их помощью можно снять языковые трудности или прецизионные слова, которые подчеркивают содержательные или смысловые нюансы. Учитель после вопросов вводит кружк</w:t>
      </w:r>
      <w:r>
        <w:rPr>
          <w:rStyle w:val="1"/>
          <w:color w:val="000000"/>
          <w:lang w:val="ru-RU"/>
        </w:rPr>
        <w:t>овцев в проблематику курса.</w:t>
      </w:r>
    </w:p>
    <w:p w:rsidR="00000000" w:rsidRDefault="00400D8C">
      <w:pPr>
        <w:pStyle w:val="a4"/>
        <w:shd w:val="clear" w:color="auto" w:fill="auto"/>
        <w:spacing w:after="0"/>
        <w:ind w:left="20" w:right="20" w:firstLine="340"/>
      </w:pPr>
      <w:r>
        <w:rPr>
          <w:rStyle w:val="1"/>
          <w:color w:val="000000"/>
          <w:lang w:val="ru-RU"/>
        </w:rPr>
        <w:t>Аудирование является средством развития монологичного высказывания. Тексты требуют критического осмысления и большого умственного напряжения, так как в языковом отношении представляют трудности (если у учащегося нет текста).</w:t>
      </w:r>
    </w:p>
    <w:p w:rsidR="00000000" w:rsidRDefault="00400D8C">
      <w:pPr>
        <w:pStyle w:val="a4"/>
        <w:shd w:val="clear" w:color="auto" w:fill="auto"/>
        <w:spacing w:after="0"/>
        <w:ind w:left="20" w:right="20" w:firstLine="340"/>
      </w:pPr>
      <w:r>
        <w:rPr>
          <w:rStyle w:val="1"/>
          <w:color w:val="000000"/>
          <w:lang w:val="ru-RU"/>
        </w:rPr>
        <w:t>Тек</w:t>
      </w:r>
      <w:r>
        <w:rPr>
          <w:rStyle w:val="1"/>
          <w:color w:val="000000"/>
          <w:lang w:val="ru-RU"/>
        </w:rPr>
        <w:t>сты можно расширять, сокращать. Следует обращать внимание на интонационную окрашенность, логическое ударение, на нормальный темп речи. Текст обычно слушают дважды. Не придавать значение словам, не несущим смысловую нагрузку.</w:t>
      </w:r>
    </w:p>
    <w:p w:rsidR="00000000" w:rsidRDefault="00400D8C">
      <w:pPr>
        <w:pStyle w:val="a4"/>
        <w:shd w:val="clear" w:color="auto" w:fill="auto"/>
        <w:spacing w:after="0"/>
        <w:ind w:left="20" w:firstLine="340"/>
      </w:pPr>
      <w:r>
        <w:rPr>
          <w:rStyle w:val="1"/>
          <w:color w:val="000000"/>
          <w:lang w:val="ru-RU"/>
        </w:rPr>
        <w:t xml:space="preserve">В методике выделяют 4 основных </w:t>
      </w:r>
      <w:r>
        <w:rPr>
          <w:rStyle w:val="1"/>
          <w:color w:val="000000"/>
          <w:lang w:val="ru-RU"/>
        </w:rPr>
        <w:t>механизма аудирования:</w:t>
      </w:r>
    </w:p>
    <w:p w:rsidR="00000000" w:rsidRDefault="00400D8C">
      <w:pPr>
        <w:pStyle w:val="a4"/>
        <w:shd w:val="clear" w:color="auto" w:fill="auto"/>
        <w:spacing w:after="0"/>
        <w:ind w:left="20" w:right="20" w:firstLine="0"/>
      </w:pPr>
      <w:r>
        <w:rPr>
          <w:rStyle w:val="1"/>
          <w:color w:val="000000"/>
          <w:lang w:val="ru-RU"/>
        </w:rPr>
        <w:t>Речевой слух - обеспечивает восприятие устной речи, деление её на синтагмы, словосочетания, слова.</w:t>
      </w:r>
    </w:p>
    <w:p w:rsidR="00000000" w:rsidRDefault="00400D8C">
      <w:pPr>
        <w:pStyle w:val="a4"/>
        <w:shd w:val="clear" w:color="auto" w:fill="auto"/>
        <w:spacing w:after="0"/>
        <w:ind w:left="20" w:right="20" w:firstLine="340"/>
      </w:pPr>
      <w:r>
        <w:rPr>
          <w:rStyle w:val="1"/>
          <w:color w:val="000000"/>
          <w:lang w:val="ru-RU"/>
        </w:rPr>
        <w:t xml:space="preserve">Память - долговременная и кратковременная. Происходит отбор существенных </w:t>
      </w:r>
      <w:r>
        <w:rPr>
          <w:rStyle w:val="1"/>
          <w:color w:val="000000"/>
          <w:lang w:val="ru-RU"/>
        </w:rPr>
        <w:lastRenderedPageBreak/>
        <w:t>моментов.</w:t>
      </w:r>
    </w:p>
    <w:p w:rsidR="00000000" w:rsidRDefault="00400D8C">
      <w:pPr>
        <w:pStyle w:val="a4"/>
        <w:shd w:val="clear" w:color="auto" w:fill="auto"/>
        <w:spacing w:after="0"/>
        <w:ind w:left="20" w:right="20" w:firstLine="340"/>
      </w:pPr>
      <w:r>
        <w:rPr>
          <w:rStyle w:val="1"/>
          <w:color w:val="000000"/>
          <w:lang w:val="ru-RU"/>
        </w:rPr>
        <w:t>Оперативная память - кратковременная память, работа</w:t>
      </w:r>
      <w:r>
        <w:rPr>
          <w:rStyle w:val="1"/>
          <w:color w:val="000000"/>
          <w:lang w:val="ru-RU"/>
        </w:rPr>
        <w:t>ет эффективно при наличии установки на запоминание.</w:t>
      </w:r>
    </w:p>
    <w:p w:rsidR="00000000" w:rsidRDefault="00400D8C">
      <w:pPr>
        <w:pStyle w:val="a4"/>
        <w:shd w:val="clear" w:color="auto" w:fill="auto"/>
        <w:spacing w:after="0"/>
        <w:ind w:left="20" w:right="20" w:firstLine="340"/>
      </w:pPr>
      <w:r>
        <w:rPr>
          <w:rStyle w:val="1"/>
          <w:color w:val="000000"/>
          <w:lang w:val="ru-RU"/>
        </w:rPr>
        <w:t>Вероятностное прогнозирование - предвосхищение хода событий, чему способствуют лексико-семантические отношения.</w:t>
      </w:r>
    </w:p>
    <w:p w:rsidR="00000000" w:rsidRDefault="00400D8C">
      <w:pPr>
        <w:pStyle w:val="a4"/>
        <w:shd w:val="clear" w:color="auto" w:fill="auto"/>
        <w:spacing w:after="0"/>
        <w:ind w:left="20" w:right="20" w:firstLine="340"/>
        <w:sectPr w:rsidR="00000000">
          <w:type w:val="continuous"/>
          <w:pgSz w:w="16838" w:h="23810"/>
          <w:pgMar w:top="4741" w:right="3763" w:bottom="4736" w:left="3638" w:header="0" w:footer="3" w:gutter="0"/>
          <w:cols w:space="720"/>
          <w:noEndnote/>
          <w:docGrid w:linePitch="360"/>
        </w:sectPr>
      </w:pPr>
      <w:r>
        <w:rPr>
          <w:rStyle w:val="1"/>
          <w:color w:val="000000"/>
          <w:lang w:val="ru-RU"/>
        </w:rPr>
        <w:t>Смысловое предложение - определяется знанием контекста ситуаций, требующих использование опр</w:t>
      </w:r>
      <w:r>
        <w:rPr>
          <w:rStyle w:val="1"/>
          <w:color w:val="000000"/>
          <w:lang w:val="ru-RU"/>
        </w:rPr>
        <w:t>еделенных структур, клише, речевых формул.</w:t>
      </w:r>
    </w:p>
    <w:p w:rsidR="00000000" w:rsidRDefault="00400D8C">
      <w:pPr>
        <w:pStyle w:val="a4"/>
        <w:shd w:val="clear" w:color="auto" w:fill="auto"/>
        <w:spacing w:after="371" w:line="260" w:lineRule="exact"/>
        <w:ind w:firstLine="0"/>
        <w:jc w:val="left"/>
      </w:pPr>
      <w:r>
        <w:rPr>
          <w:rStyle w:val="1"/>
          <w:color w:val="000000"/>
          <w:lang w:eastAsia="en-US"/>
        </w:rPr>
        <w:lastRenderedPageBreak/>
        <w:t>Task: Write a composition about the Indians.</w:t>
      </w:r>
    </w:p>
    <w:p w:rsidR="00000000" w:rsidRDefault="00400D8C">
      <w:pPr>
        <w:pStyle w:val="a4"/>
        <w:shd w:val="clear" w:color="auto" w:fill="auto"/>
        <w:spacing w:after="0" w:line="260" w:lineRule="exact"/>
        <w:ind w:right="360" w:firstLine="0"/>
        <w:jc w:val="center"/>
        <w:sectPr w:rsidR="00000000">
          <w:headerReference w:type="even" r:id="rId14"/>
          <w:headerReference w:type="default" r:id="rId15"/>
          <w:type w:val="continuous"/>
          <w:pgSz w:w="16838" w:h="23810"/>
          <w:pgMar w:top="6099" w:right="5495" w:bottom="15659" w:left="5063" w:header="0" w:footer="3" w:gutter="0"/>
          <w:cols w:space="720"/>
          <w:noEndnote/>
          <w:docGrid w:linePitch="360"/>
        </w:sectPr>
      </w:pPr>
      <w:r>
        <w:rPr>
          <w:rStyle w:val="1"/>
          <w:color w:val="000000"/>
          <w:lang w:eastAsia="en-US"/>
        </w:rPr>
        <w:t>With your own views, opinions, conclusions.</w:t>
      </w:r>
    </w:p>
    <w:p w:rsidR="00000000" w:rsidRDefault="00400D8C">
      <w:pPr>
        <w:pStyle w:val="a4"/>
        <w:shd w:val="clear" w:color="auto" w:fill="auto"/>
        <w:spacing w:after="741" w:line="260" w:lineRule="exact"/>
        <w:ind w:left="240" w:firstLine="0"/>
        <w:jc w:val="center"/>
      </w:pPr>
      <w:r>
        <w:rPr>
          <w:color w:val="000000"/>
          <w:u w:val="single"/>
          <w:lang w:eastAsia="en-US"/>
        </w:rPr>
        <w:lastRenderedPageBreak/>
        <w:t>Different forms of grammar structures</w:t>
      </w:r>
    </w:p>
    <w:p w:rsidR="00000000" w:rsidRDefault="00400D8C">
      <w:pPr>
        <w:pStyle w:val="a4"/>
        <w:shd w:val="clear" w:color="auto" w:fill="auto"/>
        <w:spacing w:after="0" w:line="686" w:lineRule="exact"/>
        <w:ind w:left="20" w:firstLine="0"/>
      </w:pPr>
      <w:r>
        <w:rPr>
          <w:rStyle w:val="1"/>
          <w:color w:val="000000"/>
          <w:lang w:eastAsia="en-US"/>
        </w:rPr>
        <w:t>They were fishermen, hunters.</w:t>
      </w:r>
    </w:p>
    <w:p w:rsidR="00000000" w:rsidRDefault="00400D8C">
      <w:pPr>
        <w:pStyle w:val="a4"/>
        <w:shd w:val="clear" w:color="auto" w:fill="auto"/>
        <w:spacing w:after="0" w:line="686" w:lineRule="exact"/>
        <w:ind w:left="20" w:firstLine="0"/>
      </w:pPr>
      <w:r>
        <w:rPr>
          <w:rStyle w:val="1"/>
          <w:color w:val="000000"/>
          <w:lang w:eastAsia="en-US"/>
        </w:rPr>
        <w:t>The Indians believed their gods.</w:t>
      </w:r>
    </w:p>
    <w:p w:rsidR="00000000" w:rsidRDefault="00400D8C">
      <w:pPr>
        <w:pStyle w:val="a4"/>
        <w:shd w:val="clear" w:color="auto" w:fill="auto"/>
        <w:spacing w:after="1001" w:line="686" w:lineRule="exact"/>
        <w:ind w:left="20" w:right="4540" w:firstLine="0"/>
      </w:pPr>
      <w:r>
        <w:rPr>
          <w:rStyle w:val="1"/>
          <w:color w:val="000000"/>
          <w:lang w:eastAsia="en-US"/>
        </w:rPr>
        <w:t xml:space="preserve">Another tradition was smoking a pipe of peace. They thought gods could bring them </w:t>
      </w:r>
      <w:r>
        <w:rPr>
          <w:rStyle w:val="1"/>
          <w:color w:val="000000"/>
          <w:lang w:eastAsia="en-US"/>
        </w:rPr>
        <w:t>success. They are famous for their traditions.</w:t>
      </w:r>
    </w:p>
    <w:p w:rsidR="00000000" w:rsidRDefault="00400D8C">
      <w:pPr>
        <w:pStyle w:val="a4"/>
        <w:shd w:val="clear" w:color="auto" w:fill="auto"/>
        <w:spacing w:after="1082" w:line="260" w:lineRule="exact"/>
        <w:ind w:left="240" w:firstLine="0"/>
        <w:jc w:val="center"/>
      </w:pPr>
      <w:r>
        <w:rPr>
          <w:color w:val="000000"/>
          <w:u w:val="single"/>
          <w:lang w:eastAsia="en-US"/>
        </w:rPr>
        <w:t>Reducing the text</w:t>
      </w:r>
    </w:p>
    <w:p w:rsidR="00000000" w:rsidRDefault="00400D8C">
      <w:pPr>
        <w:pStyle w:val="a4"/>
        <w:shd w:val="clear" w:color="auto" w:fill="auto"/>
        <w:spacing w:after="362" w:line="260" w:lineRule="exact"/>
        <w:ind w:left="20" w:firstLine="0"/>
      </w:pPr>
      <w:r>
        <w:rPr>
          <w:rStyle w:val="1"/>
          <w:color w:val="000000"/>
          <w:lang w:eastAsia="en-US"/>
        </w:rPr>
        <w:t>The Indians who came from Asia were friendly to colonists.</w:t>
      </w:r>
    </w:p>
    <w:p w:rsidR="00000000" w:rsidRDefault="00400D8C">
      <w:pPr>
        <w:pStyle w:val="a4"/>
        <w:shd w:val="clear" w:color="auto" w:fill="auto"/>
        <w:spacing w:after="182" w:line="260" w:lineRule="exact"/>
        <w:ind w:left="20" w:firstLine="0"/>
      </w:pPr>
      <w:r>
        <w:rPr>
          <w:rStyle w:val="1"/>
          <w:color w:val="000000"/>
          <w:lang w:eastAsia="en-US"/>
        </w:rPr>
        <w:t>They believed in gods while fishing, hunting, farming.</w:t>
      </w:r>
    </w:p>
    <w:p w:rsidR="00000000" w:rsidRDefault="00400D8C">
      <w:pPr>
        <w:pStyle w:val="a4"/>
        <w:shd w:val="clear" w:color="auto" w:fill="auto"/>
        <w:spacing w:after="1020" w:line="485" w:lineRule="exact"/>
        <w:ind w:left="20" w:right="260" w:firstLine="0"/>
        <w:jc w:val="left"/>
      </w:pPr>
      <w:r>
        <w:rPr>
          <w:rStyle w:val="1"/>
          <w:color w:val="000000"/>
          <w:lang w:eastAsia="en-US"/>
        </w:rPr>
        <w:t>They managed to keep their</w:t>
      </w:r>
      <w:r>
        <w:rPr>
          <w:rStyle w:val="1"/>
          <w:color w:val="000000"/>
          <w:lang w:eastAsia="en-US"/>
        </w:rPr>
        <w:t xml:space="preserve"> culture and traditions in spite of the fact that they now have to live on reservations with poor lands.</w:t>
      </w:r>
    </w:p>
    <w:p w:rsidR="00000000" w:rsidRDefault="00400D8C">
      <w:pPr>
        <w:pStyle w:val="a4"/>
        <w:shd w:val="clear" w:color="auto" w:fill="auto"/>
        <w:spacing w:after="745" w:line="260" w:lineRule="exact"/>
        <w:ind w:left="240" w:firstLine="0"/>
        <w:jc w:val="center"/>
      </w:pPr>
      <w:r>
        <w:rPr>
          <w:color w:val="000000"/>
          <w:u w:val="single"/>
          <w:lang w:eastAsia="en-US"/>
        </w:rPr>
        <w:lastRenderedPageBreak/>
        <w:t>Agree or Disagree</w:t>
      </w:r>
    </w:p>
    <w:p w:rsidR="00000000" w:rsidRDefault="00400D8C">
      <w:pPr>
        <w:pStyle w:val="a4"/>
        <w:shd w:val="clear" w:color="auto" w:fill="auto"/>
        <w:spacing w:after="0" w:line="682" w:lineRule="exact"/>
        <w:ind w:left="20" w:firstLine="0"/>
      </w:pPr>
      <w:r>
        <w:rPr>
          <w:rStyle w:val="1"/>
          <w:color w:val="000000"/>
          <w:lang w:eastAsia="en-US"/>
        </w:rPr>
        <w:t>The Indians came from Far West.</w:t>
      </w:r>
    </w:p>
    <w:p w:rsidR="00000000" w:rsidRDefault="00400D8C">
      <w:pPr>
        <w:pStyle w:val="a4"/>
        <w:shd w:val="clear" w:color="auto" w:fill="auto"/>
        <w:spacing w:after="0" w:line="682" w:lineRule="exact"/>
        <w:ind w:left="20" w:right="2420" w:firstLine="0"/>
        <w:jc w:val="left"/>
      </w:pPr>
      <w:r>
        <w:rPr>
          <w:rStyle w:val="1"/>
          <w:color w:val="000000"/>
          <w:lang w:eastAsia="en-US"/>
        </w:rPr>
        <w:t>They helped the colonists from «Mayflower» with food sources. They had no professi</w:t>
      </w:r>
      <w:r>
        <w:rPr>
          <w:rStyle w:val="1"/>
          <w:color w:val="000000"/>
          <w:lang w:eastAsia="en-US"/>
        </w:rPr>
        <w:t>ons. They lived in houses made of brick. They live poorly now.</w:t>
      </w:r>
    </w:p>
    <w:p w:rsidR="00000000" w:rsidRDefault="00400D8C">
      <w:pPr>
        <w:pStyle w:val="a4"/>
        <w:shd w:val="clear" w:color="auto" w:fill="auto"/>
        <w:spacing w:after="0" w:line="686" w:lineRule="exact"/>
        <w:ind w:left="20" w:firstLine="0"/>
        <w:jc w:val="left"/>
      </w:pPr>
      <w:r>
        <w:rPr>
          <w:rStyle w:val="1"/>
          <w:color w:val="000000"/>
          <w:lang w:eastAsia="en-US"/>
        </w:rPr>
        <w:t>They were (...) to colonists.</w:t>
      </w:r>
    </w:p>
    <w:p w:rsidR="00000000" w:rsidRDefault="00400D8C">
      <w:pPr>
        <w:pStyle w:val="a4"/>
        <w:shd w:val="clear" w:color="auto" w:fill="auto"/>
        <w:spacing w:after="0" w:line="686" w:lineRule="exact"/>
        <w:ind w:left="20" w:firstLine="0"/>
        <w:jc w:val="left"/>
      </w:pPr>
      <w:r>
        <w:rPr>
          <w:rStyle w:val="1"/>
          <w:color w:val="000000"/>
          <w:lang w:eastAsia="en-US"/>
        </w:rPr>
        <w:t>They lived in (...) houses.</w:t>
      </w:r>
    </w:p>
    <w:p w:rsidR="00000000" w:rsidRDefault="00400D8C">
      <w:pPr>
        <w:pStyle w:val="a4"/>
        <w:shd w:val="clear" w:color="auto" w:fill="auto"/>
        <w:spacing w:after="0" w:line="686" w:lineRule="exact"/>
        <w:ind w:left="20" w:right="4260" w:firstLine="0"/>
        <w:jc w:val="left"/>
      </w:pPr>
      <w:r>
        <w:rPr>
          <w:rStyle w:val="1"/>
          <w:color w:val="000000"/>
          <w:lang w:eastAsia="en-US"/>
        </w:rPr>
        <w:t>They were fishermen They had a wonderful (...).</w:t>
      </w:r>
    </w:p>
    <w:p w:rsidR="00000000" w:rsidRDefault="00400D8C">
      <w:pPr>
        <w:pStyle w:val="a4"/>
        <w:shd w:val="clear" w:color="auto" w:fill="auto"/>
        <w:spacing w:after="424" w:line="686" w:lineRule="exact"/>
        <w:ind w:left="20" w:firstLine="0"/>
        <w:jc w:val="left"/>
      </w:pPr>
      <w:r>
        <w:rPr>
          <w:rStyle w:val="1"/>
          <w:color w:val="000000"/>
          <w:lang w:eastAsia="en-US"/>
        </w:rPr>
        <w:t>Asia, hunters, culture, friendly, wooden, farmers</w:t>
      </w:r>
    </w:p>
    <w:p w:rsidR="00000000" w:rsidRDefault="00400D8C">
      <w:pPr>
        <w:pStyle w:val="a4"/>
        <w:shd w:val="clear" w:color="auto" w:fill="auto"/>
        <w:spacing w:after="0" w:line="682" w:lineRule="exact"/>
        <w:ind w:left="20" w:firstLine="0"/>
        <w:jc w:val="left"/>
      </w:pPr>
      <w:r>
        <w:rPr>
          <w:rStyle w:val="1"/>
          <w:color w:val="000000"/>
          <w:lang w:val="ru-RU"/>
        </w:rPr>
        <w:t>Заменить другими словами:</w:t>
      </w:r>
    </w:p>
    <w:p w:rsidR="00000000" w:rsidRDefault="00400D8C">
      <w:pPr>
        <w:pStyle w:val="a4"/>
        <w:shd w:val="clear" w:color="auto" w:fill="auto"/>
        <w:spacing w:after="0" w:line="682" w:lineRule="exact"/>
        <w:ind w:left="20" w:firstLine="0"/>
        <w:jc w:val="left"/>
      </w:pPr>
      <w:r>
        <w:rPr>
          <w:rStyle w:val="1"/>
          <w:color w:val="000000"/>
          <w:lang w:eastAsia="en-US"/>
        </w:rPr>
        <w:t xml:space="preserve">They </w:t>
      </w:r>
      <w:r>
        <w:rPr>
          <w:color w:val="000000"/>
          <w:u w:val="single"/>
          <w:lang w:eastAsia="en-US"/>
        </w:rPr>
        <w:t>believed</w:t>
      </w:r>
      <w:r>
        <w:rPr>
          <w:rStyle w:val="1"/>
          <w:color w:val="000000"/>
          <w:lang w:eastAsia="en-US"/>
        </w:rPr>
        <w:t xml:space="preserve"> gods.</w:t>
      </w:r>
    </w:p>
    <w:p w:rsidR="00000000" w:rsidRDefault="00400D8C">
      <w:pPr>
        <w:pStyle w:val="a4"/>
        <w:shd w:val="clear" w:color="auto" w:fill="auto"/>
        <w:spacing w:after="0" w:line="682" w:lineRule="exact"/>
        <w:ind w:left="20" w:firstLine="0"/>
        <w:jc w:val="left"/>
      </w:pPr>
      <w:r>
        <w:rPr>
          <w:rStyle w:val="1"/>
          <w:color w:val="000000"/>
          <w:lang w:eastAsia="en-US"/>
        </w:rPr>
        <w:t xml:space="preserve">They </w:t>
      </w:r>
      <w:r>
        <w:rPr>
          <w:color w:val="000000"/>
          <w:u w:val="single"/>
          <w:lang w:eastAsia="en-US"/>
        </w:rPr>
        <w:t>were sure</w:t>
      </w:r>
      <w:r>
        <w:rPr>
          <w:rStyle w:val="1"/>
          <w:color w:val="000000"/>
          <w:lang w:eastAsia="en-US"/>
        </w:rPr>
        <w:t xml:space="preserve"> there are gods. </w:t>
      </w:r>
    </w:p>
    <w:p w:rsidR="00000000" w:rsidRDefault="00400D8C">
      <w:pPr>
        <w:pStyle w:val="a4"/>
        <w:shd w:val="clear" w:color="auto" w:fill="auto"/>
        <w:spacing w:after="0" w:line="682" w:lineRule="exact"/>
        <w:ind w:left="20" w:firstLine="0"/>
        <w:jc w:val="left"/>
      </w:pPr>
      <w:r>
        <w:rPr>
          <w:rStyle w:val="1"/>
          <w:color w:val="000000"/>
          <w:lang w:eastAsia="en-US"/>
        </w:rPr>
        <w:t xml:space="preserve">Their songs helped Indians to </w:t>
      </w:r>
      <w:r>
        <w:rPr>
          <w:color w:val="000000"/>
          <w:u w:val="single"/>
          <w:lang w:eastAsia="en-US"/>
        </w:rPr>
        <w:t>keep</w:t>
      </w:r>
      <w:r>
        <w:rPr>
          <w:rStyle w:val="1"/>
          <w:color w:val="000000"/>
          <w:lang w:eastAsia="en-US"/>
        </w:rPr>
        <w:t xml:space="preserve"> their culture.</w:t>
      </w:r>
    </w:p>
    <w:p w:rsidR="00000000" w:rsidRDefault="00400D8C">
      <w:pPr>
        <w:pStyle w:val="a4"/>
        <w:shd w:val="clear" w:color="auto" w:fill="auto"/>
        <w:spacing w:after="0" w:line="682" w:lineRule="exact"/>
        <w:ind w:left="20" w:firstLine="0"/>
        <w:jc w:val="left"/>
      </w:pPr>
      <w:r>
        <w:rPr>
          <w:rStyle w:val="1"/>
          <w:color w:val="000000"/>
          <w:lang w:eastAsia="en-US"/>
        </w:rPr>
        <w:t xml:space="preserve">Their songs </w:t>
      </w:r>
      <w:r>
        <w:rPr>
          <w:color w:val="000000"/>
          <w:u w:val="single"/>
          <w:lang w:eastAsia="en-US"/>
        </w:rPr>
        <w:t>helped</w:t>
      </w:r>
      <w:r>
        <w:rPr>
          <w:rStyle w:val="1"/>
          <w:color w:val="000000"/>
          <w:lang w:eastAsia="en-US"/>
        </w:rPr>
        <w:t xml:space="preserve"> them to save their culture.</w:t>
      </w:r>
    </w:p>
    <w:p w:rsidR="00000000" w:rsidRDefault="00400D8C">
      <w:pPr>
        <w:pStyle w:val="a4"/>
        <w:shd w:val="clear" w:color="auto" w:fill="auto"/>
        <w:spacing w:after="0" w:line="682" w:lineRule="exact"/>
        <w:ind w:left="20" w:firstLine="0"/>
        <w:jc w:val="left"/>
      </w:pPr>
      <w:r>
        <w:rPr>
          <w:rStyle w:val="1"/>
          <w:color w:val="000000"/>
          <w:lang w:eastAsia="en-US"/>
        </w:rPr>
        <w:t xml:space="preserve">Most of the Natives live in </w:t>
      </w:r>
      <w:r>
        <w:rPr>
          <w:color w:val="000000"/>
          <w:u w:val="single"/>
          <w:lang w:eastAsia="en-US"/>
        </w:rPr>
        <w:t>poor</w:t>
      </w:r>
      <w:r>
        <w:rPr>
          <w:rStyle w:val="1"/>
          <w:color w:val="000000"/>
          <w:lang w:eastAsia="en-US"/>
        </w:rPr>
        <w:t xml:space="preserve"> lands.</w:t>
      </w:r>
    </w:p>
    <w:p w:rsidR="00000000" w:rsidRDefault="00400D8C">
      <w:pPr>
        <w:pStyle w:val="a4"/>
        <w:shd w:val="clear" w:color="auto" w:fill="auto"/>
        <w:spacing w:after="0" w:line="682" w:lineRule="exact"/>
        <w:ind w:left="20" w:firstLine="0"/>
        <w:jc w:val="left"/>
      </w:pPr>
      <w:r>
        <w:rPr>
          <w:rStyle w:val="1"/>
          <w:color w:val="000000"/>
          <w:lang w:eastAsia="en-US"/>
        </w:rPr>
        <w:t>Most of the Natives live in barren lands.</w:t>
      </w:r>
    </w:p>
    <w:p w:rsidR="00000000" w:rsidRDefault="00400D8C">
      <w:pPr>
        <w:pStyle w:val="a4"/>
        <w:shd w:val="clear" w:color="auto" w:fill="auto"/>
        <w:spacing w:after="0" w:line="682" w:lineRule="exact"/>
        <w:ind w:left="20" w:firstLine="0"/>
        <w:jc w:val="left"/>
      </w:pPr>
      <w:r>
        <w:rPr>
          <w:rStyle w:val="1"/>
          <w:color w:val="000000"/>
          <w:lang w:eastAsia="en-US"/>
        </w:rPr>
        <w:t xml:space="preserve">They were fishermen, hunters, </w:t>
      </w:r>
      <w:r>
        <w:rPr>
          <w:rStyle w:val="1"/>
          <w:color w:val="000000"/>
          <w:lang w:eastAsia="en-US"/>
        </w:rPr>
        <w:t>farmers.</w:t>
      </w:r>
    </w:p>
    <w:p w:rsidR="00000000" w:rsidRDefault="00400D8C">
      <w:pPr>
        <w:rPr>
          <w:color w:val="auto"/>
          <w:lang w:eastAsia="ru-RU"/>
        </w:rPr>
      </w:pPr>
    </w:p>
    <w:p w:rsidR="00000000" w:rsidRDefault="00400D8C">
      <w:pPr>
        <w:pStyle w:val="a4"/>
        <w:shd w:val="clear" w:color="auto" w:fill="auto"/>
        <w:spacing w:after="735" w:line="260" w:lineRule="exact"/>
        <w:ind w:left="20" w:firstLine="0"/>
        <w:jc w:val="left"/>
      </w:pPr>
      <w:r>
        <w:rPr>
          <w:rStyle w:val="1"/>
          <w:color w:val="000000"/>
          <w:lang w:eastAsia="en-US"/>
        </w:rPr>
        <w:t>They were engaged in hunting, forming, fishing.</w:t>
      </w:r>
    </w:p>
    <w:p w:rsidR="00000000" w:rsidRDefault="00400D8C">
      <w:pPr>
        <w:pStyle w:val="a4"/>
        <w:shd w:val="clear" w:color="auto" w:fill="auto"/>
        <w:spacing w:after="1140" w:line="682" w:lineRule="exact"/>
        <w:ind w:left="20" w:right="3520" w:firstLine="3260"/>
        <w:jc w:val="left"/>
      </w:pPr>
      <w:r>
        <w:rPr>
          <w:color w:val="000000"/>
          <w:u w:val="single"/>
          <w:lang w:val="ru-RU"/>
        </w:rPr>
        <w:t>Фонемные соответствия</w:t>
      </w:r>
      <w:r>
        <w:rPr>
          <w:rStyle w:val="1"/>
          <w:color w:val="000000"/>
          <w:lang w:val="ru-RU"/>
        </w:rPr>
        <w:t xml:space="preserve"> </w:t>
      </w:r>
      <w:r>
        <w:rPr>
          <w:rStyle w:val="1"/>
          <w:color w:val="000000"/>
          <w:lang w:eastAsia="en-US"/>
        </w:rPr>
        <w:t xml:space="preserve">Keep, peace, believe, see, </w:t>
      </w:r>
    </w:p>
    <w:p w:rsidR="00000000" w:rsidRDefault="00400D8C">
      <w:pPr>
        <w:pStyle w:val="a4"/>
        <w:shd w:val="clear" w:color="auto" w:fill="auto"/>
        <w:spacing w:after="578" w:line="682" w:lineRule="exact"/>
        <w:ind w:left="20" w:right="3520" w:firstLine="3260"/>
        <w:jc w:val="left"/>
      </w:pPr>
      <w:r>
        <w:rPr>
          <w:color w:val="000000"/>
          <w:u w:val="single"/>
          <w:lang w:eastAsia="en-US"/>
        </w:rPr>
        <w:lastRenderedPageBreak/>
        <w:t>Key words</w:t>
      </w:r>
    </w:p>
    <w:p w:rsidR="00000000" w:rsidRDefault="00400D8C">
      <w:pPr>
        <w:pStyle w:val="a4"/>
        <w:shd w:val="clear" w:color="auto" w:fill="auto"/>
        <w:spacing w:after="0" w:line="485" w:lineRule="exact"/>
        <w:ind w:left="20" w:right="260" w:firstLine="0"/>
        <w:jc w:val="left"/>
        <w:sectPr w:rsidR="00000000">
          <w:headerReference w:type="even" r:id="rId16"/>
          <w:headerReference w:type="default" r:id="rId17"/>
          <w:type w:val="continuous"/>
          <w:pgSz w:w="16838" w:h="23810"/>
          <w:pgMar w:top="4563" w:right="2870" w:bottom="4054" w:left="2870" w:header="0" w:footer="3" w:gutter="1406"/>
          <w:cols w:space="720"/>
          <w:noEndnote/>
          <w:docGrid w:linePitch="360"/>
        </w:sectPr>
      </w:pPr>
      <w:r>
        <w:rPr>
          <w:rStyle w:val="1"/>
          <w:color w:val="000000"/>
          <w:lang w:eastAsia="en-US"/>
        </w:rPr>
        <w:t xml:space="preserve">Came, friendly, wooden houses, hunters, farmers, fishermen, believe, keep, smoking, the pipe of peace, </w:t>
      </w:r>
      <w:r>
        <w:rPr>
          <w:color w:val="000000"/>
          <w:u w:val="single"/>
          <w:lang w:eastAsia="en-US"/>
        </w:rPr>
        <w:t>on reservations</w:t>
      </w:r>
    </w:p>
    <w:p w:rsidR="00000000" w:rsidRDefault="00400D8C">
      <w:pPr>
        <w:pStyle w:val="a4"/>
        <w:shd w:val="clear" w:color="auto" w:fill="auto"/>
        <w:spacing w:after="184" w:line="485" w:lineRule="exact"/>
        <w:ind w:left="20" w:right="40" w:firstLine="340"/>
      </w:pPr>
      <w:r>
        <w:rPr>
          <w:rStyle w:val="1"/>
          <w:color w:val="000000"/>
          <w:lang w:eastAsia="en-US"/>
        </w:rPr>
        <w:lastRenderedPageBreak/>
        <w:t>Native Americans came from Asia. When English colonists came to New World on board the «Mayflower» the natives were friendly an</w:t>
      </w:r>
      <w:r>
        <w:rPr>
          <w:rStyle w:val="1"/>
          <w:color w:val="000000"/>
          <w:lang w:eastAsia="en-US"/>
        </w:rPr>
        <w:t>d helped them a lot.</w:t>
      </w:r>
    </w:p>
    <w:p w:rsidR="00000000" w:rsidRDefault="00400D8C">
      <w:pPr>
        <w:pStyle w:val="a4"/>
        <w:shd w:val="clear" w:color="auto" w:fill="auto"/>
        <w:spacing w:after="1016"/>
        <w:ind w:left="20" w:right="40" w:firstLine="340"/>
      </w:pPr>
      <w:r>
        <w:rPr>
          <w:rStyle w:val="1"/>
          <w:color w:val="000000"/>
          <w:lang w:eastAsia="en-US"/>
        </w:rPr>
        <w:t>Indians were fisherman hunters, farmers, lived in wooden houses. They believed their gods could bring them success. Their native songs and poems helped them to keep their history and culture. Another tradition of native Americans was s</w:t>
      </w:r>
      <w:r>
        <w:rPr>
          <w:rStyle w:val="1"/>
          <w:color w:val="000000"/>
          <w:lang w:eastAsia="en-US"/>
        </w:rPr>
        <w:t>moking the pipe of peace. Now most of the natives live in poor lands or on reservations.</w:t>
      </w:r>
    </w:p>
    <w:p w:rsidR="00000000" w:rsidRDefault="00400D8C">
      <w:pPr>
        <w:pStyle w:val="a4"/>
        <w:shd w:val="clear" w:color="auto" w:fill="auto"/>
        <w:spacing w:after="745" w:line="260" w:lineRule="exact"/>
        <w:ind w:right="100" w:firstLine="0"/>
        <w:jc w:val="center"/>
      </w:pPr>
      <w:r>
        <w:rPr>
          <w:rStyle w:val="1"/>
          <w:color w:val="000000"/>
          <w:lang w:eastAsia="en-US"/>
        </w:rPr>
        <w:t>Answer the questions</w:t>
      </w:r>
    </w:p>
    <w:p w:rsidR="00000000" w:rsidRDefault="00400D8C">
      <w:pPr>
        <w:pStyle w:val="a4"/>
        <w:shd w:val="clear" w:color="auto" w:fill="auto"/>
        <w:spacing w:after="0" w:line="682" w:lineRule="exact"/>
        <w:ind w:left="20" w:firstLine="0"/>
        <w:jc w:val="left"/>
      </w:pPr>
      <w:r>
        <w:rPr>
          <w:rStyle w:val="1"/>
          <w:color w:val="000000"/>
          <w:lang w:eastAsia="en-US"/>
        </w:rPr>
        <w:t>Where did Native Americans come from?</w:t>
      </w:r>
    </w:p>
    <w:p w:rsidR="00000000" w:rsidRDefault="00400D8C">
      <w:pPr>
        <w:pStyle w:val="a4"/>
        <w:shd w:val="clear" w:color="auto" w:fill="auto"/>
        <w:spacing w:after="0" w:line="682" w:lineRule="exact"/>
        <w:ind w:left="20" w:firstLine="0"/>
        <w:jc w:val="left"/>
      </w:pPr>
      <w:r>
        <w:rPr>
          <w:rStyle w:val="1"/>
          <w:color w:val="000000"/>
          <w:lang w:eastAsia="en-US"/>
        </w:rPr>
        <w:t>They helped colonists a lot, didn’t they?</w:t>
      </w:r>
    </w:p>
    <w:p w:rsidR="00000000" w:rsidRDefault="00400D8C">
      <w:pPr>
        <w:pStyle w:val="a4"/>
        <w:shd w:val="clear" w:color="auto" w:fill="auto"/>
        <w:spacing w:after="0" w:line="682" w:lineRule="exact"/>
        <w:ind w:left="20" w:firstLine="0"/>
        <w:jc w:val="left"/>
      </w:pPr>
      <w:r>
        <w:rPr>
          <w:rStyle w:val="1"/>
          <w:color w:val="000000"/>
          <w:lang w:eastAsia="en-US"/>
        </w:rPr>
        <w:t>What did Native American believe?</w:t>
      </w:r>
    </w:p>
    <w:p w:rsidR="00000000" w:rsidRDefault="00400D8C">
      <w:pPr>
        <w:pStyle w:val="a4"/>
        <w:shd w:val="clear" w:color="auto" w:fill="auto"/>
        <w:spacing w:after="0" w:line="682" w:lineRule="exact"/>
        <w:ind w:left="20" w:firstLine="0"/>
        <w:jc w:val="left"/>
      </w:pPr>
      <w:r>
        <w:rPr>
          <w:rStyle w:val="1"/>
          <w:color w:val="000000"/>
          <w:lang w:eastAsia="en-US"/>
        </w:rPr>
        <w:t>What does smoking the pipe mean?</w:t>
      </w:r>
    </w:p>
    <w:p w:rsidR="00000000" w:rsidRDefault="00400D8C">
      <w:pPr>
        <w:pStyle w:val="a4"/>
        <w:shd w:val="clear" w:color="auto" w:fill="auto"/>
        <w:spacing w:after="0" w:line="682" w:lineRule="exact"/>
        <w:ind w:left="20" w:firstLine="0"/>
        <w:jc w:val="left"/>
      </w:pPr>
      <w:r>
        <w:rPr>
          <w:rStyle w:val="1"/>
          <w:color w:val="000000"/>
          <w:lang w:eastAsia="en-US"/>
        </w:rPr>
        <w:t>What helped them to keep their history and culture?</w:t>
      </w:r>
    </w:p>
    <w:p w:rsidR="00000000" w:rsidRDefault="00400D8C">
      <w:pPr>
        <w:pStyle w:val="a4"/>
        <w:shd w:val="clear" w:color="auto" w:fill="auto"/>
        <w:spacing w:after="0" w:line="682" w:lineRule="exact"/>
        <w:ind w:left="20" w:firstLine="0"/>
        <w:jc w:val="left"/>
      </w:pPr>
      <w:r>
        <w:rPr>
          <w:rStyle w:val="1"/>
          <w:color w:val="000000"/>
          <w:lang w:eastAsia="en-US"/>
        </w:rPr>
        <w:t>Where do most of them live now?</w:t>
      </w:r>
    </w:p>
    <w:p w:rsidR="00000000" w:rsidRDefault="00400D8C">
      <w:pPr>
        <w:pStyle w:val="a4"/>
        <w:shd w:val="clear" w:color="auto" w:fill="auto"/>
        <w:spacing w:after="997" w:line="682" w:lineRule="exact"/>
        <w:ind w:left="20" w:firstLine="0"/>
        <w:jc w:val="left"/>
      </w:pPr>
      <w:r>
        <w:rPr>
          <w:rStyle w:val="1"/>
          <w:color w:val="000000"/>
          <w:lang w:val="ru-RU"/>
        </w:rPr>
        <w:t>Текст читается, внимание обращается на словосочетания.</w:t>
      </w:r>
    </w:p>
    <w:p w:rsidR="00000000" w:rsidRDefault="00400D8C">
      <w:pPr>
        <w:pStyle w:val="a4"/>
        <w:shd w:val="clear" w:color="auto" w:fill="auto"/>
        <w:spacing w:after="1082" w:line="260" w:lineRule="exact"/>
        <w:ind w:right="100" w:firstLine="0"/>
        <w:jc w:val="center"/>
      </w:pPr>
      <w:r>
        <w:rPr>
          <w:color w:val="000000"/>
          <w:u w:val="single"/>
          <w:lang w:eastAsia="en-US"/>
        </w:rPr>
        <w:t>Fill in gaps</w:t>
      </w:r>
      <w:r>
        <w:rPr>
          <w:rStyle w:val="1"/>
          <w:color w:val="000000"/>
          <w:lang w:eastAsia="en-US"/>
        </w:rPr>
        <w:t>, using the words from the box</w:t>
      </w:r>
    </w:p>
    <w:p w:rsidR="00000000" w:rsidRDefault="00400D8C">
      <w:pPr>
        <w:pStyle w:val="a4"/>
        <w:shd w:val="clear" w:color="auto" w:fill="auto"/>
        <w:spacing w:after="0" w:line="260" w:lineRule="exact"/>
        <w:ind w:left="20" w:firstLine="0"/>
        <w:jc w:val="left"/>
      </w:pPr>
      <w:r>
        <w:rPr>
          <w:rStyle w:val="1"/>
          <w:color w:val="000000"/>
          <w:lang w:eastAsia="en-US"/>
        </w:rPr>
        <w:t>The Native came from (...).</w:t>
      </w:r>
    </w:p>
    <w:p w:rsidR="00000000" w:rsidRDefault="00400D8C">
      <w:pPr>
        <w:pStyle w:val="a4"/>
        <w:shd w:val="clear" w:color="auto" w:fill="auto"/>
        <w:spacing w:after="0" w:line="485" w:lineRule="exact"/>
        <w:ind w:left="80" w:right="340" w:firstLine="0"/>
        <w:jc w:val="left"/>
      </w:pPr>
      <w:r>
        <w:rPr>
          <w:rStyle w:val="1"/>
          <w:color w:val="000000"/>
          <w:lang w:eastAsia="en-US"/>
        </w:rPr>
        <w:t>1) What is the text about?</w:t>
      </w:r>
    </w:p>
    <w:p w:rsidR="00000000" w:rsidRDefault="00400D8C">
      <w:pPr>
        <w:pStyle w:val="a4"/>
        <w:numPr>
          <w:ilvl w:val="0"/>
          <w:numId w:val="9"/>
        </w:numPr>
        <w:shd w:val="clear" w:color="auto" w:fill="auto"/>
        <w:tabs>
          <w:tab w:val="left" w:pos="794"/>
        </w:tabs>
        <w:spacing w:after="0" w:line="485" w:lineRule="exact"/>
        <w:ind w:left="80" w:right="3040" w:firstLine="320"/>
        <w:jc w:val="left"/>
      </w:pPr>
      <w:r>
        <w:rPr>
          <w:rStyle w:val="1"/>
          <w:color w:val="000000"/>
          <w:lang w:eastAsia="en-US"/>
        </w:rPr>
        <w:t>How old is Sto</w:t>
      </w:r>
      <w:r>
        <w:rPr>
          <w:rStyle w:val="1"/>
          <w:color w:val="000000"/>
          <w:lang w:eastAsia="en-US"/>
        </w:rPr>
        <w:t>nehenge? 3) What can you tell us about the weight of stones?</w:t>
      </w:r>
    </w:p>
    <w:p w:rsidR="00000000" w:rsidRDefault="00400D8C">
      <w:pPr>
        <w:pStyle w:val="a4"/>
        <w:numPr>
          <w:ilvl w:val="0"/>
          <w:numId w:val="1"/>
        </w:numPr>
        <w:shd w:val="clear" w:color="auto" w:fill="auto"/>
        <w:tabs>
          <w:tab w:val="left" w:pos="794"/>
        </w:tabs>
        <w:spacing w:after="0" w:line="485" w:lineRule="exact"/>
        <w:ind w:left="400" w:firstLine="0"/>
      </w:pPr>
      <w:r>
        <w:rPr>
          <w:rStyle w:val="1"/>
          <w:color w:val="000000"/>
          <w:lang w:eastAsia="en-US"/>
        </w:rPr>
        <w:t>What did the people use to build this enormous structure?</w:t>
      </w:r>
    </w:p>
    <w:p w:rsidR="00000000" w:rsidRDefault="00400D8C">
      <w:pPr>
        <w:pStyle w:val="a4"/>
        <w:shd w:val="clear" w:color="auto" w:fill="auto"/>
        <w:spacing w:after="600" w:line="485" w:lineRule="exact"/>
        <w:ind w:left="80" w:firstLine="0"/>
        <w:jc w:val="left"/>
      </w:pPr>
      <w:r>
        <w:rPr>
          <w:rStyle w:val="1"/>
          <w:color w:val="000000"/>
          <w:lang w:eastAsia="en-US"/>
        </w:rPr>
        <w:t>5) They spent all day working at the same hunting and fishing, didn’t they?</w:t>
      </w:r>
    </w:p>
    <w:p w:rsidR="00000000" w:rsidRDefault="00400D8C">
      <w:pPr>
        <w:pStyle w:val="a4"/>
        <w:shd w:val="clear" w:color="auto" w:fill="auto"/>
        <w:spacing w:after="0" w:line="260" w:lineRule="exact"/>
        <w:ind w:left="80" w:firstLine="0"/>
        <w:jc w:val="left"/>
        <w:sectPr w:rsidR="00000000">
          <w:headerReference w:type="default" r:id="rId18"/>
          <w:headerReference w:type="first" r:id="rId19"/>
          <w:pgSz w:w="16838" w:h="23810"/>
          <w:pgMar w:top="4563" w:right="2870" w:bottom="4054" w:left="2870" w:header="0" w:footer="3" w:gutter="1406"/>
          <w:cols w:space="720"/>
          <w:noEndnote/>
          <w:titlePg/>
          <w:docGrid w:linePitch="360"/>
        </w:sectPr>
      </w:pPr>
      <w:r>
        <w:rPr>
          <w:rStyle w:val="1"/>
          <w:color w:val="000000"/>
          <w:lang w:val="ru-RU"/>
        </w:rPr>
        <w:lastRenderedPageBreak/>
        <w:t>Расскажи текст от имени туриста по ключевым словам.</w:t>
      </w:r>
    </w:p>
    <w:p w:rsidR="00000000" w:rsidRDefault="00400D8C">
      <w:pPr>
        <w:pStyle w:val="a4"/>
        <w:shd w:val="clear" w:color="auto" w:fill="auto"/>
        <w:spacing w:after="486" w:line="260" w:lineRule="exact"/>
        <w:ind w:left="5100" w:firstLine="0"/>
        <w:jc w:val="left"/>
      </w:pPr>
      <w:r>
        <w:rPr>
          <w:color w:val="000000"/>
          <w:u w:val="single"/>
          <w:lang w:eastAsia="en-US"/>
        </w:rPr>
        <w:lastRenderedPageBreak/>
        <w:t>Stonehenge</w:t>
      </w:r>
    </w:p>
    <w:p w:rsidR="00000000" w:rsidRDefault="00400D8C">
      <w:pPr>
        <w:pStyle w:val="a4"/>
        <w:shd w:val="clear" w:color="auto" w:fill="auto"/>
        <w:spacing w:after="0" w:line="485" w:lineRule="exact"/>
        <w:ind w:left="1220" w:right="40" w:firstLine="360"/>
      </w:pPr>
      <w:r>
        <w:rPr>
          <w:rStyle w:val="1"/>
          <w:color w:val="000000"/>
          <w:lang w:eastAsia="en-US"/>
        </w:rPr>
        <w:t>About 5.000 years ago the Stone Age inhabitants of Britain started building an enormous stone structure. It is now called Stonehenge. It’s near Salisbury in the south of England. The largest of the Stonehenge stones</w:t>
      </w:r>
      <w:r>
        <w:rPr>
          <w:rStyle w:val="1"/>
          <w:color w:val="000000"/>
          <w:lang w:eastAsia="en-US"/>
        </w:rPr>
        <w:t xml:space="preserve"> weigh 50 tons. And the smallest weighs 5 tons. The people, building Stonehenge were primitive. They used no metal and their tools were made only  is stone, bone and wood. They usually spent all day from sunrise to sunset, hunting, fishing and growing crop</w:t>
      </w:r>
      <w:r>
        <w:rPr>
          <w:rStyle w:val="1"/>
          <w:color w:val="000000"/>
          <w:lang w:eastAsia="en-US"/>
        </w:rPr>
        <w:t>s. They started to build Stonehenge in about 1.000 B.C and finished it 600</w:t>
      </w:r>
    </w:p>
    <w:p w:rsidR="00000000" w:rsidRDefault="00400D8C">
      <w:pPr>
        <w:pStyle w:val="a4"/>
        <w:shd w:val="clear" w:color="auto" w:fill="auto"/>
        <w:tabs>
          <w:tab w:val="left" w:pos="9697"/>
        </w:tabs>
        <w:spacing w:after="0" w:line="485" w:lineRule="exact"/>
        <w:ind w:left="1220" w:firstLine="0"/>
      </w:pPr>
      <w:r>
        <w:rPr>
          <w:rStyle w:val="1"/>
          <w:color w:val="000000"/>
          <w:lang w:eastAsia="en-US"/>
        </w:rPr>
        <w:t>years later. Thousands of men and women took part in building it.</w:t>
      </w:r>
      <w:r>
        <w:rPr>
          <w:rStyle w:val="1"/>
          <w:color w:val="000000"/>
          <w:lang w:eastAsia="en-US"/>
        </w:rPr>
        <w:tab/>
      </w:r>
    </w:p>
    <w:p w:rsidR="00000000" w:rsidRDefault="00400D8C">
      <w:pPr>
        <w:rPr>
          <w:color w:val="auto"/>
          <w:lang w:eastAsia="ru-RU"/>
        </w:rPr>
      </w:pPr>
    </w:p>
    <w:p w:rsidR="00000000" w:rsidRDefault="00400D8C">
      <w:pPr>
        <w:pStyle w:val="11"/>
        <w:shd w:val="clear" w:color="auto" w:fill="auto"/>
        <w:tabs>
          <w:tab w:val="right" w:pos="6187"/>
          <w:tab w:val="center" w:pos="6950"/>
          <w:tab w:val="left" w:pos="8827"/>
          <w:tab w:val="left" w:leader="dot" w:pos="9322"/>
        </w:tabs>
        <w:spacing w:before="0"/>
      </w:pPr>
      <w:r>
        <w:fldChar w:fldCharType="begin"/>
      </w:r>
      <w:r>
        <w:instrText xml:space="preserve"> TOC \o "1-5" \h \z </w:instrText>
      </w:r>
      <w:r>
        <w:fldChar w:fldCharType="separate"/>
      </w:r>
      <w:r>
        <w:rPr>
          <w:rStyle w:val="a8"/>
          <w:color w:val="000000"/>
          <w:lang w:eastAsia="en-US"/>
        </w:rPr>
        <w:tab/>
      </w:r>
      <w:r>
        <w:rPr>
          <w:rStyle w:val="a9"/>
          <w:color w:val="000000"/>
          <w:lang w:eastAsia="en-US"/>
        </w:rPr>
        <w:t>Words</w:t>
      </w:r>
      <w:r>
        <w:rPr>
          <w:rStyle w:val="a8"/>
          <w:color w:val="000000"/>
          <w:lang w:eastAsia="en-US"/>
        </w:rPr>
        <w:tab/>
      </w:r>
    </w:p>
    <w:p w:rsidR="00000000" w:rsidRDefault="00400D8C">
      <w:pPr>
        <w:pStyle w:val="11"/>
        <w:shd w:val="clear" w:color="auto" w:fill="auto"/>
        <w:tabs>
          <w:tab w:val="right" w:pos="6610"/>
          <w:tab w:val="right" w:pos="7049"/>
        </w:tabs>
        <w:spacing w:before="0"/>
        <w:ind w:left="1220"/>
      </w:pPr>
      <w:r>
        <w:rPr>
          <w:rStyle w:val="a8"/>
          <w:color w:val="000000"/>
          <w:lang w:eastAsia="en-US"/>
        </w:rPr>
        <w:t xml:space="preserve">inhabitants - </w:t>
      </w:r>
      <w:r>
        <w:rPr>
          <w:rStyle w:val="a8"/>
          <w:color w:val="000000"/>
          <w:lang w:val="ru-RU"/>
        </w:rPr>
        <w:t xml:space="preserve">жители </w:t>
      </w:r>
      <w:r>
        <w:rPr>
          <w:rStyle w:val="a8"/>
          <w:color w:val="000000"/>
          <w:lang w:val="ru-RU"/>
        </w:rPr>
        <w:tab/>
      </w:r>
    </w:p>
    <w:p w:rsidR="00000000" w:rsidRDefault="00400D8C">
      <w:pPr>
        <w:pStyle w:val="11"/>
        <w:shd w:val="clear" w:color="auto" w:fill="auto"/>
        <w:tabs>
          <w:tab w:val="left" w:pos="7105"/>
        </w:tabs>
        <w:spacing w:before="0"/>
        <w:ind w:left="1220"/>
      </w:pPr>
      <w:r>
        <w:rPr>
          <w:rStyle w:val="a8"/>
          <w:color w:val="000000"/>
          <w:lang w:eastAsia="en-US"/>
        </w:rPr>
        <w:t xml:space="preserve">enormous - </w:t>
      </w:r>
      <w:r>
        <w:rPr>
          <w:rStyle w:val="a8"/>
          <w:color w:val="000000"/>
          <w:lang w:val="ru-RU"/>
        </w:rPr>
        <w:t xml:space="preserve">громадный </w:t>
      </w:r>
      <w:r>
        <w:rPr>
          <w:rStyle w:val="a8"/>
          <w:color w:val="000000"/>
          <w:lang w:eastAsia="en-US"/>
        </w:rPr>
        <w:tab/>
      </w:r>
    </w:p>
    <w:p w:rsidR="00000000" w:rsidRDefault="00400D8C">
      <w:pPr>
        <w:pStyle w:val="11"/>
        <w:shd w:val="clear" w:color="auto" w:fill="auto"/>
        <w:tabs>
          <w:tab w:val="right" w:pos="7049"/>
        </w:tabs>
        <w:spacing w:before="0"/>
        <w:ind w:left="1220"/>
      </w:pPr>
      <w:r>
        <w:rPr>
          <w:rStyle w:val="a8"/>
          <w:color w:val="000000"/>
          <w:lang w:eastAsia="en-US"/>
        </w:rPr>
        <w:t>weigh</w:t>
      </w:r>
      <w:r>
        <w:rPr>
          <w:rStyle w:val="a8"/>
          <w:color w:val="000000"/>
          <w:lang w:val="ru-RU"/>
        </w:rPr>
        <w:t xml:space="preserve">-весят </w:t>
      </w:r>
      <w:r>
        <w:rPr>
          <w:rStyle w:val="a8"/>
          <w:color w:val="000000"/>
          <w:lang w:val="ru-RU"/>
        </w:rPr>
        <w:tab/>
      </w:r>
    </w:p>
    <w:p w:rsidR="00000000" w:rsidRDefault="00400D8C">
      <w:pPr>
        <w:pStyle w:val="11"/>
        <w:shd w:val="clear" w:color="auto" w:fill="auto"/>
        <w:tabs>
          <w:tab w:val="right" w:pos="4469"/>
        </w:tabs>
        <w:spacing w:before="0"/>
        <w:ind w:left="1220"/>
      </w:pPr>
      <w:r>
        <w:rPr>
          <w:rStyle w:val="a8"/>
          <w:color w:val="000000"/>
          <w:lang w:eastAsia="en-US"/>
        </w:rPr>
        <w:t>erops-</w:t>
      </w:r>
      <w:r>
        <w:rPr>
          <w:rStyle w:val="a8"/>
          <w:color w:val="000000"/>
          <w:lang w:val="ru-RU"/>
        </w:rPr>
        <w:t>зерно</w:t>
      </w:r>
      <w:r>
        <w:rPr>
          <w:rStyle w:val="a8"/>
          <w:color w:val="000000"/>
          <w:lang w:val="ru-RU"/>
        </w:rPr>
        <w:tab/>
      </w:r>
    </w:p>
    <w:p w:rsidR="00000000" w:rsidRDefault="00400D8C">
      <w:pPr>
        <w:pStyle w:val="11"/>
        <w:shd w:val="clear" w:color="auto" w:fill="auto"/>
        <w:tabs>
          <w:tab w:val="right" w:pos="7049"/>
          <w:tab w:val="left" w:pos="7105"/>
        </w:tabs>
        <w:spacing w:before="0"/>
        <w:ind w:left="1220"/>
      </w:pPr>
      <w:r>
        <w:rPr>
          <w:rStyle w:val="a8"/>
          <w:color w:val="000000"/>
          <w:lang w:eastAsia="en-US"/>
        </w:rPr>
        <w:t xml:space="preserve">tools - </w:t>
      </w:r>
      <w:r>
        <w:rPr>
          <w:rStyle w:val="a8"/>
          <w:color w:val="000000"/>
          <w:lang w:val="ru-RU"/>
        </w:rPr>
        <w:t>инст</w:t>
      </w:r>
      <w:r>
        <w:rPr>
          <w:rStyle w:val="a8"/>
          <w:color w:val="000000"/>
          <w:lang w:val="ru-RU"/>
        </w:rPr>
        <w:t>рументы</w:t>
      </w:r>
      <w:r>
        <w:rPr>
          <w:rStyle w:val="a8"/>
          <w:color w:val="000000"/>
          <w:lang w:val="ru-RU"/>
        </w:rPr>
        <w:tab/>
      </w:r>
    </w:p>
    <w:p w:rsidR="00000000" w:rsidRDefault="00400D8C">
      <w:pPr>
        <w:rPr>
          <w:color w:val="auto"/>
          <w:lang w:eastAsia="ru-RU"/>
        </w:rPr>
      </w:pPr>
      <w:r>
        <w:rPr>
          <w:rFonts w:ascii="Times New Roman" w:hAnsi="Times New Roman" w:cs="Times New Roman"/>
          <w:color w:val="auto"/>
          <w:sz w:val="26"/>
          <w:szCs w:val="26"/>
          <w:lang w:eastAsia="ru-RU"/>
        </w:rPr>
        <w:fldChar w:fldCharType="end"/>
      </w:r>
    </w:p>
    <w:p w:rsidR="00000000" w:rsidRDefault="00400D8C">
      <w:pPr>
        <w:pStyle w:val="a4"/>
        <w:shd w:val="clear" w:color="auto" w:fill="auto"/>
        <w:tabs>
          <w:tab w:val="left" w:pos="2369"/>
        </w:tabs>
        <w:spacing w:after="0"/>
        <w:ind w:left="1220" w:firstLine="0"/>
      </w:pPr>
      <w:r>
        <w:rPr>
          <w:rStyle w:val="1"/>
          <w:color w:val="000000"/>
          <w:lang w:val="ru-RU"/>
        </w:rPr>
        <w:t>Цель:</w:t>
      </w:r>
      <w:r>
        <w:rPr>
          <w:rStyle w:val="1"/>
          <w:color w:val="000000"/>
          <w:lang w:val="ru-RU"/>
        </w:rPr>
        <w:tab/>
        <w:t>Развитие познавательных способностей</w:t>
      </w:r>
    </w:p>
    <w:p w:rsidR="00000000" w:rsidRDefault="00400D8C">
      <w:pPr>
        <w:pStyle w:val="a4"/>
        <w:shd w:val="clear" w:color="auto" w:fill="auto"/>
        <w:spacing w:after="0"/>
        <w:ind w:left="1220" w:firstLine="0"/>
      </w:pPr>
      <w:r>
        <w:rPr>
          <w:rStyle w:val="1"/>
          <w:color w:val="000000"/>
          <w:lang w:val="ru-RU"/>
        </w:rPr>
        <w:t>характера.</w:t>
      </w:r>
    </w:p>
    <w:p w:rsidR="00000000" w:rsidRDefault="00400D8C">
      <w:pPr>
        <w:pStyle w:val="a4"/>
        <w:shd w:val="clear" w:color="auto" w:fill="auto"/>
        <w:spacing w:after="0"/>
        <w:ind w:left="1220" w:firstLine="0"/>
      </w:pPr>
      <w:r>
        <w:rPr>
          <w:rStyle w:val="1"/>
          <w:color w:val="000000"/>
          <w:lang w:val="ru-RU"/>
        </w:rPr>
        <w:t>Задача: Умение поделиться полученной информацией.</w:t>
      </w:r>
    </w:p>
    <w:p w:rsidR="00000000" w:rsidRDefault="00400D8C">
      <w:pPr>
        <w:pStyle w:val="a4"/>
        <w:shd w:val="clear" w:color="auto" w:fill="auto"/>
        <w:spacing w:after="0"/>
        <w:ind w:left="1220" w:right="40" w:firstLine="0"/>
      </w:pPr>
      <w:r>
        <w:rPr>
          <w:rStyle w:val="1"/>
          <w:color w:val="000000"/>
          <w:lang w:val="ru-RU"/>
        </w:rPr>
        <w:t>Оборудование: иллюстрация, текст, набранный на компьютере, слова в транскрипции и речевыми значениями.</w:t>
      </w:r>
    </w:p>
    <w:p w:rsidR="00000000" w:rsidRDefault="00400D8C">
      <w:pPr>
        <w:pStyle w:val="a4"/>
        <w:shd w:val="clear" w:color="auto" w:fill="auto"/>
        <w:ind w:left="1220" w:firstLine="0"/>
      </w:pPr>
      <w:r>
        <w:rPr>
          <w:rStyle w:val="1"/>
          <w:color w:val="000000"/>
          <w:lang w:val="ru-RU"/>
        </w:rPr>
        <w:t>Знакомство со специфическим культурн</w:t>
      </w:r>
      <w:r>
        <w:rPr>
          <w:rStyle w:val="1"/>
          <w:color w:val="000000"/>
          <w:lang w:val="ru-RU"/>
        </w:rPr>
        <w:t>ым материалом Британии.</w:t>
      </w:r>
    </w:p>
    <w:p w:rsidR="00000000" w:rsidRDefault="00400D8C">
      <w:pPr>
        <w:pStyle w:val="a4"/>
        <w:shd w:val="clear" w:color="auto" w:fill="auto"/>
        <w:spacing w:after="0"/>
        <w:ind w:left="1220" w:right="40" w:firstLine="360"/>
      </w:pPr>
      <w:r>
        <w:rPr>
          <w:rStyle w:val="1"/>
          <w:color w:val="000000"/>
          <w:lang w:eastAsia="en-US"/>
        </w:rPr>
        <w:t>Stonehenge was built 5.000 years ago. It’s in the south of England. The largest stones weigh 5 tons. The people spent much time using primitive tools.</w:t>
      </w:r>
    </w:p>
    <w:p w:rsidR="00000000" w:rsidRDefault="00400D8C">
      <w:pPr>
        <w:pStyle w:val="a4"/>
        <w:shd w:val="clear" w:color="auto" w:fill="auto"/>
        <w:spacing w:after="0"/>
        <w:ind w:left="1220" w:firstLine="0"/>
      </w:pPr>
      <w:r>
        <w:rPr>
          <w:rStyle w:val="1"/>
          <w:color w:val="000000"/>
          <w:lang w:eastAsia="en-US"/>
        </w:rPr>
        <w:t>We can’t help adiring this constructure</w:t>
      </w:r>
    </w:p>
    <w:p w:rsidR="00000000" w:rsidRDefault="00400D8C">
      <w:pPr>
        <w:pStyle w:val="a4"/>
        <w:shd w:val="clear" w:color="auto" w:fill="auto"/>
        <w:spacing w:after="312"/>
        <w:ind w:right="40" w:firstLine="0"/>
        <w:jc w:val="right"/>
      </w:pPr>
      <w:r>
        <w:rPr>
          <w:rStyle w:val="1"/>
          <w:color w:val="000000"/>
          <w:lang w:val="ru-RU"/>
        </w:rPr>
        <w:t xml:space="preserve">Новое-название </w:t>
      </w:r>
      <w:r>
        <w:rPr>
          <w:rStyle w:val="1"/>
          <w:color w:val="000000"/>
          <w:lang w:eastAsia="en-US"/>
        </w:rPr>
        <w:t>A Great Miracle.</w:t>
      </w:r>
    </w:p>
    <w:p w:rsidR="00000000" w:rsidRDefault="00400D8C">
      <w:pPr>
        <w:pStyle w:val="70"/>
        <w:keepNext/>
        <w:keepLines/>
        <w:shd w:val="clear" w:color="auto" w:fill="auto"/>
        <w:tabs>
          <w:tab w:val="right" w:pos="8353"/>
          <w:tab w:val="left" w:pos="8468"/>
        </w:tabs>
        <w:spacing w:before="0" w:line="240" w:lineRule="exact"/>
        <w:ind w:left="7680" w:hanging="6460"/>
        <w:jc w:val="left"/>
        <w:sectPr w:rsidR="00000000">
          <w:type w:val="continuous"/>
          <w:pgSz w:w="16838" w:h="23810"/>
          <w:pgMar w:top="4510" w:right="3005" w:bottom="4481" w:left="3005" w:header="0" w:footer="3" w:gutter="542"/>
          <w:cols w:space="720"/>
          <w:noEndnote/>
          <w:rtlGutter/>
          <w:docGrid w:linePitch="360"/>
        </w:sectPr>
      </w:pPr>
      <w:bookmarkStart w:id="4" w:name="bookmark7"/>
      <w:r>
        <w:rPr>
          <w:rStyle w:val="7"/>
          <w:i/>
          <w:iCs/>
          <w:noProof w:val="0"/>
          <w:color w:val="000000"/>
          <w:lang w:eastAsia="en-US"/>
        </w:rPr>
        <w:tab/>
      </w:r>
      <w:bookmarkEnd w:id="4"/>
    </w:p>
    <w:p w:rsidR="00000000" w:rsidRDefault="00400D8C">
      <w:pPr>
        <w:pStyle w:val="a4"/>
        <w:shd w:val="clear" w:color="auto" w:fill="auto"/>
        <w:spacing w:after="506" w:line="260" w:lineRule="exact"/>
        <w:ind w:right="180" w:firstLine="0"/>
        <w:jc w:val="center"/>
      </w:pPr>
      <w:r>
        <w:rPr>
          <w:color w:val="000000"/>
          <w:u w:val="single"/>
          <w:lang w:eastAsia="en-US"/>
        </w:rPr>
        <w:lastRenderedPageBreak/>
        <w:t>Characterizing Mr. Dombev</w:t>
      </w:r>
    </w:p>
    <w:p w:rsidR="00000000" w:rsidRDefault="00400D8C">
      <w:pPr>
        <w:pStyle w:val="a4"/>
        <w:shd w:val="clear" w:color="auto" w:fill="auto"/>
        <w:spacing w:after="1380" w:line="485" w:lineRule="exact"/>
        <w:ind w:left="40" w:right="20" w:firstLine="340"/>
      </w:pPr>
      <w:r>
        <w:rPr>
          <w:rStyle w:val="1"/>
          <w:color w:val="000000"/>
          <w:lang w:eastAsia="en-US"/>
        </w:rPr>
        <w:t>Mr. Dombey was 48 of properly. He was interested only in enriching his property. He wanted all other people submit him. Striving for material goods was</w:t>
      </w:r>
      <w:r>
        <w:rPr>
          <w:rStyle w:val="1"/>
          <w:color w:val="000000"/>
          <w:lang w:eastAsia="en-US"/>
        </w:rPr>
        <w:t xml:space="preserve"> his main aim. Besides we consider him to be a cruel and indifferent person. He struck his daughter heavily, nothing caused interest in his soul but goods. He wasn’t considerate towards his son. He loved nobody every person needed understanding in sufferin</w:t>
      </w:r>
      <w:r>
        <w:rPr>
          <w:rStyle w:val="1"/>
          <w:color w:val="000000"/>
          <w:lang w:eastAsia="en-US"/>
        </w:rPr>
        <w:t>gs, sorrows, unfortunate circumstances.</w:t>
      </w:r>
    </w:p>
    <w:p w:rsidR="00000000" w:rsidRDefault="00400D8C">
      <w:pPr>
        <w:rPr>
          <w:color w:val="auto"/>
          <w:lang w:eastAsia="ru-RU"/>
        </w:rPr>
      </w:pPr>
    </w:p>
    <w:p w:rsidR="00000000" w:rsidRDefault="00400D8C">
      <w:pPr>
        <w:pStyle w:val="a4"/>
        <w:shd w:val="clear" w:color="auto" w:fill="auto"/>
        <w:tabs>
          <w:tab w:val="left" w:leader="underscore" w:pos="5958"/>
        </w:tabs>
        <w:spacing w:after="413" w:line="485" w:lineRule="exact"/>
        <w:ind w:left="40" w:right="20" w:firstLine="0"/>
      </w:pPr>
      <w:r>
        <w:rPr>
          <w:rStyle w:val="1"/>
          <w:color w:val="000000"/>
          <w:lang w:eastAsia="en-US"/>
        </w:rPr>
        <w:t xml:space="preserve">His selfishness and gloomy spirit, striving for being enormous rich made all the people around him feel aversion for him. </w:t>
      </w:r>
      <w:r>
        <w:rPr>
          <w:rStyle w:val="1"/>
          <w:color w:val="000000"/>
          <w:lang w:eastAsia="en-US"/>
        </w:rPr>
        <w:tab/>
      </w:r>
    </w:p>
    <w:p w:rsidR="00000000" w:rsidRDefault="00400D8C">
      <w:pPr>
        <w:pStyle w:val="90"/>
        <w:shd w:val="clear" w:color="auto" w:fill="auto"/>
        <w:spacing w:before="0"/>
        <w:ind w:left="380" w:right="5280"/>
      </w:pPr>
      <w:r>
        <w:rPr>
          <w:rStyle w:val="913pt"/>
          <w:b w:val="0"/>
          <w:bCs w:val="0"/>
          <w:color w:val="000000"/>
          <w:lang w:eastAsia="en-US"/>
        </w:rPr>
        <w:t xml:space="preserve">His cruel reaction. </w:t>
      </w:r>
    </w:p>
    <w:p w:rsidR="00000000" w:rsidRDefault="00400D8C">
      <w:pPr>
        <w:pStyle w:val="80"/>
        <w:shd w:val="clear" w:color="auto" w:fill="auto"/>
        <w:spacing w:after="673" w:line="250" w:lineRule="exact"/>
        <w:ind w:left="3480"/>
        <w:jc w:val="left"/>
      </w:pPr>
      <w:r>
        <w:rPr>
          <w:rStyle w:val="8"/>
          <w:b/>
          <w:bCs/>
          <w:color w:val="000000"/>
        </w:rPr>
        <w:t>кружковцев</w:t>
      </w:r>
      <w:r>
        <w:rPr>
          <w:rStyle w:val="81"/>
          <w:b w:val="0"/>
          <w:bCs w:val="0"/>
          <w:noProof w:val="0"/>
          <w:color w:val="000000"/>
        </w:rPr>
        <w:t>.</w:t>
      </w:r>
    </w:p>
    <w:p w:rsidR="00000000" w:rsidRDefault="00400D8C">
      <w:pPr>
        <w:pStyle w:val="a4"/>
        <w:shd w:val="clear" w:color="auto" w:fill="auto"/>
        <w:tabs>
          <w:tab w:val="right" w:pos="5554"/>
          <w:tab w:val="right" w:pos="8118"/>
        </w:tabs>
        <w:spacing w:after="172" w:line="260" w:lineRule="exact"/>
        <w:ind w:left="40" w:firstLine="340"/>
      </w:pPr>
      <w:r>
        <w:rPr>
          <w:rStyle w:val="1"/>
          <w:color w:val="000000"/>
          <w:lang w:eastAsia="en-US"/>
        </w:rPr>
        <w:t>Task:</w:t>
      </w:r>
      <w:r>
        <w:rPr>
          <w:rStyle w:val="1"/>
          <w:color w:val="000000"/>
          <w:lang w:eastAsia="en-US"/>
        </w:rPr>
        <w:tab/>
      </w:r>
    </w:p>
    <w:p w:rsidR="00000000" w:rsidRDefault="00400D8C">
      <w:pPr>
        <w:pStyle w:val="a4"/>
        <w:shd w:val="clear" w:color="auto" w:fill="auto"/>
        <w:spacing w:after="13" w:line="260" w:lineRule="exact"/>
        <w:ind w:left="380" w:firstLine="340"/>
      </w:pPr>
      <w:r>
        <w:rPr>
          <w:rStyle w:val="1"/>
          <w:color w:val="000000"/>
          <w:lang w:val="ru-RU"/>
        </w:rPr>
        <w:t>Написать на основе этой ситуации свой рассказ.</w:t>
      </w:r>
    </w:p>
    <w:p w:rsidR="00000000" w:rsidRDefault="00400D8C">
      <w:pPr>
        <w:rPr>
          <w:color w:val="auto"/>
          <w:lang w:eastAsia="ru-RU"/>
        </w:rPr>
      </w:pPr>
    </w:p>
    <w:p w:rsidR="00000000" w:rsidRDefault="00400D8C">
      <w:pPr>
        <w:pStyle w:val="a4"/>
        <w:shd w:val="clear" w:color="auto" w:fill="auto"/>
        <w:spacing w:after="0"/>
        <w:ind w:left="380" w:right="20" w:firstLine="340"/>
      </w:pPr>
      <w:r>
        <w:rPr>
          <w:rStyle w:val="1"/>
          <w:color w:val="000000"/>
          <w:lang w:val="ru-RU"/>
        </w:rPr>
        <w:t>Дае</w:t>
      </w:r>
      <w:r>
        <w:rPr>
          <w:rStyle w:val="1"/>
          <w:color w:val="000000"/>
          <w:lang w:val="ru-RU"/>
        </w:rPr>
        <w:t xml:space="preserve">тся подсказка. Рассказывается детям о молодом англичанине , который любит девушку </w:t>
      </w:r>
      <w:r>
        <w:rPr>
          <w:rStyle w:val="1"/>
          <w:color w:val="000000"/>
          <w:lang w:eastAsia="en-US"/>
        </w:rPr>
        <w:t xml:space="preserve">Jane. </w:t>
      </w:r>
      <w:r>
        <w:rPr>
          <w:rStyle w:val="1"/>
          <w:color w:val="000000"/>
          <w:lang w:val="ru-RU"/>
        </w:rPr>
        <w:t xml:space="preserve">Она из состоятельной семьи. </w:t>
      </w:r>
      <w:r>
        <w:rPr>
          <w:rStyle w:val="1"/>
          <w:color w:val="000000"/>
          <w:lang w:eastAsia="en-US"/>
        </w:rPr>
        <w:t xml:space="preserve">David </w:t>
      </w:r>
      <w:r>
        <w:rPr>
          <w:rStyle w:val="1"/>
          <w:color w:val="000000"/>
          <w:lang w:val="ru-RU"/>
        </w:rPr>
        <w:t xml:space="preserve">приглашает </w:t>
      </w:r>
      <w:r>
        <w:rPr>
          <w:rStyle w:val="1"/>
          <w:color w:val="000000"/>
          <w:lang w:eastAsia="en-US"/>
        </w:rPr>
        <w:t xml:space="preserve">Jane </w:t>
      </w:r>
      <w:r>
        <w:rPr>
          <w:rStyle w:val="1"/>
          <w:color w:val="000000"/>
          <w:lang w:val="ru-RU"/>
        </w:rPr>
        <w:t xml:space="preserve">на рождество, но </w:t>
      </w:r>
      <w:r>
        <w:rPr>
          <w:rStyle w:val="1"/>
          <w:color w:val="000000"/>
          <w:lang w:eastAsia="en-US"/>
        </w:rPr>
        <w:t xml:space="preserve">David </w:t>
      </w:r>
      <w:r>
        <w:rPr>
          <w:rStyle w:val="1"/>
          <w:color w:val="000000"/>
          <w:lang w:val="ru-RU"/>
        </w:rPr>
        <w:t>любит троих детей из очень бедной семьи. Он подготовил для них красивые интересные подарки. Они</w:t>
      </w:r>
      <w:r>
        <w:rPr>
          <w:rStyle w:val="1"/>
          <w:color w:val="000000"/>
          <w:lang w:val="ru-RU"/>
        </w:rPr>
        <w:t xml:space="preserve"> давно дружат. Давиду и детям всегда интересно друг с другом. Давид учит детей разным полезным делам. Когда </w:t>
      </w:r>
      <w:r>
        <w:rPr>
          <w:rStyle w:val="1"/>
          <w:color w:val="000000"/>
          <w:lang w:eastAsia="en-US"/>
        </w:rPr>
        <w:t xml:space="preserve">Jane </w:t>
      </w:r>
      <w:r>
        <w:rPr>
          <w:rStyle w:val="1"/>
          <w:color w:val="000000"/>
          <w:lang w:val="ru-RU"/>
        </w:rPr>
        <w:t>узнает, с кем он собирается отмечать Рождество, ее настроение падает, она уходит. Девушка привыкла к роскоши и дорогим подаркам.</w:t>
      </w:r>
    </w:p>
    <w:p w:rsidR="00000000" w:rsidRDefault="00400D8C">
      <w:pPr>
        <w:pStyle w:val="a4"/>
        <w:shd w:val="clear" w:color="auto" w:fill="auto"/>
        <w:spacing w:after="477" w:line="260" w:lineRule="exact"/>
        <w:ind w:left="340" w:firstLine="0"/>
        <w:jc w:val="center"/>
      </w:pPr>
      <w:r>
        <w:rPr>
          <w:rStyle w:val="1"/>
          <w:color w:val="000000"/>
          <w:lang w:eastAsia="en-US"/>
        </w:rPr>
        <w:t>Questions</w:t>
      </w:r>
    </w:p>
    <w:p w:rsidR="00000000" w:rsidRDefault="00400D8C">
      <w:pPr>
        <w:pStyle w:val="a4"/>
        <w:shd w:val="clear" w:color="auto" w:fill="auto"/>
        <w:spacing w:after="0" w:line="485" w:lineRule="exact"/>
        <w:ind w:left="340" w:firstLine="0"/>
      </w:pPr>
      <w:r>
        <w:rPr>
          <w:rStyle w:val="1"/>
          <w:color w:val="000000"/>
          <w:lang w:eastAsia="en-US"/>
        </w:rPr>
        <w:t>Who didn’t come home?</w:t>
      </w:r>
    </w:p>
    <w:p w:rsidR="00000000" w:rsidRDefault="00400D8C">
      <w:pPr>
        <w:pStyle w:val="a4"/>
        <w:shd w:val="clear" w:color="auto" w:fill="auto"/>
        <w:spacing w:after="0" w:line="485" w:lineRule="exact"/>
        <w:ind w:left="340" w:firstLine="0"/>
        <w:jc w:val="center"/>
      </w:pPr>
      <w:r>
        <w:rPr>
          <w:rStyle w:val="1"/>
          <w:color w:val="000000"/>
          <w:lang w:eastAsia="en-US"/>
        </w:rPr>
        <w:t>What was Mr. Dombey told about his wife by the servant, by the coachmen?</w:t>
      </w:r>
    </w:p>
    <w:p w:rsidR="00000000" w:rsidRDefault="00400D8C">
      <w:pPr>
        <w:pStyle w:val="a4"/>
        <w:shd w:val="clear" w:color="auto" w:fill="auto"/>
        <w:spacing w:after="0" w:line="485" w:lineRule="exact"/>
        <w:ind w:left="340" w:firstLine="0"/>
      </w:pPr>
      <w:r>
        <w:rPr>
          <w:rStyle w:val="1"/>
          <w:color w:val="000000"/>
          <w:lang w:eastAsia="en-US"/>
        </w:rPr>
        <w:t>Where did Edith go? Why?</w:t>
      </w:r>
    </w:p>
    <w:p w:rsidR="00000000" w:rsidRDefault="00400D8C">
      <w:pPr>
        <w:pStyle w:val="a4"/>
        <w:shd w:val="clear" w:color="auto" w:fill="auto"/>
        <w:spacing w:after="0" w:line="485" w:lineRule="exact"/>
        <w:ind w:left="340" w:firstLine="0"/>
      </w:pPr>
      <w:r>
        <w:rPr>
          <w:rStyle w:val="1"/>
          <w:color w:val="000000"/>
          <w:lang w:eastAsia="en-US"/>
        </w:rPr>
        <w:t>Why did Mr. Dombey seize a candle?</w:t>
      </w:r>
    </w:p>
    <w:p w:rsidR="00000000" w:rsidRDefault="00400D8C">
      <w:pPr>
        <w:pStyle w:val="a4"/>
        <w:shd w:val="clear" w:color="auto" w:fill="auto"/>
        <w:spacing w:after="0" w:line="485" w:lineRule="exact"/>
        <w:ind w:left="340" w:firstLine="0"/>
      </w:pPr>
      <w:r>
        <w:rPr>
          <w:rStyle w:val="1"/>
          <w:color w:val="000000"/>
          <w:lang w:eastAsia="en-US"/>
        </w:rPr>
        <w:lastRenderedPageBreak/>
        <w:t>What news did he get?</w:t>
      </w:r>
    </w:p>
    <w:p w:rsidR="00000000" w:rsidRDefault="00400D8C">
      <w:pPr>
        <w:pStyle w:val="a4"/>
        <w:shd w:val="clear" w:color="auto" w:fill="auto"/>
        <w:spacing w:after="467" w:line="485" w:lineRule="exact"/>
        <w:ind w:left="340" w:firstLine="0"/>
      </w:pPr>
      <w:r>
        <w:rPr>
          <w:rStyle w:val="1"/>
          <w:color w:val="000000"/>
          <w:lang w:eastAsia="en-US"/>
        </w:rPr>
        <w:t>Why did he struck his daughter Florence with his cruel hand?</w:t>
      </w:r>
    </w:p>
    <w:p w:rsidR="00000000" w:rsidRDefault="00400D8C">
      <w:pPr>
        <w:rPr>
          <w:color w:val="auto"/>
          <w:lang w:eastAsia="ru-RU"/>
        </w:rPr>
      </w:pPr>
    </w:p>
    <w:p w:rsidR="00000000" w:rsidRDefault="00400D8C">
      <w:pPr>
        <w:pStyle w:val="a4"/>
        <w:shd w:val="clear" w:color="auto" w:fill="auto"/>
        <w:tabs>
          <w:tab w:val="right" w:pos="9913"/>
        </w:tabs>
        <w:spacing w:after="110" w:line="202" w:lineRule="exact"/>
        <w:ind w:left="340" w:firstLine="0"/>
      </w:pPr>
      <w:r>
        <w:rPr>
          <w:color w:val="000000"/>
          <w:u w:val="single"/>
          <w:lang w:eastAsia="en-US"/>
        </w:rPr>
        <w:t xml:space="preserve">The main Idea is </w:t>
      </w:r>
      <w:r>
        <w:rPr>
          <w:color w:val="000000"/>
          <w:u w:val="single"/>
          <w:lang w:eastAsia="en-US"/>
        </w:rPr>
        <w:t>rendered in Edith’s note</w:t>
      </w:r>
      <w:r>
        <w:rPr>
          <w:rStyle w:val="1"/>
          <w:color w:val="000000"/>
          <w:lang w:eastAsia="en-US"/>
        </w:rPr>
        <w:t xml:space="preserve"> </w:t>
      </w:r>
    </w:p>
    <w:p w:rsidR="00000000" w:rsidRDefault="00400D8C">
      <w:pPr>
        <w:rPr>
          <w:color w:val="auto"/>
          <w:lang w:eastAsia="ru-RU"/>
        </w:rPr>
      </w:pPr>
    </w:p>
    <w:p w:rsidR="00000000" w:rsidRDefault="00400D8C">
      <w:pPr>
        <w:pStyle w:val="a4"/>
        <w:shd w:val="clear" w:color="auto" w:fill="auto"/>
        <w:spacing w:after="0" w:line="965" w:lineRule="exact"/>
        <w:ind w:left="340" w:firstLine="0"/>
        <w:jc w:val="center"/>
      </w:pPr>
      <w:r>
        <w:rPr>
          <w:color w:val="000000"/>
          <w:u w:val="single"/>
          <w:lang w:eastAsia="en-US"/>
        </w:rPr>
        <w:t>Discussion</w:t>
      </w:r>
    </w:p>
    <w:p w:rsidR="00000000" w:rsidRDefault="00400D8C">
      <w:pPr>
        <w:pStyle w:val="a4"/>
        <w:shd w:val="clear" w:color="auto" w:fill="auto"/>
        <w:spacing w:after="0" w:line="965" w:lineRule="exact"/>
        <w:ind w:left="20" w:firstLine="0"/>
        <w:jc w:val="left"/>
      </w:pPr>
      <w:r>
        <w:rPr>
          <w:rStyle w:val="1"/>
          <w:color w:val="000000"/>
          <w:lang w:eastAsia="en-US"/>
        </w:rPr>
        <w:t>Disappearance of Edith.</w:t>
      </w:r>
    </w:p>
    <w:p w:rsidR="00000000" w:rsidRDefault="00400D8C">
      <w:pPr>
        <w:pStyle w:val="a4"/>
        <w:shd w:val="clear" w:color="auto" w:fill="auto"/>
        <w:spacing w:after="0" w:line="485" w:lineRule="exact"/>
        <w:ind w:left="20" w:firstLine="0"/>
        <w:jc w:val="left"/>
      </w:pPr>
      <w:r>
        <w:rPr>
          <w:rStyle w:val="1"/>
          <w:color w:val="000000"/>
          <w:lang w:eastAsia="en-US"/>
        </w:rPr>
        <w:t>Mr. Dombey’s afforts to find out where she might be.</w:t>
      </w:r>
    </w:p>
    <w:p w:rsidR="00000000" w:rsidRDefault="00400D8C">
      <w:pPr>
        <w:pStyle w:val="a4"/>
        <w:shd w:val="clear" w:color="auto" w:fill="auto"/>
        <w:spacing w:after="0" w:line="485" w:lineRule="exact"/>
        <w:ind w:left="20" w:firstLine="0"/>
        <w:jc w:val="left"/>
      </w:pPr>
      <w:r>
        <w:rPr>
          <w:rStyle w:val="1"/>
          <w:color w:val="000000"/>
          <w:lang w:eastAsia="en-US"/>
        </w:rPr>
        <w:t>The news from the servant and the coachman.</w:t>
      </w:r>
    </w:p>
    <w:p w:rsidR="00000000" w:rsidRDefault="00400D8C">
      <w:pPr>
        <w:pStyle w:val="a4"/>
        <w:shd w:val="clear" w:color="auto" w:fill="auto"/>
        <w:spacing w:after="0" w:line="485" w:lineRule="exact"/>
        <w:ind w:left="20" w:firstLine="0"/>
        <w:jc w:val="left"/>
      </w:pPr>
      <w:r>
        <w:rPr>
          <w:rStyle w:val="1"/>
          <w:color w:val="000000"/>
          <w:lang w:eastAsia="en-US"/>
        </w:rPr>
        <w:t>Mr. Dombey’s finding a note from Edith.</w:t>
      </w:r>
    </w:p>
    <w:p w:rsidR="00000000" w:rsidRDefault="00400D8C">
      <w:pPr>
        <w:pStyle w:val="a4"/>
        <w:shd w:val="clear" w:color="auto" w:fill="auto"/>
        <w:spacing w:after="600" w:line="485" w:lineRule="exact"/>
        <w:ind w:left="20" w:firstLine="0"/>
        <w:jc w:val="left"/>
      </w:pPr>
      <w:r>
        <w:rPr>
          <w:rStyle w:val="1"/>
          <w:color w:val="000000"/>
          <w:lang w:eastAsia="en-US"/>
        </w:rPr>
        <w:t>Florence’s trying to console his father.</w:t>
      </w:r>
    </w:p>
    <w:p w:rsidR="00000000" w:rsidRDefault="00400D8C">
      <w:pPr>
        <w:pStyle w:val="a4"/>
        <w:shd w:val="clear" w:color="auto" w:fill="auto"/>
        <w:spacing w:after="482" w:line="260" w:lineRule="exact"/>
        <w:ind w:left="340" w:firstLine="0"/>
        <w:jc w:val="center"/>
      </w:pPr>
      <w:r>
        <w:rPr>
          <w:color w:val="000000"/>
          <w:u w:val="single"/>
          <w:lang w:eastAsia="en-US"/>
        </w:rPr>
        <w:t>Annotation of the story</w:t>
      </w:r>
    </w:p>
    <w:p w:rsidR="00000000" w:rsidRDefault="00400D8C">
      <w:pPr>
        <w:pStyle w:val="a4"/>
        <w:shd w:val="clear" w:color="auto" w:fill="auto"/>
        <w:spacing w:after="0" w:line="485" w:lineRule="exact"/>
        <w:ind w:left="20" w:right="680" w:firstLine="340"/>
      </w:pPr>
      <w:r>
        <w:rPr>
          <w:rStyle w:val="1"/>
          <w:color w:val="000000"/>
          <w:lang w:eastAsia="en-US"/>
        </w:rPr>
        <w:t>Florence couldn’t sleep because of Edith. Mr. Dombey’s wife being absent. Having seized a candle Mr. Dombey read Edith’s note about not being able to live with him.</w:t>
      </w:r>
      <w:r>
        <w:br w:type="page"/>
      </w:r>
    </w:p>
    <w:p w:rsidR="00000000" w:rsidRDefault="00400D8C">
      <w:pPr>
        <w:pStyle w:val="a4"/>
        <w:shd w:val="clear" w:color="auto" w:fill="auto"/>
        <w:spacing w:after="0" w:line="485" w:lineRule="exact"/>
        <w:ind w:left="20" w:firstLine="0"/>
        <w:jc w:val="left"/>
      </w:pPr>
      <w:r>
        <w:rPr>
          <w:rStyle w:val="1"/>
          <w:color w:val="000000"/>
          <w:lang w:eastAsia="en-US"/>
        </w:rPr>
        <w:lastRenderedPageBreak/>
        <w:t xml:space="preserve">She ... </w:t>
      </w:r>
      <w:r>
        <w:rPr>
          <w:rStyle w:val="1"/>
          <w:color w:val="000000"/>
          <w:lang w:val="ru-RU"/>
        </w:rPr>
        <w:t xml:space="preserve">(подбежала) </w:t>
      </w:r>
      <w:r>
        <w:rPr>
          <w:rStyle w:val="1"/>
          <w:color w:val="000000"/>
          <w:lang w:eastAsia="en-US"/>
        </w:rPr>
        <w:t>towards her father.</w:t>
      </w:r>
    </w:p>
    <w:p w:rsidR="00000000" w:rsidRDefault="00400D8C">
      <w:pPr>
        <w:pStyle w:val="a4"/>
        <w:shd w:val="clear" w:color="auto" w:fill="auto"/>
        <w:spacing w:after="0" w:line="485" w:lineRule="exact"/>
        <w:ind w:left="20" w:firstLine="0"/>
        <w:jc w:val="left"/>
      </w:pPr>
      <w:r>
        <w:rPr>
          <w:rStyle w:val="1"/>
          <w:color w:val="000000"/>
          <w:lang w:eastAsia="en-US"/>
        </w:rPr>
        <w:t xml:space="preserve">... </w:t>
      </w:r>
      <w:r>
        <w:rPr>
          <w:rStyle w:val="1"/>
          <w:color w:val="000000"/>
          <w:lang w:val="ru-RU"/>
        </w:rPr>
        <w:t xml:space="preserve">(кучер) </w:t>
      </w:r>
      <w:r>
        <w:rPr>
          <w:rStyle w:val="1"/>
          <w:color w:val="000000"/>
          <w:lang w:eastAsia="en-US"/>
        </w:rPr>
        <w:t xml:space="preserve">told Mr. Dombey a sad </w:t>
      </w:r>
      <w:r>
        <w:rPr>
          <w:rStyle w:val="1"/>
          <w:color w:val="000000"/>
          <w:lang w:val="ru-RU"/>
        </w:rPr>
        <w:t>(весть).</w:t>
      </w:r>
    </w:p>
    <w:p w:rsidR="00000000" w:rsidRDefault="00400D8C">
      <w:pPr>
        <w:pStyle w:val="a4"/>
        <w:shd w:val="clear" w:color="auto" w:fill="auto"/>
        <w:spacing w:after="0" w:line="485" w:lineRule="exact"/>
        <w:ind w:left="20" w:firstLine="0"/>
        <w:jc w:val="left"/>
      </w:pPr>
      <w:r>
        <w:rPr>
          <w:rStyle w:val="1"/>
          <w:color w:val="000000"/>
          <w:lang w:eastAsia="en-US"/>
        </w:rPr>
        <w:t xml:space="preserve">Edith had ... </w:t>
      </w:r>
      <w:r>
        <w:rPr>
          <w:rStyle w:val="1"/>
          <w:color w:val="000000"/>
          <w:lang w:val="ru-RU"/>
        </w:rPr>
        <w:t xml:space="preserve">(убежала) </w:t>
      </w:r>
      <w:r>
        <w:rPr>
          <w:rStyle w:val="1"/>
          <w:color w:val="000000"/>
          <w:lang w:eastAsia="en-US"/>
        </w:rPr>
        <w:t>from Mr. Dombey.</w:t>
      </w:r>
    </w:p>
    <w:p w:rsidR="00000000" w:rsidRDefault="00400D8C">
      <w:pPr>
        <w:pStyle w:val="a4"/>
        <w:shd w:val="clear" w:color="auto" w:fill="auto"/>
        <w:spacing w:after="600" w:line="485" w:lineRule="exact"/>
        <w:ind w:left="20" w:firstLine="0"/>
        <w:jc w:val="left"/>
      </w:pPr>
      <w:r>
        <w:rPr>
          <w:rStyle w:val="1"/>
          <w:color w:val="000000"/>
          <w:lang w:eastAsia="en-US"/>
        </w:rPr>
        <w:t xml:space="preserve">He lifted his </w:t>
      </w:r>
      <w:r>
        <w:rPr>
          <w:rStyle w:val="1"/>
          <w:color w:val="000000"/>
          <w:lang w:val="ru-RU"/>
        </w:rPr>
        <w:t xml:space="preserve">(грубый) </w:t>
      </w:r>
      <w:r>
        <w:rPr>
          <w:rStyle w:val="1"/>
          <w:color w:val="000000"/>
          <w:lang w:eastAsia="en-US"/>
        </w:rPr>
        <w:t>hand.</w:t>
      </w:r>
    </w:p>
    <w:p w:rsidR="00000000" w:rsidRDefault="00400D8C">
      <w:pPr>
        <w:pStyle w:val="a4"/>
        <w:shd w:val="clear" w:color="auto" w:fill="auto"/>
        <w:spacing w:after="490" w:line="260" w:lineRule="exact"/>
        <w:ind w:left="260" w:firstLine="0"/>
        <w:jc w:val="center"/>
      </w:pPr>
      <w:r>
        <w:rPr>
          <w:rStyle w:val="1"/>
          <w:color w:val="000000"/>
          <w:lang w:eastAsia="en-US"/>
        </w:rPr>
        <w:t>Make up sentences</w:t>
      </w:r>
    </w:p>
    <w:p w:rsidR="00000000" w:rsidRDefault="00400D8C">
      <w:pPr>
        <w:pStyle w:val="a4"/>
        <w:shd w:val="clear" w:color="auto" w:fill="auto"/>
        <w:spacing w:after="0"/>
        <w:ind w:left="20" w:firstLine="0"/>
        <w:jc w:val="left"/>
      </w:pPr>
      <w:r>
        <w:rPr>
          <w:rStyle w:val="1"/>
          <w:color w:val="000000"/>
          <w:lang w:eastAsia="en-US"/>
        </w:rPr>
        <w:t xml:space="preserve">Almost, night, passed. </w:t>
      </w:r>
      <w:r>
        <w:rPr>
          <w:rStyle w:val="1"/>
          <w:color w:val="000000"/>
          <w:lang w:val="ru-RU"/>
        </w:rPr>
        <w:t>Прошла почти ночь.</w:t>
      </w:r>
    </w:p>
    <w:p w:rsidR="00000000" w:rsidRDefault="00400D8C">
      <w:pPr>
        <w:pStyle w:val="a4"/>
        <w:shd w:val="clear" w:color="auto" w:fill="auto"/>
        <w:spacing w:after="0"/>
        <w:ind w:left="20" w:firstLine="0"/>
        <w:jc w:val="left"/>
      </w:pPr>
      <w:r>
        <w:rPr>
          <w:rStyle w:val="1"/>
          <w:color w:val="000000"/>
          <w:lang w:eastAsia="en-US"/>
        </w:rPr>
        <w:t xml:space="preserve">In, was, house, no, the, there, Edith. </w:t>
      </w:r>
      <w:r>
        <w:rPr>
          <w:rStyle w:val="1"/>
          <w:color w:val="000000"/>
          <w:lang w:val="ru-RU"/>
        </w:rPr>
        <w:t>В доме не было Эдит.</w:t>
      </w:r>
    </w:p>
    <w:p w:rsidR="00000000" w:rsidRDefault="00400D8C">
      <w:pPr>
        <w:pStyle w:val="a4"/>
        <w:shd w:val="clear" w:color="auto" w:fill="auto"/>
        <w:spacing w:after="0"/>
        <w:ind w:left="20" w:firstLine="0"/>
        <w:jc w:val="left"/>
      </w:pPr>
      <w:r>
        <w:rPr>
          <w:rStyle w:val="1"/>
          <w:color w:val="000000"/>
          <w:lang w:eastAsia="en-US"/>
        </w:rPr>
        <w:t>Had, to, her, gone, old, she, house</w:t>
      </w:r>
      <w:r>
        <w:rPr>
          <w:rStyle w:val="1"/>
          <w:color w:val="000000"/>
          <w:lang w:eastAsia="en-US"/>
        </w:rPr>
        <w:t xml:space="preserve">. </w:t>
      </w:r>
      <w:r>
        <w:rPr>
          <w:rStyle w:val="1"/>
          <w:color w:val="000000"/>
          <w:lang w:val="ru-RU"/>
        </w:rPr>
        <w:t>Она уехала в свой старый дом.</w:t>
      </w:r>
    </w:p>
    <w:p w:rsidR="00000000" w:rsidRDefault="00400D8C">
      <w:pPr>
        <w:pStyle w:val="a4"/>
        <w:shd w:val="clear" w:color="auto" w:fill="auto"/>
        <w:spacing w:after="0"/>
        <w:ind w:left="20" w:right="280" w:firstLine="0"/>
        <w:jc w:val="left"/>
      </w:pPr>
      <w:r>
        <w:rPr>
          <w:rStyle w:val="1"/>
          <w:color w:val="000000"/>
          <w:lang w:eastAsia="en-US"/>
        </w:rPr>
        <w:t xml:space="preserve">Live, anymore, with, she, Mr. Dombey, couldn’t, </w:t>
      </w:r>
      <w:r>
        <w:rPr>
          <w:rStyle w:val="1"/>
          <w:color w:val="000000"/>
          <w:lang w:val="ru-RU"/>
        </w:rPr>
        <w:t xml:space="preserve">она не могла больше жить с </w:t>
      </w:r>
      <w:r>
        <w:rPr>
          <w:rStyle w:val="1"/>
          <w:color w:val="000000"/>
          <w:lang w:eastAsia="en-US"/>
        </w:rPr>
        <w:t>Mr. Dombey.</w:t>
      </w:r>
    </w:p>
    <w:p w:rsidR="00000000" w:rsidRDefault="00400D8C">
      <w:pPr>
        <w:pStyle w:val="a4"/>
        <w:shd w:val="clear" w:color="auto" w:fill="auto"/>
        <w:spacing w:after="0"/>
        <w:ind w:left="20" w:firstLine="0"/>
        <w:jc w:val="left"/>
      </w:pPr>
      <w:r>
        <w:rPr>
          <w:rStyle w:val="1"/>
          <w:color w:val="000000"/>
          <w:lang w:eastAsia="en-US"/>
        </w:rPr>
        <w:t xml:space="preserve">Didn’t, like, him, she. </w:t>
      </w:r>
      <w:r>
        <w:rPr>
          <w:rStyle w:val="1"/>
          <w:color w:val="000000"/>
          <w:lang w:val="ru-RU"/>
        </w:rPr>
        <w:t>Она не любила его.</w:t>
      </w:r>
    </w:p>
    <w:p w:rsidR="00000000" w:rsidRDefault="00400D8C">
      <w:pPr>
        <w:pStyle w:val="a4"/>
        <w:shd w:val="clear" w:color="auto" w:fill="auto"/>
        <w:spacing w:after="0"/>
        <w:ind w:left="20" w:right="280" w:firstLine="0"/>
        <w:jc w:val="left"/>
      </w:pPr>
      <w:r>
        <w:rPr>
          <w:rStyle w:val="1"/>
          <w:color w:val="000000"/>
          <w:lang w:eastAsia="en-US"/>
        </w:rPr>
        <w:t xml:space="preserve">A, read, Mr. Dombey, her, wife, note, from, it, about. Mr. Dombey </w:t>
      </w:r>
      <w:r>
        <w:rPr>
          <w:rStyle w:val="1"/>
          <w:color w:val="000000"/>
          <w:lang w:val="ru-RU"/>
        </w:rPr>
        <w:t>прочитал записку от своей же</w:t>
      </w:r>
      <w:r>
        <w:rPr>
          <w:rStyle w:val="1"/>
          <w:color w:val="000000"/>
          <w:lang w:val="ru-RU"/>
        </w:rPr>
        <w:t>ны об этом.</w:t>
      </w:r>
    </w:p>
    <w:p w:rsidR="00000000" w:rsidRDefault="00400D8C">
      <w:pPr>
        <w:pStyle w:val="a4"/>
        <w:shd w:val="clear" w:color="auto" w:fill="auto"/>
        <w:spacing w:after="596"/>
        <w:ind w:left="20" w:right="280" w:firstLine="0"/>
        <w:jc w:val="left"/>
      </w:pPr>
      <w:r>
        <w:rPr>
          <w:rStyle w:val="1"/>
          <w:color w:val="000000"/>
          <w:lang w:eastAsia="en-US"/>
        </w:rPr>
        <w:t xml:space="preserve">Her, heavily, struck, daughter, with, hand, his, cruel, he. </w:t>
      </w:r>
      <w:r>
        <w:rPr>
          <w:rStyle w:val="1"/>
          <w:color w:val="000000"/>
          <w:lang w:val="ru-RU"/>
        </w:rPr>
        <w:t>Он сильно ударил грубой рукой свою дочь.</w:t>
      </w:r>
    </w:p>
    <w:p w:rsidR="00000000" w:rsidRDefault="00400D8C">
      <w:pPr>
        <w:pStyle w:val="a4"/>
        <w:shd w:val="clear" w:color="auto" w:fill="auto"/>
        <w:spacing w:after="0" w:line="260" w:lineRule="exact"/>
        <w:ind w:left="20" w:firstLine="0"/>
        <w:jc w:val="left"/>
        <w:sectPr w:rsidR="00000000">
          <w:headerReference w:type="default" r:id="rId20"/>
          <w:headerReference w:type="first" r:id="rId21"/>
          <w:pgSz w:w="16838" w:h="23810"/>
          <w:pgMar w:top="4510" w:right="3005" w:bottom="4481" w:left="3005" w:header="0" w:footer="3" w:gutter="542"/>
          <w:cols w:space="720"/>
          <w:noEndnote/>
          <w:rtlGutter/>
          <w:docGrid w:linePitch="360"/>
        </w:sectPr>
      </w:pPr>
      <w:r>
        <w:rPr>
          <w:rStyle w:val="1"/>
          <w:color w:val="000000"/>
          <w:lang w:eastAsia="en-US"/>
        </w:rPr>
        <w:t>Write our the verbs in the Past Simple and the Past Perfect Tenses.</w:t>
      </w:r>
    </w:p>
    <w:p w:rsidR="00000000" w:rsidRDefault="00400D8C">
      <w:pPr>
        <w:spacing w:line="360" w:lineRule="exact"/>
        <w:rPr>
          <w:color w:val="auto"/>
          <w:lang w:eastAsia="ru-RU"/>
        </w:rPr>
      </w:pPr>
      <w:r>
        <w:rPr>
          <w:noProof/>
          <w:lang w:val="ru-RU" w:eastAsia="ru-RU"/>
        </w:rPr>
        <w:lastRenderedPageBreak/>
        <mc:AlternateContent>
          <mc:Choice Requires="wps">
            <w:drawing>
              <wp:anchor distT="0" distB="0" distL="63500" distR="63500" simplePos="0" relativeHeight="251662336" behindDoc="0" locked="0" layoutInCell="1" allowOverlap="1">
                <wp:simplePos x="0" y="0"/>
                <wp:positionH relativeFrom="margin">
                  <wp:posOffset>1370330</wp:posOffset>
                </wp:positionH>
                <wp:positionV relativeFrom="paragraph">
                  <wp:posOffset>0</wp:posOffset>
                </wp:positionV>
                <wp:extent cx="1019810" cy="429895"/>
                <wp:effectExtent l="0" t="0" r="635" b="635"/>
                <wp:wrapNone/>
                <wp:docPr id="3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810" cy="429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21"/>
                              <w:shd w:val="clear" w:color="auto" w:fill="auto"/>
                              <w:spacing w:after="197" w:line="240" w:lineRule="exact"/>
                              <w:ind w:left="100"/>
                            </w:pPr>
                            <w:r>
                              <w:rPr>
                                <w:rStyle w:val="12Exact"/>
                                <w:b/>
                                <w:bCs/>
                                <w:color w:val="000000"/>
                                <w:spacing w:val="0"/>
                                <w:sz w:val="24"/>
                                <w:szCs w:val="24"/>
                                <w:lang w:eastAsia="en-US"/>
                              </w:rPr>
                              <w:t>Past Simple</w:t>
                            </w:r>
                          </w:p>
                          <w:p w:rsidR="00000000" w:rsidRDefault="00400D8C">
                            <w:pPr>
                              <w:pStyle w:val="a4"/>
                              <w:shd w:val="clear" w:color="auto" w:fill="auto"/>
                              <w:spacing w:after="0" w:line="240" w:lineRule="exact"/>
                              <w:ind w:left="100" w:firstLine="0"/>
                              <w:jc w:val="left"/>
                            </w:pPr>
                            <w:r>
                              <w:rPr>
                                <w:rStyle w:val="Exact"/>
                                <w:color w:val="000000"/>
                                <w:spacing w:val="0"/>
                                <w:sz w:val="24"/>
                                <w:szCs w:val="24"/>
                                <w:lang w:eastAsia="en-US"/>
                              </w:rPr>
                              <w:t>passed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0" type="#_x0000_t202" style="position:absolute;margin-left:107.9pt;margin-top:0;width:80.3pt;height:33.85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sRrrwIAALI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" filled="f" stroked="f">
                <v:textbox style="mso-fit-shape-to-text:t" inset="0,0,0,0">
                  <w:txbxContent>
                    <w:p w:rsidR="00000000" w:rsidRDefault="00400D8C">
                      <w:pPr>
                        <w:pStyle w:val="121"/>
                        <w:shd w:val="clear" w:color="auto" w:fill="auto"/>
                        <w:spacing w:after="197" w:line="240" w:lineRule="exact"/>
                        <w:ind w:left="100"/>
                      </w:pPr>
                      <w:r>
                        <w:rPr>
                          <w:rStyle w:val="12Exact"/>
                          <w:b/>
                          <w:bCs/>
                          <w:color w:val="000000"/>
                          <w:spacing w:val="0"/>
                          <w:sz w:val="24"/>
                          <w:szCs w:val="24"/>
                          <w:lang w:eastAsia="en-US"/>
                        </w:rPr>
                        <w:t>Past Simple</w:t>
                      </w:r>
                    </w:p>
                    <w:p w:rsidR="00000000" w:rsidRDefault="00400D8C">
                      <w:pPr>
                        <w:pStyle w:val="a4"/>
                        <w:shd w:val="clear" w:color="auto" w:fill="auto"/>
                        <w:spacing w:after="0" w:line="240" w:lineRule="exact"/>
                        <w:ind w:left="100" w:firstLine="0"/>
                        <w:jc w:val="left"/>
                      </w:pPr>
                      <w:r>
                        <w:rPr>
                          <w:rStyle w:val="Exact"/>
                          <w:color w:val="000000"/>
                          <w:spacing w:val="0"/>
                          <w:sz w:val="24"/>
                          <w:szCs w:val="24"/>
                          <w:lang w:eastAsia="en-US"/>
                        </w:rPr>
                        <w:t>passed</w:t>
                      </w:r>
                    </w:p>
                  </w:txbxContent>
                </v:textbox>
                <w10:wrap anchorx="margin"/>
              </v:shape>
            </w:pict>
          </mc:Fallback>
        </mc:AlternateContent>
      </w:r>
      <w:r>
        <w:rPr>
          <w:noProof/>
          <w:lang w:val="ru-RU" w:eastAsia="ru-RU"/>
        </w:rPr>
        <mc:AlternateContent>
          <mc:Choice Requires="wps">
            <w:drawing>
              <wp:anchor distT="0" distB="0" distL="63500" distR="63500" simplePos="0" relativeHeight="251663360" behindDoc="0" locked="0" layoutInCell="1" allowOverlap="1">
                <wp:simplePos x="0" y="0"/>
                <wp:positionH relativeFrom="margin">
                  <wp:posOffset>3571240</wp:posOffset>
                </wp:positionH>
                <wp:positionV relativeFrom="paragraph">
                  <wp:posOffset>1270</wp:posOffset>
                </wp:positionV>
                <wp:extent cx="1529080" cy="914400"/>
                <wp:effectExtent l="0" t="1270" r="0" b="0"/>
                <wp:wrapNone/>
                <wp:docPr id="3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08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21"/>
                              <w:shd w:val="clear" w:color="auto" w:fill="auto"/>
                              <w:spacing w:after="0" w:line="480" w:lineRule="exact"/>
                              <w:ind w:left="100"/>
                            </w:pPr>
                            <w:r>
                              <w:rPr>
                                <w:rStyle w:val="12Exact"/>
                                <w:b/>
                                <w:bCs/>
                                <w:color w:val="000000"/>
                                <w:spacing w:val="0"/>
                                <w:sz w:val="24"/>
                                <w:szCs w:val="24"/>
                                <w:lang w:eastAsia="en-US"/>
                              </w:rPr>
                              <w:t>Past Perfect Tense</w:t>
                            </w:r>
                          </w:p>
                          <w:p w:rsidR="00000000" w:rsidRDefault="00400D8C">
                            <w:pPr>
                              <w:pStyle w:val="a4"/>
                              <w:shd w:val="clear" w:color="auto" w:fill="auto"/>
                              <w:spacing w:after="0"/>
                              <w:ind w:left="100" w:right="100" w:firstLine="0"/>
                              <w:jc w:val="left"/>
                            </w:pPr>
                            <w:r>
                              <w:rPr>
                                <w:rStyle w:val="Exact"/>
                                <w:color w:val="000000"/>
                                <w:spacing w:val="0"/>
                                <w:sz w:val="24"/>
                                <w:szCs w:val="24"/>
                                <w:lang w:eastAsia="en-US"/>
                              </w:rPr>
                              <w:t>had not come had driven had written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1" type="#_x0000_t202" style="position:absolute;margin-left:281.2pt;margin-top:.1pt;width:120.4pt;height:1in;z-index:2516633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" filled="f" stroked="f">
                <v:textbox style="mso-fit-shape-to-text:t" inset="0,0,0,0">
                  <w:txbxContent>
                    <w:p w:rsidR="00000000" w:rsidRDefault="00400D8C">
                      <w:pPr>
                        <w:pStyle w:val="121"/>
                        <w:shd w:val="clear" w:color="auto" w:fill="auto"/>
                        <w:spacing w:after="0" w:line="480" w:lineRule="exact"/>
                        <w:ind w:left="100"/>
                      </w:pPr>
                      <w:r>
                        <w:rPr>
                          <w:rStyle w:val="12Exact"/>
                          <w:b/>
                          <w:bCs/>
                          <w:color w:val="000000"/>
                          <w:spacing w:val="0"/>
                          <w:sz w:val="24"/>
                          <w:szCs w:val="24"/>
                          <w:lang w:eastAsia="en-US"/>
                        </w:rPr>
                        <w:t>Past Perfect Tense</w:t>
                      </w:r>
                    </w:p>
                    <w:p w:rsidR="00000000" w:rsidRDefault="00400D8C">
                      <w:pPr>
                        <w:pStyle w:val="a4"/>
                        <w:shd w:val="clear" w:color="auto" w:fill="auto"/>
                        <w:spacing w:after="0"/>
                        <w:ind w:left="100" w:right="100" w:firstLine="0"/>
                        <w:jc w:val="left"/>
                      </w:pPr>
                      <w:r>
                        <w:rPr>
                          <w:rStyle w:val="Exact"/>
                          <w:color w:val="000000"/>
                          <w:spacing w:val="0"/>
                          <w:sz w:val="24"/>
                          <w:szCs w:val="24"/>
                          <w:lang w:eastAsia="en-US"/>
                        </w:rPr>
                        <w:t>had not come had driven had written</w:t>
                      </w:r>
                    </w:p>
                  </w:txbxContent>
                </v:textbox>
                <w10:wrap anchorx="margin"/>
              </v:shape>
            </w:pict>
          </mc:Fallback>
        </mc:AlternateContent>
      </w:r>
      <w:r>
        <w:rPr>
          <w:noProof/>
          <w:lang w:val="ru-RU" w:eastAsia="ru-RU"/>
        </w:rPr>
        <mc:AlternateContent>
          <mc:Choice Requires="wps">
            <w:drawing>
              <wp:anchor distT="0" distB="0" distL="63500" distR="63500" simplePos="0" relativeHeight="251664384" behindDoc="0" locked="0" layoutInCell="1" allowOverlap="1">
                <wp:simplePos x="0" y="0"/>
                <wp:positionH relativeFrom="margin">
                  <wp:posOffset>1370330</wp:posOffset>
                </wp:positionH>
                <wp:positionV relativeFrom="paragraph">
                  <wp:posOffset>491490</wp:posOffset>
                </wp:positionV>
                <wp:extent cx="803910" cy="1847850"/>
                <wp:effectExtent l="0" t="0" r="0" b="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1847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there was</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couldn’t</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ran</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read</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lifted</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struck</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2" type="#_x0000_t202" style="position:absolute;margin-left:107.9pt;margin-top:38.7pt;width:63.3pt;height:145.5pt;z-index:25166438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" filled="f" stroked="f">
                <v:textbox style="mso-fit-shape-to-text:t" inset="0,0,0,0">
                  <w:txbxContent>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there was</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couldn’t</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ran</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read</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lifted</w:t>
                      </w:r>
                    </w:p>
                    <w:p w:rsidR="00000000" w:rsidRDefault="00400D8C">
                      <w:pPr>
                        <w:pStyle w:val="a4"/>
                        <w:shd w:val="clear" w:color="auto" w:fill="auto"/>
                        <w:spacing w:after="0" w:line="485" w:lineRule="exact"/>
                        <w:ind w:left="120" w:firstLine="0"/>
                        <w:jc w:val="left"/>
                      </w:pPr>
                      <w:r>
                        <w:rPr>
                          <w:rStyle w:val="Exact"/>
                          <w:color w:val="000000"/>
                          <w:spacing w:val="0"/>
                          <w:sz w:val="24"/>
                          <w:szCs w:val="24"/>
                          <w:lang w:eastAsia="en-US"/>
                        </w:rPr>
                        <w:t>struck</w:t>
                      </w:r>
                    </w:p>
                  </w:txbxContent>
                </v:textbox>
                <w10:wrap anchorx="margin"/>
              </v:shape>
            </w:pict>
          </mc:Fallback>
        </mc:AlternateContent>
      </w:r>
    </w:p>
    <w:p w:rsidR="00000000" w:rsidRDefault="00400D8C">
      <w:pPr>
        <w:spacing w:line="360" w:lineRule="exact"/>
        <w:rPr>
          <w:color w:val="auto"/>
          <w:lang w:eastAsia="ru-RU"/>
        </w:rPr>
      </w:pPr>
    </w:p>
    <w:p w:rsidR="00000000" w:rsidRDefault="00400D8C">
      <w:pPr>
        <w:spacing w:line="360" w:lineRule="exact"/>
        <w:rPr>
          <w:color w:val="auto"/>
          <w:lang w:eastAsia="ru-RU"/>
        </w:rPr>
      </w:pPr>
    </w:p>
    <w:p w:rsidR="00000000" w:rsidRDefault="00400D8C">
      <w:pPr>
        <w:spacing w:line="360" w:lineRule="exact"/>
        <w:rPr>
          <w:color w:val="auto"/>
          <w:lang w:eastAsia="ru-RU"/>
        </w:rPr>
      </w:pPr>
    </w:p>
    <w:p w:rsidR="00000000" w:rsidRDefault="00400D8C">
      <w:pPr>
        <w:spacing w:line="360" w:lineRule="exact"/>
        <w:rPr>
          <w:color w:val="auto"/>
          <w:lang w:eastAsia="ru-RU"/>
        </w:rPr>
      </w:pPr>
    </w:p>
    <w:p w:rsidR="00000000" w:rsidRDefault="00400D8C">
      <w:pPr>
        <w:spacing w:line="360" w:lineRule="exact"/>
        <w:rPr>
          <w:color w:val="auto"/>
          <w:lang w:eastAsia="ru-RU"/>
        </w:rPr>
      </w:pPr>
    </w:p>
    <w:p w:rsidR="00000000" w:rsidRDefault="00400D8C">
      <w:pPr>
        <w:spacing w:line="360" w:lineRule="exact"/>
        <w:rPr>
          <w:color w:val="auto"/>
          <w:lang w:eastAsia="ru-RU"/>
        </w:rPr>
      </w:pPr>
    </w:p>
    <w:p w:rsidR="00000000" w:rsidRDefault="00400D8C">
      <w:pPr>
        <w:spacing w:line="360" w:lineRule="exact"/>
        <w:rPr>
          <w:color w:val="auto"/>
          <w:lang w:eastAsia="ru-RU"/>
        </w:rPr>
      </w:pPr>
    </w:p>
    <w:p w:rsidR="00000000" w:rsidRDefault="00400D8C">
      <w:pPr>
        <w:spacing w:line="698" w:lineRule="exact"/>
        <w:rPr>
          <w:color w:val="auto"/>
          <w:lang w:eastAsia="ru-RU"/>
        </w:rPr>
      </w:pPr>
    </w:p>
    <w:p w:rsidR="00000000" w:rsidRDefault="00400D8C">
      <w:pPr>
        <w:rPr>
          <w:color w:val="auto"/>
          <w:sz w:val="2"/>
          <w:szCs w:val="2"/>
          <w:lang w:eastAsia="ru-RU"/>
        </w:rPr>
        <w:sectPr w:rsidR="00000000">
          <w:type w:val="continuous"/>
          <w:pgSz w:w="16838" w:h="23810"/>
          <w:pgMar w:top="3787" w:right="2275" w:bottom="3787" w:left="2275" w:header="0" w:footer="3" w:gutter="0"/>
          <w:cols w:space="720"/>
          <w:noEndnote/>
          <w:docGrid w:linePitch="360"/>
        </w:sectPr>
      </w:pPr>
    </w:p>
    <w:p w:rsidR="00000000" w:rsidRDefault="00400D8C">
      <w:pPr>
        <w:pStyle w:val="a4"/>
        <w:shd w:val="clear" w:color="auto" w:fill="auto"/>
        <w:spacing w:after="0" w:line="485" w:lineRule="exact"/>
        <w:ind w:right="400" w:firstLine="0"/>
        <w:jc w:val="left"/>
      </w:pPr>
      <w:r>
        <w:rPr>
          <w:rStyle w:val="1"/>
          <w:color w:val="000000"/>
          <w:lang w:val="ru-RU"/>
        </w:rPr>
        <w:lastRenderedPageBreak/>
        <w:t>Контроль лексики (на листочках пишут английские эквиваленты) Чтение текста учителем, хором, индивидуально.</w:t>
      </w:r>
      <w:r>
        <w:br w:type="page"/>
      </w:r>
    </w:p>
    <w:p w:rsidR="00000000" w:rsidRDefault="00400D8C">
      <w:pPr>
        <w:pStyle w:val="a4"/>
        <w:numPr>
          <w:ilvl w:val="0"/>
          <w:numId w:val="10"/>
        </w:numPr>
        <w:shd w:val="clear" w:color="auto" w:fill="auto"/>
        <w:tabs>
          <w:tab w:val="left" w:pos="375"/>
        </w:tabs>
        <w:spacing w:after="657" w:line="260" w:lineRule="exact"/>
        <w:ind w:left="20" w:firstLine="0"/>
      </w:pPr>
      <w:r>
        <w:rPr>
          <w:rStyle w:val="1"/>
          <w:color w:val="000000"/>
          <w:lang w:val="ru-RU"/>
        </w:rPr>
        <w:lastRenderedPageBreak/>
        <w:t>Формировать навыки лекс</w:t>
      </w:r>
      <w:r>
        <w:rPr>
          <w:rStyle w:val="1"/>
          <w:color w:val="000000"/>
          <w:lang w:val="ru-RU"/>
        </w:rPr>
        <w:t>ической речи. -</w:t>
      </w:r>
    </w:p>
    <w:p w:rsidR="00000000" w:rsidRDefault="00400D8C">
      <w:pPr>
        <w:pStyle w:val="a4"/>
        <w:shd w:val="clear" w:color="auto" w:fill="auto"/>
        <w:spacing w:after="486" w:line="260" w:lineRule="exact"/>
        <w:ind w:right="40" w:firstLine="0"/>
        <w:jc w:val="center"/>
      </w:pPr>
      <w:r>
        <w:rPr>
          <w:color w:val="000000"/>
          <w:u w:val="single"/>
          <w:lang w:eastAsia="en-US"/>
        </w:rPr>
        <w:t>Dombey and son</w:t>
      </w:r>
    </w:p>
    <w:p w:rsidR="00000000" w:rsidRDefault="00400D8C">
      <w:pPr>
        <w:pStyle w:val="a4"/>
        <w:shd w:val="clear" w:color="auto" w:fill="auto"/>
        <w:spacing w:after="600" w:line="485" w:lineRule="exact"/>
        <w:ind w:left="20" w:right="20" w:firstLine="320"/>
      </w:pPr>
      <w:r>
        <w:rPr>
          <w:rStyle w:val="1"/>
          <w:color w:val="000000"/>
          <w:lang w:eastAsia="en-US"/>
        </w:rPr>
        <w:t>Night almost passed. There was no Edith in the house. Florence Mr. Dombey’s daughter couldn’t rest a moment. At 5 o’clock the servant told Mr. Dombey his wife had not come home. The coachman told Mr. Dombey having seized a ca</w:t>
      </w:r>
      <w:r>
        <w:rPr>
          <w:rStyle w:val="1"/>
          <w:color w:val="000000"/>
          <w:lang w:eastAsia="en-US"/>
        </w:rPr>
        <w:t>ndle ran to Edith’s bedroom. Florence ran after him. There on the table Mr. Dombey read a note in which Edith had write she couldn’t live with Mr. Dombey anymore. Florence ran towards her father, but Mr. Dombey lifted his cruel hand and struck her daughter</w:t>
      </w:r>
      <w:r>
        <w:rPr>
          <w:rStyle w:val="1"/>
          <w:color w:val="000000"/>
          <w:lang w:eastAsia="en-US"/>
        </w:rPr>
        <w:t xml:space="preserve"> heavily.</w:t>
      </w:r>
    </w:p>
    <w:p w:rsidR="00000000" w:rsidRDefault="00400D8C">
      <w:pPr>
        <w:pStyle w:val="a4"/>
        <w:shd w:val="clear" w:color="auto" w:fill="auto"/>
        <w:spacing w:after="966" w:line="260" w:lineRule="exact"/>
        <w:ind w:right="40" w:firstLine="0"/>
        <w:jc w:val="center"/>
      </w:pPr>
      <w:r>
        <w:rPr>
          <w:rStyle w:val="1"/>
          <w:color w:val="000000"/>
          <w:lang w:eastAsia="en-US"/>
        </w:rPr>
        <w:t>Vocabulary</w:t>
      </w:r>
    </w:p>
    <w:p w:rsidR="00000000" w:rsidRDefault="00400D8C">
      <w:pPr>
        <w:pStyle w:val="a4"/>
        <w:shd w:val="clear" w:color="auto" w:fill="auto"/>
        <w:spacing w:after="0"/>
        <w:ind w:left="20" w:firstLine="0"/>
      </w:pPr>
      <w:r>
        <w:rPr>
          <w:rStyle w:val="1"/>
          <w:color w:val="000000"/>
          <w:lang w:eastAsia="en-US"/>
        </w:rPr>
        <w:t xml:space="preserve">couldn’t rest - </w:t>
      </w:r>
      <w:r>
        <w:rPr>
          <w:rStyle w:val="1"/>
          <w:color w:val="000000"/>
          <w:lang w:val="ru-RU"/>
        </w:rPr>
        <w:t>не могла отдыхать</w:t>
      </w:r>
    </w:p>
    <w:p w:rsidR="00000000" w:rsidRDefault="00400D8C">
      <w:pPr>
        <w:pStyle w:val="a4"/>
        <w:shd w:val="clear" w:color="auto" w:fill="auto"/>
        <w:spacing w:after="0"/>
        <w:ind w:left="20" w:firstLine="0"/>
      </w:pPr>
      <w:r>
        <w:rPr>
          <w:rStyle w:val="1"/>
          <w:color w:val="000000"/>
          <w:lang w:eastAsia="en-US"/>
        </w:rPr>
        <w:t xml:space="preserve">had not come - </w:t>
      </w:r>
      <w:r>
        <w:rPr>
          <w:rStyle w:val="1"/>
          <w:color w:val="000000"/>
          <w:lang w:val="ru-RU"/>
        </w:rPr>
        <w:t>не пришла</w:t>
      </w:r>
    </w:p>
    <w:p w:rsidR="00000000" w:rsidRDefault="00400D8C">
      <w:pPr>
        <w:pStyle w:val="a4"/>
        <w:shd w:val="clear" w:color="auto" w:fill="auto"/>
        <w:spacing w:after="0"/>
        <w:ind w:left="20" w:firstLine="0"/>
      </w:pPr>
      <w:r>
        <w:rPr>
          <w:rStyle w:val="1"/>
          <w:color w:val="000000"/>
          <w:lang w:eastAsia="en-US"/>
        </w:rPr>
        <w:t xml:space="preserve">coachman - </w:t>
      </w:r>
      <w:r>
        <w:rPr>
          <w:rStyle w:val="1"/>
          <w:color w:val="000000"/>
          <w:lang w:val="ru-RU"/>
        </w:rPr>
        <w:t>кучер</w:t>
      </w:r>
    </w:p>
    <w:p w:rsidR="00000000" w:rsidRDefault="00400D8C">
      <w:pPr>
        <w:pStyle w:val="a4"/>
        <w:shd w:val="clear" w:color="auto" w:fill="auto"/>
        <w:spacing w:after="0"/>
        <w:ind w:left="20" w:firstLine="0"/>
      </w:pPr>
      <w:r>
        <w:rPr>
          <w:rStyle w:val="1"/>
          <w:color w:val="000000"/>
          <w:lang w:eastAsia="en-US"/>
        </w:rPr>
        <w:t xml:space="preserve">had driven - </w:t>
      </w:r>
      <w:r>
        <w:rPr>
          <w:rStyle w:val="1"/>
          <w:color w:val="000000"/>
          <w:lang w:val="ru-RU"/>
        </w:rPr>
        <w:t>отвез</w:t>
      </w:r>
    </w:p>
    <w:p w:rsidR="00000000" w:rsidRDefault="00400D8C">
      <w:pPr>
        <w:pStyle w:val="a4"/>
        <w:shd w:val="clear" w:color="auto" w:fill="auto"/>
        <w:spacing w:after="0"/>
        <w:ind w:left="20" w:firstLine="0"/>
      </w:pPr>
      <w:r>
        <w:rPr>
          <w:rStyle w:val="1"/>
          <w:color w:val="000000"/>
          <w:lang w:eastAsia="en-US"/>
        </w:rPr>
        <w:t xml:space="preserve">having seized - </w:t>
      </w:r>
      <w:r>
        <w:rPr>
          <w:rStyle w:val="1"/>
          <w:color w:val="000000"/>
          <w:lang w:val="ru-RU"/>
        </w:rPr>
        <w:t>схватить</w:t>
      </w:r>
    </w:p>
    <w:p w:rsidR="00000000" w:rsidRDefault="00400D8C">
      <w:pPr>
        <w:pStyle w:val="a4"/>
        <w:shd w:val="clear" w:color="auto" w:fill="auto"/>
        <w:spacing w:after="0"/>
        <w:ind w:left="20" w:firstLine="0"/>
      </w:pPr>
      <w:r>
        <w:rPr>
          <w:rStyle w:val="1"/>
          <w:color w:val="000000"/>
          <w:lang w:eastAsia="en-US"/>
        </w:rPr>
        <w:t xml:space="preserve">note - </w:t>
      </w:r>
      <w:r>
        <w:rPr>
          <w:rStyle w:val="1"/>
          <w:color w:val="000000"/>
          <w:lang w:val="ru-RU"/>
        </w:rPr>
        <w:t>записка</w:t>
      </w:r>
    </w:p>
    <w:p w:rsidR="00000000" w:rsidRDefault="00400D8C">
      <w:pPr>
        <w:pStyle w:val="a4"/>
        <w:shd w:val="clear" w:color="auto" w:fill="auto"/>
        <w:spacing w:after="0"/>
        <w:ind w:left="20" w:firstLine="0"/>
      </w:pPr>
      <w:r>
        <w:rPr>
          <w:rStyle w:val="1"/>
          <w:color w:val="000000"/>
          <w:lang w:eastAsia="en-US"/>
        </w:rPr>
        <w:t xml:space="preserve">ran - </w:t>
      </w:r>
      <w:r>
        <w:rPr>
          <w:rStyle w:val="1"/>
          <w:color w:val="000000"/>
          <w:lang w:val="ru-RU"/>
        </w:rPr>
        <w:t>побежала</w:t>
      </w:r>
    </w:p>
    <w:p w:rsidR="00000000" w:rsidRDefault="00400D8C">
      <w:pPr>
        <w:pStyle w:val="a4"/>
        <w:shd w:val="clear" w:color="auto" w:fill="auto"/>
        <w:spacing w:after="0"/>
        <w:ind w:left="20" w:firstLine="0"/>
      </w:pPr>
      <w:r>
        <w:rPr>
          <w:rStyle w:val="1"/>
          <w:color w:val="000000"/>
          <w:lang w:eastAsia="en-US"/>
        </w:rPr>
        <w:t xml:space="preserve">cruel - </w:t>
      </w:r>
      <w:r>
        <w:rPr>
          <w:rStyle w:val="1"/>
          <w:color w:val="000000"/>
          <w:lang w:val="ru-RU"/>
        </w:rPr>
        <w:t>грубый</w:t>
      </w:r>
    </w:p>
    <w:p w:rsidR="00000000" w:rsidRDefault="00400D8C">
      <w:pPr>
        <w:pStyle w:val="a4"/>
        <w:shd w:val="clear" w:color="auto" w:fill="auto"/>
        <w:spacing w:after="0"/>
        <w:ind w:left="20" w:firstLine="0"/>
      </w:pPr>
      <w:r>
        <w:rPr>
          <w:rStyle w:val="1"/>
          <w:color w:val="000000"/>
          <w:lang w:eastAsia="en-US"/>
        </w:rPr>
        <w:t xml:space="preserve">struck - </w:t>
      </w:r>
      <w:r>
        <w:rPr>
          <w:rStyle w:val="1"/>
          <w:color w:val="000000"/>
          <w:lang w:val="ru-RU"/>
        </w:rPr>
        <w:t>ударил</w:t>
      </w:r>
    </w:p>
    <w:p w:rsidR="00000000" w:rsidRDefault="00400D8C">
      <w:pPr>
        <w:pStyle w:val="a4"/>
        <w:shd w:val="clear" w:color="auto" w:fill="auto"/>
        <w:spacing w:after="596"/>
        <w:ind w:left="20" w:firstLine="0"/>
      </w:pPr>
      <w:r>
        <w:rPr>
          <w:rStyle w:val="1"/>
          <w:color w:val="000000"/>
          <w:lang w:eastAsia="en-US"/>
        </w:rPr>
        <w:t xml:space="preserve">heavily - </w:t>
      </w:r>
      <w:r>
        <w:rPr>
          <w:rStyle w:val="1"/>
          <w:color w:val="000000"/>
          <w:lang w:val="ru-RU"/>
        </w:rPr>
        <w:t>сильно</w:t>
      </w:r>
    </w:p>
    <w:p w:rsidR="00000000" w:rsidRDefault="00400D8C">
      <w:pPr>
        <w:pStyle w:val="a4"/>
        <w:shd w:val="clear" w:color="auto" w:fill="auto"/>
        <w:spacing w:after="481" w:line="260" w:lineRule="exact"/>
        <w:ind w:right="40" w:firstLine="0"/>
        <w:jc w:val="center"/>
      </w:pPr>
      <w:r>
        <w:rPr>
          <w:color w:val="000000"/>
          <w:u w:val="single"/>
          <w:lang w:eastAsia="en-US"/>
        </w:rPr>
        <w:t>Before Listening</w:t>
      </w:r>
    </w:p>
    <w:p w:rsidR="00000000" w:rsidRDefault="00400D8C">
      <w:pPr>
        <w:pStyle w:val="a4"/>
        <w:shd w:val="clear" w:color="auto" w:fill="auto"/>
        <w:spacing w:after="0"/>
        <w:ind w:left="20" w:firstLine="0"/>
      </w:pPr>
      <w:r>
        <w:rPr>
          <w:rStyle w:val="1"/>
          <w:color w:val="000000"/>
          <w:lang w:eastAsia="en-US"/>
        </w:rPr>
        <w:t xml:space="preserve">Many ... </w:t>
      </w:r>
      <w:r>
        <w:rPr>
          <w:rStyle w:val="1"/>
          <w:color w:val="000000"/>
          <w:lang w:val="ru-RU"/>
        </w:rPr>
        <w:t xml:space="preserve">(часов) </w:t>
      </w:r>
      <w:r>
        <w:rPr>
          <w:rStyle w:val="1"/>
          <w:color w:val="000000"/>
          <w:lang w:eastAsia="en-US"/>
        </w:rPr>
        <w:t>passed.</w:t>
      </w:r>
    </w:p>
    <w:p w:rsidR="00000000" w:rsidRDefault="00400D8C">
      <w:pPr>
        <w:pStyle w:val="a4"/>
        <w:shd w:val="clear" w:color="auto" w:fill="auto"/>
        <w:spacing w:after="0"/>
        <w:ind w:left="20" w:firstLine="0"/>
      </w:pPr>
      <w:r>
        <w:rPr>
          <w:rStyle w:val="1"/>
          <w:color w:val="000000"/>
          <w:lang w:eastAsia="en-US"/>
        </w:rPr>
        <w:t xml:space="preserve">He read ... </w:t>
      </w:r>
      <w:r>
        <w:rPr>
          <w:rStyle w:val="1"/>
          <w:color w:val="000000"/>
          <w:lang w:val="ru-RU"/>
        </w:rPr>
        <w:t>(записку).</w:t>
      </w:r>
    </w:p>
    <w:p w:rsidR="00000000" w:rsidRDefault="00400D8C">
      <w:pPr>
        <w:pStyle w:val="a4"/>
        <w:shd w:val="clear" w:color="auto" w:fill="auto"/>
        <w:spacing w:after="0"/>
        <w:ind w:left="20" w:firstLine="0"/>
        <w:sectPr w:rsidR="00000000">
          <w:type w:val="continuous"/>
          <w:pgSz w:w="16838" w:h="23810"/>
          <w:pgMar w:top="4244" w:right="4151" w:bottom="4748" w:left="3633" w:header="0" w:footer="3" w:gutter="0"/>
          <w:cols w:space="720"/>
          <w:noEndnote/>
          <w:docGrid w:linePitch="360"/>
        </w:sectPr>
      </w:pPr>
      <w:r>
        <w:rPr>
          <w:rStyle w:val="1"/>
          <w:color w:val="000000"/>
          <w:lang w:eastAsia="en-US"/>
        </w:rPr>
        <w:t xml:space="preserve">Mr. Dombey ... </w:t>
      </w:r>
      <w:r>
        <w:rPr>
          <w:rStyle w:val="1"/>
          <w:color w:val="000000"/>
          <w:lang w:val="ru-RU"/>
        </w:rPr>
        <w:t xml:space="preserve">(схватил) </w:t>
      </w:r>
      <w:r>
        <w:rPr>
          <w:rStyle w:val="1"/>
          <w:color w:val="000000"/>
          <w:lang w:eastAsia="en-US"/>
        </w:rPr>
        <w:t>candle.</w:t>
      </w:r>
    </w:p>
    <w:p w:rsidR="00000000" w:rsidRDefault="00400D8C">
      <w:pPr>
        <w:pStyle w:val="a4"/>
        <w:shd w:val="clear" w:color="auto" w:fill="auto"/>
        <w:spacing w:after="482" w:line="260" w:lineRule="exact"/>
        <w:ind w:right="240" w:firstLine="0"/>
        <w:jc w:val="center"/>
      </w:pPr>
      <w:r>
        <w:rPr>
          <w:color w:val="000000"/>
          <w:u w:val="single"/>
          <w:lang w:eastAsia="en-US"/>
        </w:rPr>
        <w:lastRenderedPageBreak/>
        <w:t>Follow-up Activities</w:t>
      </w:r>
    </w:p>
    <w:p w:rsidR="00000000" w:rsidRDefault="00400D8C">
      <w:pPr>
        <w:pStyle w:val="a4"/>
        <w:shd w:val="clear" w:color="auto" w:fill="auto"/>
        <w:spacing w:after="0" w:line="485" w:lineRule="exact"/>
        <w:ind w:left="560" w:firstLine="0"/>
      </w:pPr>
      <w:r>
        <w:rPr>
          <w:rStyle w:val="1"/>
          <w:color w:val="000000"/>
          <w:lang w:eastAsia="en-US"/>
        </w:rPr>
        <w:lastRenderedPageBreak/>
        <w:t>What takes place in Wales in August?</w:t>
      </w:r>
    </w:p>
    <w:p w:rsidR="00000000" w:rsidRDefault="00400D8C">
      <w:pPr>
        <w:pStyle w:val="a4"/>
        <w:shd w:val="clear" w:color="auto" w:fill="auto"/>
        <w:spacing w:after="0" w:line="485" w:lineRule="exact"/>
        <w:ind w:left="560" w:firstLine="0"/>
      </w:pPr>
      <w:r>
        <w:rPr>
          <w:rStyle w:val="1"/>
          <w:color w:val="000000"/>
          <w:lang w:eastAsia="en-US"/>
        </w:rPr>
        <w:t>Who is present at the Eisteddfods?</w:t>
      </w:r>
    </w:p>
    <w:p w:rsidR="00000000" w:rsidRDefault="00400D8C">
      <w:pPr>
        <w:pStyle w:val="11"/>
        <w:shd w:val="clear" w:color="auto" w:fill="auto"/>
        <w:tabs>
          <w:tab w:val="center" w:pos="5038"/>
          <w:tab w:val="right" w:pos="5499"/>
          <w:tab w:val="right" w:pos="6834"/>
        </w:tabs>
        <w:spacing w:before="0"/>
        <w:ind w:left="560"/>
      </w:pPr>
      <w:r>
        <w:fldChar w:fldCharType="begin"/>
      </w:r>
      <w:r>
        <w:instrText xml:space="preserve"> TOC \o "1-5" \h \z </w:instrText>
      </w:r>
      <w:r>
        <w:fldChar w:fldCharType="separate"/>
      </w:r>
      <w:r>
        <w:rPr>
          <w:rStyle w:val="a8"/>
          <w:color w:val="000000"/>
          <w:lang w:eastAsia="en-US"/>
        </w:rPr>
        <w:t xml:space="preserve">To what is his holiday devoted? </w:t>
      </w:r>
    </w:p>
    <w:p w:rsidR="00000000" w:rsidRDefault="00400D8C">
      <w:pPr>
        <w:pStyle w:val="24"/>
        <w:shd w:val="clear" w:color="auto" w:fill="auto"/>
        <w:tabs>
          <w:tab w:val="left" w:pos="1342"/>
          <w:tab w:val="right" w:pos="7736"/>
          <w:tab w:val="right" w:pos="9087"/>
        </w:tabs>
        <w:spacing w:after="0" w:line="178" w:lineRule="exact"/>
        <w:ind w:left="60"/>
      </w:pPr>
      <w:r>
        <w:rPr>
          <w:rStyle w:val="2TimesNewRoman0"/>
          <w:i w:val="0"/>
          <w:iCs w:val="0"/>
          <w:noProof w:val="0"/>
          <w:color w:val="000000"/>
          <w:lang w:eastAsia="en-US"/>
        </w:rPr>
        <w:tab/>
      </w:r>
      <w:r>
        <w:rPr>
          <w:rStyle w:val="23"/>
          <w:i/>
          <w:iCs/>
          <w:noProof w:val="0"/>
          <w:color w:val="000000"/>
          <w:lang w:eastAsia="en-US"/>
        </w:rPr>
        <w:tab/>
      </w:r>
    </w:p>
    <w:p w:rsidR="00000000" w:rsidRDefault="00400D8C">
      <w:pPr>
        <w:pStyle w:val="11"/>
        <w:shd w:val="clear" w:color="auto" w:fill="auto"/>
        <w:tabs>
          <w:tab w:val="right" w:pos="7435"/>
          <w:tab w:val="right" w:pos="9536"/>
        </w:tabs>
        <w:spacing w:before="0" w:after="174" w:line="178" w:lineRule="exact"/>
        <w:ind w:left="560"/>
      </w:pPr>
      <w:r>
        <w:rPr>
          <w:rStyle w:val="a8"/>
          <w:color w:val="000000"/>
          <w:lang w:eastAsia="en-US"/>
        </w:rPr>
        <w:t>What kind of the holiday is it?</w:t>
      </w:r>
      <w:r>
        <w:rPr>
          <w:rStyle w:val="a8"/>
          <w:color w:val="000000"/>
          <w:lang w:eastAsia="en-US"/>
        </w:rPr>
        <w:tab/>
      </w:r>
    </w:p>
    <w:p w:rsidR="00000000" w:rsidRDefault="00400D8C">
      <w:pPr>
        <w:pStyle w:val="11"/>
        <w:shd w:val="clear" w:color="auto" w:fill="auto"/>
        <w:tabs>
          <w:tab w:val="right" w:pos="7435"/>
          <w:tab w:val="center" w:pos="8782"/>
          <w:tab w:val="right" w:pos="9087"/>
        </w:tabs>
        <w:spacing w:before="0" w:after="417" w:line="260" w:lineRule="exact"/>
        <w:ind w:left="560"/>
      </w:pPr>
      <w:r>
        <w:rPr>
          <w:rStyle w:val="a8"/>
          <w:color w:val="000000"/>
          <w:lang w:eastAsia="en-US"/>
        </w:rPr>
        <w:t>Why are Welsh people proud of Eisteddfod?</w:t>
      </w:r>
      <w:r>
        <w:rPr>
          <w:rStyle w:val="a8"/>
          <w:color w:val="000000"/>
          <w:lang w:eastAsia="en-US"/>
        </w:rPr>
        <w:tab/>
      </w:r>
    </w:p>
    <w:p w:rsidR="00000000" w:rsidRDefault="00400D8C">
      <w:pPr>
        <w:rPr>
          <w:color w:val="auto"/>
          <w:lang w:eastAsia="ru-RU"/>
        </w:rPr>
      </w:pPr>
      <w:r>
        <w:fldChar w:fldCharType="end"/>
      </w:r>
    </w:p>
    <w:p w:rsidR="00000000" w:rsidRDefault="00400D8C">
      <w:pPr>
        <w:pStyle w:val="a4"/>
        <w:numPr>
          <w:ilvl w:val="0"/>
          <w:numId w:val="11"/>
        </w:numPr>
        <w:shd w:val="clear" w:color="auto" w:fill="auto"/>
        <w:tabs>
          <w:tab w:val="left" w:pos="908"/>
        </w:tabs>
        <w:spacing w:after="0"/>
        <w:ind w:left="560" w:firstLine="0"/>
      </w:pPr>
      <w:r>
        <w:rPr>
          <w:rStyle w:val="1"/>
          <w:color w:val="000000"/>
          <w:lang w:eastAsia="en-US"/>
        </w:rPr>
        <w:t>National Holiday;</w:t>
      </w:r>
    </w:p>
    <w:p w:rsidR="00000000" w:rsidRDefault="00400D8C">
      <w:pPr>
        <w:pStyle w:val="a4"/>
        <w:numPr>
          <w:ilvl w:val="0"/>
          <w:numId w:val="11"/>
        </w:numPr>
        <w:shd w:val="clear" w:color="auto" w:fill="auto"/>
        <w:tabs>
          <w:tab w:val="left" w:pos="908"/>
        </w:tabs>
        <w:spacing w:after="0"/>
        <w:ind w:left="560" w:firstLine="0"/>
      </w:pPr>
      <w:r>
        <w:rPr>
          <w:rStyle w:val="1"/>
          <w:color w:val="000000"/>
          <w:lang w:eastAsia="en-US"/>
        </w:rPr>
        <w:t xml:space="preserve">The best representatives of the Welsh art; </w:t>
      </w:r>
    </w:p>
    <w:p w:rsidR="00000000" w:rsidRDefault="00400D8C">
      <w:pPr>
        <w:pStyle w:val="a4"/>
        <w:numPr>
          <w:ilvl w:val="0"/>
          <w:numId w:val="11"/>
        </w:numPr>
        <w:shd w:val="clear" w:color="auto" w:fill="auto"/>
        <w:tabs>
          <w:tab w:val="left" w:pos="908"/>
          <w:tab w:val="right" w:pos="7736"/>
        </w:tabs>
        <w:spacing w:after="0"/>
        <w:ind w:left="560" w:firstLine="0"/>
      </w:pPr>
      <w:r>
        <w:rPr>
          <w:rStyle w:val="1"/>
          <w:color w:val="000000"/>
          <w:lang w:eastAsia="en-US"/>
        </w:rPr>
        <w:t>Competitions by Druids;</w:t>
      </w:r>
      <w:r>
        <w:rPr>
          <w:rStyle w:val="1"/>
          <w:color w:val="000000"/>
          <w:lang w:eastAsia="en-US"/>
        </w:rPr>
        <w:tab/>
      </w:r>
    </w:p>
    <w:p w:rsidR="00000000" w:rsidRDefault="00400D8C">
      <w:pPr>
        <w:pStyle w:val="a4"/>
        <w:numPr>
          <w:ilvl w:val="0"/>
          <w:numId w:val="11"/>
        </w:numPr>
        <w:shd w:val="clear" w:color="auto" w:fill="auto"/>
        <w:tabs>
          <w:tab w:val="left" w:pos="908"/>
        </w:tabs>
        <w:spacing w:after="0"/>
        <w:ind w:left="560" w:firstLine="0"/>
        <w:sectPr w:rsidR="00000000">
          <w:type w:val="continuous"/>
          <w:pgSz w:w="16838" w:h="23810"/>
          <w:pgMar w:top="4776" w:right="3412" w:bottom="10350" w:left="3599" w:header="0" w:footer="3" w:gutter="0"/>
          <w:cols w:space="720"/>
          <w:noEndnote/>
          <w:docGrid w:linePitch="360"/>
        </w:sectPr>
      </w:pPr>
      <w:r>
        <w:rPr>
          <w:rStyle w:val="1"/>
          <w:color w:val="000000"/>
          <w:lang w:eastAsia="en-US"/>
        </w:rPr>
        <w:t>Attractive Eisteddfod.</w:t>
      </w:r>
    </w:p>
    <w:p w:rsidR="00000000" w:rsidRDefault="00400D8C">
      <w:pPr>
        <w:pStyle w:val="a4"/>
        <w:shd w:val="clear" w:color="auto" w:fill="auto"/>
        <w:spacing w:after="0"/>
        <w:ind w:left="20" w:firstLine="0"/>
        <w:jc w:val="left"/>
      </w:pPr>
      <w:r>
        <w:rPr>
          <w:rStyle w:val="1"/>
          <w:color w:val="000000"/>
          <w:lang w:eastAsia="en-US"/>
        </w:rPr>
        <w:lastRenderedPageBreak/>
        <w:t>Eisteddfod takes place once in 4 years.</w:t>
      </w:r>
    </w:p>
    <w:p w:rsidR="00000000" w:rsidRDefault="00400D8C">
      <w:pPr>
        <w:pStyle w:val="a4"/>
        <w:shd w:val="clear" w:color="auto" w:fill="auto"/>
        <w:spacing w:after="0"/>
        <w:ind w:left="20" w:right="260" w:firstLine="0"/>
        <w:jc w:val="left"/>
      </w:pPr>
      <w:r>
        <w:rPr>
          <w:rStyle w:val="1"/>
          <w:color w:val="000000"/>
          <w:lang w:eastAsia="en-US"/>
        </w:rPr>
        <w:t>The people at the meeting are interested in the heavy rock. The festival lasts for a week.</w:t>
      </w:r>
    </w:p>
    <w:p w:rsidR="00000000" w:rsidRDefault="00400D8C">
      <w:pPr>
        <w:pStyle w:val="a4"/>
        <w:shd w:val="clear" w:color="auto" w:fill="auto"/>
        <w:spacing w:after="0"/>
        <w:ind w:left="20" w:firstLine="0"/>
        <w:jc w:val="left"/>
      </w:pPr>
      <w:r>
        <w:rPr>
          <w:rStyle w:val="1"/>
          <w:color w:val="000000"/>
          <w:lang w:eastAsia="en-US"/>
        </w:rPr>
        <w:t>You hear much English at</w:t>
      </w:r>
      <w:r>
        <w:rPr>
          <w:rStyle w:val="1"/>
          <w:color w:val="000000"/>
          <w:lang w:eastAsia="en-US"/>
        </w:rPr>
        <w:t xml:space="preserve"> the Eisteddfod.</w:t>
      </w:r>
    </w:p>
    <w:p w:rsidR="00000000" w:rsidRDefault="00400D8C">
      <w:pPr>
        <w:pStyle w:val="a4"/>
        <w:shd w:val="clear" w:color="auto" w:fill="auto"/>
        <w:spacing w:after="0"/>
        <w:ind w:left="20" w:firstLine="0"/>
        <w:jc w:val="left"/>
      </w:pPr>
      <w:r>
        <w:rPr>
          <w:rStyle w:val="1"/>
          <w:color w:val="000000"/>
          <w:lang w:eastAsia="en-US"/>
        </w:rPr>
        <w:t>One can compose the best Welsh poem.</w:t>
      </w:r>
    </w:p>
    <w:p w:rsidR="00000000" w:rsidRDefault="00400D8C">
      <w:pPr>
        <w:pStyle w:val="a4"/>
        <w:shd w:val="clear" w:color="auto" w:fill="auto"/>
        <w:spacing w:after="0"/>
        <w:ind w:left="20" w:firstLine="0"/>
        <w:jc w:val="left"/>
      </w:pPr>
      <w:r>
        <w:rPr>
          <w:rStyle w:val="1"/>
          <w:color w:val="000000"/>
          <w:lang w:eastAsia="en-US"/>
        </w:rPr>
        <w:t>The Welsh sing their best songs.</w:t>
      </w:r>
    </w:p>
    <w:p w:rsidR="00000000" w:rsidRDefault="00400D8C">
      <w:pPr>
        <w:pStyle w:val="a4"/>
        <w:shd w:val="clear" w:color="auto" w:fill="auto"/>
        <w:spacing w:after="0"/>
        <w:ind w:left="20" w:firstLine="0"/>
        <w:jc w:val="left"/>
      </w:pPr>
      <w:r>
        <w:rPr>
          <w:rStyle w:val="1"/>
          <w:color w:val="000000"/>
          <w:lang w:eastAsia="en-US"/>
        </w:rPr>
        <w:t>The Druids are the best singers.</w:t>
      </w:r>
    </w:p>
    <w:p w:rsidR="00000000" w:rsidRDefault="00400D8C">
      <w:pPr>
        <w:pStyle w:val="a4"/>
        <w:shd w:val="clear" w:color="auto" w:fill="auto"/>
        <w:spacing w:after="0"/>
        <w:ind w:left="20" w:firstLine="0"/>
        <w:jc w:val="left"/>
      </w:pPr>
      <w:r>
        <w:rPr>
          <w:rStyle w:val="1"/>
          <w:color w:val="000000"/>
          <w:lang w:eastAsia="en-US"/>
        </w:rPr>
        <w:lastRenderedPageBreak/>
        <w:t>This tradition is rather young.</w:t>
      </w:r>
    </w:p>
    <w:p w:rsidR="00000000" w:rsidRDefault="00400D8C">
      <w:pPr>
        <w:pStyle w:val="a4"/>
        <w:shd w:val="clear" w:color="auto" w:fill="auto"/>
        <w:spacing w:after="666" w:line="260" w:lineRule="exact"/>
        <w:ind w:left="4260" w:firstLine="0"/>
        <w:jc w:val="left"/>
      </w:pPr>
      <w:r>
        <w:rPr>
          <w:color w:val="000000"/>
          <w:u w:val="single"/>
          <w:lang w:eastAsia="en-US"/>
        </w:rPr>
        <w:t>Task</w:t>
      </w:r>
      <w:r>
        <w:rPr>
          <w:rStyle w:val="1"/>
          <w:color w:val="000000"/>
          <w:lang w:eastAsia="en-US"/>
        </w:rPr>
        <w:t xml:space="preserve"> </w:t>
      </w:r>
    </w:p>
    <w:p w:rsidR="00000000" w:rsidRDefault="00400D8C">
      <w:pPr>
        <w:pStyle w:val="a4"/>
        <w:shd w:val="clear" w:color="auto" w:fill="auto"/>
        <w:spacing w:after="0" w:line="260" w:lineRule="exact"/>
        <w:ind w:left="20" w:firstLine="0"/>
        <w:jc w:val="left"/>
        <w:sectPr w:rsidR="00000000">
          <w:headerReference w:type="even" r:id="rId22"/>
          <w:headerReference w:type="default" r:id="rId23"/>
          <w:headerReference w:type="first" r:id="rId24"/>
          <w:type w:val="continuous"/>
          <w:pgSz w:w="16838" w:h="23810"/>
          <w:pgMar w:top="9987" w:right="4370" w:bottom="8475" w:left="4394" w:header="0" w:footer="3" w:gutter="0"/>
          <w:cols w:space="720"/>
          <w:noEndnote/>
          <w:titlePg/>
          <w:docGrid w:linePitch="360"/>
        </w:sectPr>
      </w:pPr>
      <w:r>
        <w:rPr>
          <w:rStyle w:val="1"/>
          <w:color w:val="000000"/>
          <w:lang w:eastAsia="en-US"/>
        </w:rPr>
        <w:t xml:space="preserve">With the help </w:t>
      </w:r>
      <w:r>
        <w:rPr>
          <w:rStyle w:val="1"/>
          <w:color w:val="000000"/>
          <w:lang w:val="ru-RU"/>
        </w:rPr>
        <w:t>о</w:t>
      </w:r>
      <w:r>
        <w:rPr>
          <w:rStyle w:val="1"/>
          <w:color w:val="000000"/>
          <w:lang w:eastAsia="en-US"/>
        </w:rPr>
        <w:t>f words render the contents in English in written from</w:t>
      </w:r>
    </w:p>
    <w:p w:rsidR="00000000" w:rsidRDefault="00400D8C">
      <w:pPr>
        <w:pStyle w:val="a4"/>
        <w:shd w:val="clear" w:color="auto" w:fill="auto"/>
        <w:spacing w:after="2576"/>
        <w:ind w:left="20" w:right="6400" w:firstLine="0"/>
      </w:pPr>
      <w:r>
        <w:rPr>
          <w:rStyle w:val="1"/>
          <w:color w:val="000000"/>
          <w:lang w:eastAsia="en-US"/>
        </w:rPr>
        <w:lastRenderedPageBreak/>
        <w:t>escaped from the enemy became King James VI the castle is very know</w:t>
      </w:r>
    </w:p>
    <w:p w:rsidR="00000000" w:rsidRDefault="00400D8C">
      <w:pPr>
        <w:pStyle w:val="ab"/>
        <w:shd w:val="clear" w:color="auto" w:fill="auto"/>
        <w:spacing w:after="182" w:line="260" w:lineRule="exact"/>
        <w:ind w:left="20"/>
      </w:pPr>
      <w:r>
        <w:rPr>
          <w:rStyle w:val="aa"/>
          <w:color w:val="000000"/>
          <w:lang w:eastAsia="en-US"/>
        </w:rPr>
        <w:lastRenderedPageBreak/>
        <w:t>What is the castle famous for?</w:t>
      </w:r>
    </w:p>
    <w:p w:rsidR="00000000" w:rsidRDefault="00400D8C">
      <w:pPr>
        <w:pStyle w:val="a4"/>
        <w:shd w:val="clear" w:color="auto" w:fill="auto"/>
        <w:spacing w:after="186" w:line="260" w:lineRule="exact"/>
        <w:ind w:left="20" w:firstLine="0"/>
        <w:jc w:val="left"/>
      </w:pPr>
      <w:r>
        <w:rPr>
          <w:rStyle w:val="1"/>
          <w:color w:val="000000"/>
          <w:lang w:eastAsia="en-US"/>
        </w:rPr>
        <w:t>Who escaped from the enemy?</w:t>
      </w:r>
    </w:p>
    <w:p w:rsidR="00000000" w:rsidRDefault="00400D8C">
      <w:pPr>
        <w:pStyle w:val="ab"/>
        <w:shd w:val="clear" w:color="auto" w:fill="auto"/>
        <w:spacing w:line="260" w:lineRule="exact"/>
        <w:ind w:left="20"/>
      </w:pPr>
      <w:r>
        <w:rPr>
          <w:rStyle w:val="aa"/>
          <w:color w:val="000000"/>
          <w:lang w:eastAsia="en-US"/>
        </w:rPr>
        <w:t>King James VI became the King of England didn’t he?</w:t>
      </w:r>
    </w:p>
    <w:p w:rsidR="00000000" w:rsidRDefault="00400D8C">
      <w:pPr>
        <w:rPr>
          <w:color w:val="auto"/>
          <w:lang w:eastAsia="ru-RU"/>
        </w:rPr>
      </w:pPr>
    </w:p>
    <w:p w:rsidR="00000000" w:rsidRDefault="00400D8C">
      <w:pPr>
        <w:pStyle w:val="a4"/>
        <w:shd w:val="clear" w:color="auto" w:fill="auto"/>
        <w:spacing w:after="596"/>
        <w:ind w:left="20" w:firstLine="340"/>
      </w:pPr>
      <w:r>
        <w:rPr>
          <w:rStyle w:val="1"/>
          <w:color w:val="000000"/>
          <w:lang w:eastAsia="en-US"/>
        </w:rPr>
        <w:t>Every year in August there is a National Eisteddfods in Wales. It’</w:t>
      </w:r>
      <w:r>
        <w:rPr>
          <w:rStyle w:val="1"/>
          <w:color w:val="000000"/>
          <w:lang w:eastAsia="en-US"/>
        </w:rPr>
        <w:t>s a meeting of Welshmen interested in Welsh poetry, music and singing. The holiday lasts a week. You won’t hear much English at an eisteddfod. There are competitions for the best Welsh poem, song of the year and the best singers. The competitions are organ</w:t>
      </w:r>
      <w:r>
        <w:rPr>
          <w:rStyle w:val="1"/>
          <w:color w:val="000000"/>
          <w:lang w:eastAsia="en-US"/>
        </w:rPr>
        <w:t>ized by the Druids. This Welsh tradition is very old. The Welsh people are very proud of it.</w:t>
      </w:r>
    </w:p>
    <w:p w:rsidR="00000000" w:rsidRDefault="00400D8C">
      <w:pPr>
        <w:pStyle w:val="a4"/>
        <w:shd w:val="clear" w:color="auto" w:fill="auto"/>
        <w:spacing w:after="490" w:line="260" w:lineRule="exact"/>
        <w:ind w:right="60" w:firstLine="0"/>
        <w:jc w:val="center"/>
      </w:pPr>
      <w:r>
        <w:rPr>
          <w:rStyle w:val="1"/>
          <w:color w:val="000000"/>
          <w:lang w:eastAsia="en-US"/>
        </w:rPr>
        <w:t>Words</w:t>
      </w:r>
    </w:p>
    <w:p w:rsidR="00000000" w:rsidRDefault="00400D8C">
      <w:pPr>
        <w:pStyle w:val="a4"/>
        <w:shd w:val="clear" w:color="auto" w:fill="auto"/>
        <w:spacing w:after="0"/>
        <w:ind w:left="20" w:right="2860" w:firstLine="0"/>
        <w:jc w:val="left"/>
        <w:sectPr w:rsidR="00000000">
          <w:type w:val="continuous"/>
          <w:pgSz w:w="16838" w:h="23810"/>
          <w:pgMar w:top="5069" w:right="3943" w:bottom="5415" w:left="3837" w:header="0" w:footer="3" w:gutter="0"/>
          <w:cols w:space="720"/>
          <w:noEndnote/>
          <w:docGrid w:linePitch="360"/>
        </w:sectPr>
      </w:pPr>
      <w:r>
        <w:rPr>
          <w:rStyle w:val="1"/>
          <w:color w:val="000000"/>
          <w:lang w:eastAsia="en-US"/>
        </w:rPr>
        <w:t xml:space="preserve">are organized by Druids - </w:t>
      </w:r>
      <w:r>
        <w:rPr>
          <w:rStyle w:val="1"/>
          <w:color w:val="000000"/>
          <w:lang w:val="ru-RU"/>
        </w:rPr>
        <w:t xml:space="preserve">организован Друидами </w:t>
      </w:r>
      <w:r>
        <w:rPr>
          <w:rStyle w:val="1"/>
          <w:color w:val="000000"/>
          <w:lang w:eastAsia="en-US"/>
        </w:rPr>
        <w:t xml:space="preserve">are proud of - </w:t>
      </w:r>
      <w:r>
        <w:rPr>
          <w:rStyle w:val="1"/>
          <w:color w:val="000000"/>
          <w:lang w:val="ru-RU"/>
        </w:rPr>
        <w:t xml:space="preserve">гордятся </w:t>
      </w:r>
      <w:r>
        <w:rPr>
          <w:rStyle w:val="1"/>
          <w:color w:val="000000"/>
          <w:lang w:eastAsia="en-US"/>
        </w:rPr>
        <w:t xml:space="preserve">lasts - </w:t>
      </w:r>
      <w:r>
        <w:rPr>
          <w:rStyle w:val="1"/>
          <w:color w:val="000000"/>
          <w:lang w:val="ru-RU"/>
        </w:rPr>
        <w:t xml:space="preserve">длится </w:t>
      </w:r>
      <w:r>
        <w:rPr>
          <w:rStyle w:val="1"/>
          <w:color w:val="000000"/>
          <w:lang w:eastAsia="en-US"/>
        </w:rPr>
        <w:t xml:space="preserve">poetry - </w:t>
      </w:r>
      <w:r>
        <w:rPr>
          <w:rStyle w:val="1"/>
          <w:color w:val="000000"/>
          <w:lang w:val="ru-RU"/>
        </w:rPr>
        <w:t>поэзия</w:t>
      </w:r>
    </w:p>
    <w:p w:rsidR="00000000" w:rsidRDefault="00400D8C">
      <w:pPr>
        <w:pStyle w:val="a4"/>
        <w:shd w:val="clear" w:color="auto" w:fill="auto"/>
        <w:tabs>
          <w:tab w:val="left" w:pos="3338"/>
        </w:tabs>
        <w:spacing w:after="0"/>
        <w:ind w:left="20" w:firstLine="0"/>
      </w:pPr>
      <w:r>
        <w:rPr>
          <w:rStyle w:val="1"/>
          <w:color w:val="000000"/>
          <w:lang w:eastAsia="en-US"/>
        </w:rPr>
        <w:lastRenderedPageBreak/>
        <w:t>understanding</w:t>
      </w:r>
      <w:r>
        <w:rPr>
          <w:rStyle w:val="1"/>
          <w:color w:val="000000"/>
          <w:lang w:eastAsia="en-US"/>
        </w:rPr>
        <w:tab/>
        <w:t>understand</w:t>
      </w:r>
    </w:p>
    <w:p w:rsidR="00000000" w:rsidRDefault="00400D8C">
      <w:pPr>
        <w:pStyle w:val="a4"/>
        <w:shd w:val="clear" w:color="auto" w:fill="auto"/>
        <w:tabs>
          <w:tab w:val="left" w:pos="3338"/>
        </w:tabs>
        <w:spacing w:after="0"/>
        <w:ind w:left="20" w:firstLine="0"/>
      </w:pPr>
      <w:r>
        <w:rPr>
          <w:rStyle w:val="1"/>
          <w:color w:val="000000"/>
          <w:lang w:eastAsia="en-US"/>
        </w:rPr>
        <w:t>touching</w:t>
      </w:r>
      <w:r>
        <w:rPr>
          <w:rStyle w:val="1"/>
          <w:color w:val="000000"/>
          <w:lang w:eastAsia="en-US"/>
        </w:rPr>
        <w:tab/>
        <w:t>touch</w:t>
      </w:r>
    </w:p>
    <w:p w:rsidR="00000000" w:rsidRDefault="00400D8C">
      <w:pPr>
        <w:pStyle w:val="a4"/>
        <w:shd w:val="clear" w:color="auto" w:fill="auto"/>
        <w:tabs>
          <w:tab w:val="left" w:pos="3338"/>
        </w:tabs>
        <w:spacing w:after="0"/>
        <w:ind w:left="20" w:firstLine="0"/>
      </w:pPr>
      <w:r>
        <w:rPr>
          <w:rStyle w:val="1"/>
          <w:color w:val="000000"/>
          <w:lang w:eastAsia="en-US"/>
        </w:rPr>
        <w:t>generosity</w:t>
      </w:r>
      <w:r>
        <w:rPr>
          <w:rStyle w:val="1"/>
          <w:color w:val="000000"/>
          <w:lang w:eastAsia="en-US"/>
        </w:rPr>
        <w:tab/>
        <w:t>generous</w:t>
      </w:r>
    </w:p>
    <w:p w:rsidR="00000000" w:rsidRDefault="00400D8C">
      <w:pPr>
        <w:pStyle w:val="a4"/>
        <w:shd w:val="clear" w:color="auto" w:fill="auto"/>
        <w:tabs>
          <w:tab w:val="left" w:pos="3338"/>
        </w:tabs>
        <w:spacing w:after="0"/>
        <w:ind w:left="20" w:firstLine="0"/>
      </w:pPr>
      <w:r>
        <w:rPr>
          <w:rStyle w:val="1"/>
          <w:color w:val="000000"/>
          <w:lang w:eastAsia="en-US"/>
        </w:rPr>
        <w:t>calmness</w:t>
      </w:r>
      <w:r>
        <w:rPr>
          <w:rStyle w:val="1"/>
          <w:color w:val="000000"/>
          <w:lang w:eastAsia="en-US"/>
        </w:rPr>
        <w:tab/>
        <w:t>calm</w:t>
      </w:r>
    </w:p>
    <w:p w:rsidR="00000000" w:rsidRDefault="00400D8C">
      <w:pPr>
        <w:pStyle w:val="a4"/>
        <w:shd w:val="clear" w:color="auto" w:fill="auto"/>
        <w:tabs>
          <w:tab w:val="left" w:pos="3338"/>
        </w:tabs>
        <w:spacing w:after="0"/>
        <w:ind w:left="20" w:firstLine="0"/>
      </w:pPr>
      <w:r>
        <w:rPr>
          <w:rStyle w:val="1"/>
          <w:color w:val="000000"/>
          <w:lang w:eastAsia="en-US"/>
        </w:rPr>
        <w:t>graceful</w:t>
      </w:r>
      <w:r>
        <w:rPr>
          <w:rStyle w:val="1"/>
          <w:color w:val="000000"/>
          <w:lang w:eastAsia="en-US"/>
        </w:rPr>
        <w:tab/>
        <w:t>grace</w:t>
      </w:r>
    </w:p>
    <w:p w:rsidR="00000000" w:rsidRDefault="00400D8C">
      <w:pPr>
        <w:pStyle w:val="a4"/>
        <w:shd w:val="clear" w:color="auto" w:fill="auto"/>
        <w:tabs>
          <w:tab w:val="left" w:pos="3338"/>
        </w:tabs>
        <w:spacing w:after="964"/>
        <w:ind w:left="20" w:firstLine="0"/>
      </w:pPr>
      <w:r>
        <w:rPr>
          <w:rStyle w:val="1"/>
          <w:color w:val="000000"/>
          <w:lang w:eastAsia="en-US"/>
        </w:rPr>
        <w:t>delicacy</w:t>
      </w:r>
      <w:r>
        <w:rPr>
          <w:rStyle w:val="1"/>
          <w:color w:val="000000"/>
          <w:lang w:eastAsia="en-US"/>
        </w:rPr>
        <w:tab/>
        <w:t>delicate</w:t>
      </w:r>
    </w:p>
    <w:p w:rsidR="00000000" w:rsidRDefault="00400D8C">
      <w:pPr>
        <w:pStyle w:val="a4"/>
        <w:shd w:val="clear" w:color="auto" w:fill="auto"/>
        <w:spacing w:after="0" w:line="475" w:lineRule="exact"/>
        <w:ind w:left="20" w:right="280" w:firstLine="0"/>
        <w:jc w:val="left"/>
      </w:pPr>
      <w:r>
        <w:rPr>
          <w:color w:val="000000"/>
          <w:u w:val="single"/>
          <w:lang w:eastAsia="en-US"/>
        </w:rPr>
        <w:t>Questions about Turner and other painters</w:t>
      </w:r>
      <w:r>
        <w:rPr>
          <w:rStyle w:val="1"/>
          <w:color w:val="000000"/>
          <w:lang w:eastAsia="en-US"/>
        </w:rPr>
        <w:t xml:space="preserve"> </w:t>
      </w:r>
    </w:p>
    <w:p w:rsidR="00000000" w:rsidRDefault="00400D8C">
      <w:pPr>
        <w:pStyle w:val="a4"/>
        <w:shd w:val="clear" w:color="auto" w:fill="auto"/>
        <w:spacing w:after="0" w:line="475" w:lineRule="exact"/>
        <w:ind w:left="20" w:firstLine="0"/>
      </w:pPr>
      <w:r>
        <w:rPr>
          <w:rStyle w:val="1"/>
          <w:color w:val="000000"/>
          <w:lang w:eastAsia="en-US"/>
        </w:rPr>
        <w:t>What was J. Turner good at?</w:t>
      </w:r>
    </w:p>
    <w:p w:rsidR="00000000" w:rsidRDefault="00400D8C">
      <w:pPr>
        <w:pStyle w:val="a4"/>
        <w:shd w:val="clear" w:color="auto" w:fill="auto"/>
        <w:spacing w:after="0"/>
        <w:ind w:left="20" w:firstLine="0"/>
      </w:pPr>
      <w:r>
        <w:rPr>
          <w:rStyle w:val="1"/>
          <w:color w:val="000000"/>
          <w:lang w:eastAsia="en-US"/>
        </w:rPr>
        <w:t>Why does his picture «Path» is touch our inner-world?</w:t>
      </w:r>
    </w:p>
    <w:p w:rsidR="00000000" w:rsidRDefault="00400D8C">
      <w:pPr>
        <w:pStyle w:val="a4"/>
        <w:shd w:val="clear" w:color="auto" w:fill="auto"/>
        <w:spacing w:after="0"/>
        <w:ind w:left="20" w:firstLine="0"/>
      </w:pPr>
      <w:r>
        <w:rPr>
          <w:rStyle w:val="1"/>
          <w:color w:val="000000"/>
          <w:lang w:eastAsia="en-US"/>
        </w:rPr>
        <w:t>What’s the way of Turner’s drawing?</w:t>
      </w:r>
    </w:p>
    <w:p w:rsidR="00000000" w:rsidRDefault="00400D8C">
      <w:pPr>
        <w:pStyle w:val="a4"/>
        <w:shd w:val="clear" w:color="auto" w:fill="auto"/>
        <w:spacing w:after="0"/>
        <w:ind w:left="20" w:firstLine="0"/>
      </w:pPr>
      <w:r>
        <w:rPr>
          <w:rStyle w:val="1"/>
          <w:color w:val="000000"/>
          <w:lang w:eastAsia="en-US"/>
        </w:rPr>
        <w:t>What do we feel looking at Turner’s masterpiece «Path»?</w:t>
      </w:r>
    </w:p>
    <w:p w:rsidR="00000000" w:rsidRDefault="00400D8C">
      <w:pPr>
        <w:pStyle w:val="a4"/>
        <w:shd w:val="clear" w:color="auto" w:fill="auto"/>
        <w:ind w:left="20" w:firstLine="0"/>
      </w:pPr>
      <w:r>
        <w:rPr>
          <w:rStyle w:val="1"/>
          <w:color w:val="000000"/>
          <w:lang w:eastAsia="en-US"/>
        </w:rPr>
        <w:t>What’s your opinion of Turner’s drawing activity?</w:t>
      </w:r>
    </w:p>
    <w:p w:rsidR="00000000" w:rsidRDefault="00400D8C">
      <w:pPr>
        <w:pStyle w:val="a4"/>
        <w:shd w:val="clear" w:color="auto" w:fill="auto"/>
        <w:spacing w:after="0"/>
        <w:ind w:left="20" w:firstLine="0"/>
      </w:pPr>
      <w:r>
        <w:rPr>
          <w:rStyle w:val="1"/>
          <w:color w:val="000000"/>
          <w:lang w:eastAsia="en-US"/>
        </w:rPr>
        <w:lastRenderedPageBreak/>
        <w:t>What Russian painters do you know? What are they famous for?</w:t>
      </w:r>
    </w:p>
    <w:p w:rsidR="00000000" w:rsidRDefault="00400D8C">
      <w:pPr>
        <w:pStyle w:val="a4"/>
        <w:shd w:val="clear" w:color="auto" w:fill="auto"/>
        <w:spacing w:after="0"/>
        <w:ind w:left="20" w:right="280" w:firstLine="0"/>
        <w:jc w:val="left"/>
      </w:pPr>
      <w:r>
        <w:rPr>
          <w:rStyle w:val="1"/>
          <w:color w:val="000000"/>
          <w:lang w:eastAsia="en-US"/>
        </w:rPr>
        <w:t>What pictures would you recommend your friends to see into the Russian museum?</w:t>
      </w:r>
    </w:p>
    <w:p w:rsidR="00000000" w:rsidRDefault="00400D8C">
      <w:pPr>
        <w:pStyle w:val="a4"/>
        <w:shd w:val="clear" w:color="auto" w:fill="auto"/>
        <w:spacing w:after="0"/>
        <w:ind w:left="20" w:firstLine="0"/>
      </w:pPr>
      <w:r>
        <w:rPr>
          <w:rStyle w:val="1"/>
          <w:color w:val="000000"/>
          <w:lang w:eastAsia="en-US"/>
        </w:rPr>
        <w:t>How does painting change our life?</w:t>
      </w:r>
    </w:p>
    <w:p w:rsidR="00000000" w:rsidRDefault="00400D8C">
      <w:pPr>
        <w:pStyle w:val="a4"/>
        <w:shd w:val="clear" w:color="auto" w:fill="auto"/>
        <w:spacing w:after="0"/>
        <w:ind w:left="20" w:firstLine="0"/>
      </w:pPr>
      <w:r>
        <w:rPr>
          <w:rStyle w:val="1"/>
          <w:color w:val="000000"/>
          <w:lang w:eastAsia="en-US"/>
        </w:rPr>
        <w:t>Would you like to see pictures  Gainsborough by Constable in London?</w:t>
      </w:r>
    </w:p>
    <w:p w:rsidR="00000000" w:rsidRDefault="00400D8C">
      <w:pPr>
        <w:rPr>
          <w:color w:val="auto"/>
          <w:lang w:eastAsia="ru-RU"/>
        </w:rPr>
      </w:pPr>
    </w:p>
    <w:p w:rsidR="00000000" w:rsidRDefault="00400D8C">
      <w:pPr>
        <w:pStyle w:val="a4"/>
        <w:shd w:val="clear" w:color="auto" w:fill="auto"/>
        <w:spacing w:after="0" w:line="260" w:lineRule="exact"/>
        <w:ind w:left="20" w:firstLine="0"/>
        <w:sectPr w:rsidR="00000000">
          <w:type w:val="continuous"/>
          <w:pgSz w:w="16838" w:h="23810"/>
          <w:pgMar w:top="4668" w:right="3412" w:bottom="4318" w:left="3412" w:header="0" w:footer="3" w:gutter="245"/>
          <w:cols w:space="720"/>
          <w:noEndnote/>
          <w:docGrid w:linePitch="360"/>
        </w:sectPr>
      </w:pPr>
      <w:r>
        <w:rPr>
          <w:rStyle w:val="1"/>
          <w:color w:val="000000"/>
          <w:lang w:eastAsia="en-US"/>
        </w:rPr>
        <w:t xml:space="preserve">Reading the text by teacher, by circle-members, individually </w:t>
      </w:r>
    </w:p>
    <w:p w:rsidR="00000000" w:rsidRDefault="00400D8C">
      <w:pPr>
        <w:pStyle w:val="a4"/>
        <w:shd w:val="clear" w:color="auto" w:fill="auto"/>
        <w:spacing w:after="0" w:line="260" w:lineRule="exact"/>
        <w:ind w:left="20" w:firstLine="0"/>
      </w:pPr>
      <w:r>
        <w:rPr>
          <w:rStyle w:val="1"/>
          <w:color w:val="000000"/>
          <w:lang w:eastAsia="en-US"/>
        </w:rPr>
        <w:lastRenderedPageBreak/>
        <w:t>refused to paint pictures on the themes proposed by their</w:t>
      </w:r>
      <w:r>
        <w:rPr>
          <w:rStyle w:val="1"/>
          <w:color w:val="000000"/>
          <w:lang w:eastAsia="en-US"/>
        </w:rPr>
        <w:t xml:space="preserve"> teachers. He didn’t graduate the Academy and became the organize of the Travelling Artists.</w:t>
      </w:r>
    </w:p>
    <w:p w:rsidR="00000000" w:rsidRDefault="00400D8C">
      <w:pPr>
        <w:pStyle w:val="a4"/>
        <w:shd w:val="clear" w:color="auto" w:fill="auto"/>
        <w:spacing w:after="0" w:line="485" w:lineRule="exact"/>
        <w:ind w:left="20" w:right="40" w:firstLine="360"/>
      </w:pPr>
      <w:r>
        <w:rPr>
          <w:rStyle w:val="1"/>
          <w:color w:val="000000"/>
          <w:lang w:eastAsia="en-US"/>
        </w:rPr>
        <w:t>His excellent paintings «The Stranger», «Christ in the Desert», «Mermaids» are among the best treasures of Russian culture.</w:t>
      </w:r>
    </w:p>
    <w:p w:rsidR="00000000" w:rsidRDefault="00400D8C">
      <w:pPr>
        <w:pStyle w:val="a4"/>
        <w:shd w:val="clear" w:color="auto" w:fill="auto"/>
        <w:spacing w:after="0" w:line="485" w:lineRule="exact"/>
        <w:ind w:left="20" w:right="40" w:firstLine="360"/>
      </w:pPr>
      <w:r>
        <w:rPr>
          <w:rStyle w:val="1"/>
          <w:color w:val="000000"/>
          <w:lang w:eastAsia="en-US"/>
        </w:rPr>
        <w:t>Repin spoke of him as a great artist an</w:t>
      </w:r>
      <w:r>
        <w:rPr>
          <w:rStyle w:val="1"/>
          <w:color w:val="000000"/>
          <w:lang w:eastAsia="en-US"/>
        </w:rPr>
        <w:t>d citizen deserving a national monument. Kramskoy’s pictures are displayed in St. Petersburg and other museums.</w:t>
      </w:r>
    </w:p>
    <w:p w:rsidR="00000000" w:rsidRDefault="00400D8C">
      <w:pPr>
        <w:pStyle w:val="52"/>
        <w:keepNext/>
        <w:keepLines/>
        <w:shd w:val="clear" w:color="auto" w:fill="auto"/>
        <w:tabs>
          <w:tab w:val="left" w:pos="4278"/>
        </w:tabs>
        <w:spacing w:after="162" w:line="260" w:lineRule="exact"/>
        <w:ind w:left="20"/>
      </w:pPr>
      <w:bookmarkStart w:id="5" w:name="bookmark8"/>
      <w:r>
        <w:rPr>
          <w:rStyle w:val="51"/>
          <w:b/>
          <w:bCs/>
          <w:noProof w:val="0"/>
          <w:color w:val="000000"/>
          <w:lang w:eastAsia="en-US"/>
        </w:rPr>
        <w:tab/>
      </w:r>
      <w:bookmarkEnd w:id="5"/>
    </w:p>
    <w:p w:rsidR="00000000" w:rsidRDefault="00400D8C">
      <w:pPr>
        <w:pStyle w:val="a4"/>
        <w:shd w:val="clear" w:color="auto" w:fill="auto"/>
        <w:tabs>
          <w:tab w:val="right" w:pos="7684"/>
        </w:tabs>
        <w:spacing w:after="495" w:line="260" w:lineRule="exact"/>
        <w:ind w:left="3820" w:firstLine="0"/>
      </w:pPr>
      <w:r>
        <w:rPr>
          <w:color w:val="000000"/>
          <w:u w:val="single"/>
          <w:lang w:eastAsia="en-US"/>
        </w:rPr>
        <w:t>Edinburgh Castle</w:t>
      </w:r>
      <w:r>
        <w:rPr>
          <w:rStyle w:val="1"/>
          <w:color w:val="000000"/>
          <w:lang w:eastAsia="en-US"/>
        </w:rPr>
        <w:tab/>
      </w:r>
    </w:p>
    <w:p w:rsidR="00000000" w:rsidRDefault="00400D8C">
      <w:pPr>
        <w:pStyle w:val="a4"/>
        <w:shd w:val="clear" w:color="auto" w:fill="auto"/>
        <w:spacing w:after="596"/>
        <w:ind w:left="20" w:right="40" w:firstLine="360"/>
      </w:pPr>
      <w:r>
        <w:rPr>
          <w:rStyle w:val="1"/>
          <w:color w:val="000000"/>
          <w:lang w:eastAsia="en-US"/>
        </w:rPr>
        <w:t>Edinburgh Castle is famous</w:t>
      </w:r>
      <w:r>
        <w:rPr>
          <w:rStyle w:val="1"/>
          <w:color w:val="000000"/>
          <w:lang w:eastAsia="en-US"/>
        </w:rPr>
        <w:t xml:space="preserve"> in Britain. It is on the rock where King Robert Bruce escaped from his enemy. The son of the Queen Mary was born in this castle. Later her son became King James VI of England.</w:t>
      </w:r>
    </w:p>
    <w:p w:rsidR="00000000" w:rsidRDefault="00400D8C">
      <w:pPr>
        <w:pStyle w:val="a4"/>
        <w:shd w:val="clear" w:color="auto" w:fill="auto"/>
        <w:spacing w:after="486" w:line="260" w:lineRule="exact"/>
        <w:ind w:right="120" w:firstLine="0"/>
        <w:jc w:val="center"/>
      </w:pPr>
      <w:r>
        <w:rPr>
          <w:color w:val="000000"/>
          <w:u w:val="single"/>
          <w:lang w:eastAsia="en-US"/>
        </w:rPr>
        <w:t>Words</w:t>
      </w:r>
    </w:p>
    <w:p w:rsidR="00000000" w:rsidRDefault="00400D8C">
      <w:pPr>
        <w:pStyle w:val="a4"/>
        <w:shd w:val="clear" w:color="auto" w:fill="auto"/>
        <w:spacing w:after="596"/>
        <w:ind w:left="20" w:right="6120" w:firstLine="0"/>
        <w:jc w:val="left"/>
      </w:pPr>
      <w:r>
        <w:rPr>
          <w:rStyle w:val="1"/>
          <w:color w:val="000000"/>
          <w:lang w:eastAsia="en-US"/>
        </w:rPr>
        <w:t xml:space="preserve">castle [ ka:st ] - </w:t>
      </w:r>
      <w:r>
        <w:rPr>
          <w:rStyle w:val="1"/>
          <w:color w:val="000000"/>
          <w:lang w:val="ru-RU"/>
        </w:rPr>
        <w:t xml:space="preserve">замок </w:t>
      </w:r>
      <w:r>
        <w:rPr>
          <w:rStyle w:val="1"/>
          <w:color w:val="000000"/>
          <w:lang w:eastAsia="en-US"/>
        </w:rPr>
        <w:t xml:space="preserve">escape [ is^keip ] - </w:t>
      </w:r>
      <w:r>
        <w:rPr>
          <w:rStyle w:val="1"/>
          <w:color w:val="000000"/>
          <w:lang w:val="ru-RU"/>
        </w:rPr>
        <w:t xml:space="preserve">избежать </w:t>
      </w:r>
      <w:r>
        <w:rPr>
          <w:rStyle w:val="1"/>
          <w:color w:val="000000"/>
          <w:lang w:eastAsia="en-US"/>
        </w:rPr>
        <w:t xml:space="preserve">become - </w:t>
      </w:r>
      <w:r>
        <w:rPr>
          <w:rStyle w:val="1"/>
          <w:color w:val="000000"/>
          <w:lang w:val="ru-RU"/>
        </w:rPr>
        <w:t>становить</w:t>
      </w:r>
      <w:r>
        <w:rPr>
          <w:rStyle w:val="1"/>
          <w:color w:val="000000"/>
          <w:lang w:val="ru-RU"/>
        </w:rPr>
        <w:t>ся</w:t>
      </w:r>
    </w:p>
    <w:p w:rsidR="00000000" w:rsidRDefault="00400D8C">
      <w:pPr>
        <w:pStyle w:val="a4"/>
        <w:shd w:val="clear" w:color="auto" w:fill="auto"/>
        <w:spacing w:after="662" w:line="260" w:lineRule="exact"/>
        <w:ind w:left="3820" w:firstLine="0"/>
      </w:pPr>
      <w:r>
        <w:rPr>
          <w:color w:val="000000"/>
          <w:u w:val="single"/>
          <w:lang w:eastAsia="en-US"/>
        </w:rPr>
        <w:t>Before listening</w:t>
      </w:r>
    </w:p>
    <w:p w:rsidR="00000000" w:rsidRDefault="00400D8C">
      <w:pPr>
        <w:pStyle w:val="a4"/>
        <w:shd w:val="clear" w:color="auto" w:fill="auto"/>
        <w:spacing w:after="0" w:line="260" w:lineRule="exact"/>
        <w:ind w:left="20" w:firstLine="0"/>
      </w:pPr>
      <w:r>
        <w:rPr>
          <w:rStyle w:val="1"/>
          <w:color w:val="000000"/>
          <w:lang w:eastAsia="en-US"/>
        </w:rPr>
        <w:t>What do you think about what the text is?</w:t>
      </w:r>
    </w:p>
    <w:p w:rsidR="00000000" w:rsidRDefault="00400D8C">
      <w:pPr>
        <w:pStyle w:val="a4"/>
        <w:shd w:val="clear" w:color="auto" w:fill="auto"/>
        <w:spacing w:after="0" w:line="970" w:lineRule="exact"/>
        <w:ind w:left="20" w:firstLine="0"/>
      </w:pPr>
      <w:r>
        <w:rPr>
          <w:rStyle w:val="1"/>
          <w:color w:val="000000"/>
          <w:lang w:eastAsia="en-US"/>
        </w:rPr>
        <w:t>Why is the castle know?</w:t>
      </w:r>
    </w:p>
    <w:p w:rsidR="00000000" w:rsidRDefault="00400D8C">
      <w:pPr>
        <w:pStyle w:val="a4"/>
        <w:shd w:val="clear" w:color="auto" w:fill="auto"/>
        <w:spacing w:after="0" w:line="970" w:lineRule="exact"/>
        <w:ind w:left="3820" w:firstLine="0"/>
      </w:pPr>
      <w:r>
        <w:rPr>
          <w:color w:val="000000"/>
          <w:u w:val="single"/>
          <w:lang w:eastAsia="en-US"/>
        </w:rPr>
        <w:t>While listening</w:t>
      </w:r>
    </w:p>
    <w:p w:rsidR="00000000" w:rsidRDefault="00400D8C">
      <w:pPr>
        <w:pStyle w:val="a4"/>
        <w:numPr>
          <w:ilvl w:val="0"/>
          <w:numId w:val="12"/>
        </w:numPr>
        <w:shd w:val="clear" w:color="auto" w:fill="auto"/>
        <w:tabs>
          <w:tab w:val="left" w:pos="729"/>
        </w:tabs>
        <w:spacing w:after="0" w:line="970" w:lineRule="exact"/>
        <w:ind w:left="20" w:firstLine="360"/>
      </w:pPr>
      <w:r>
        <w:rPr>
          <w:rStyle w:val="1"/>
          <w:color w:val="000000"/>
          <w:lang w:eastAsia="en-US"/>
        </w:rPr>
        <w:t>Edinburgh Castle is ...</w:t>
      </w:r>
    </w:p>
    <w:p w:rsidR="00000000" w:rsidRDefault="00400D8C">
      <w:pPr>
        <w:pStyle w:val="a4"/>
        <w:numPr>
          <w:ilvl w:val="0"/>
          <w:numId w:val="12"/>
        </w:numPr>
        <w:shd w:val="clear" w:color="auto" w:fill="auto"/>
        <w:tabs>
          <w:tab w:val="left" w:pos="729"/>
        </w:tabs>
        <w:spacing w:after="0"/>
        <w:ind w:left="20" w:firstLine="360"/>
      </w:pPr>
      <w:r>
        <w:rPr>
          <w:rStyle w:val="1"/>
          <w:color w:val="000000"/>
          <w:lang w:eastAsia="en-US"/>
        </w:rPr>
        <w:t>It is on the ...</w:t>
      </w:r>
    </w:p>
    <w:p w:rsidR="00000000" w:rsidRDefault="00400D8C">
      <w:pPr>
        <w:pStyle w:val="a4"/>
        <w:numPr>
          <w:ilvl w:val="0"/>
          <w:numId w:val="12"/>
        </w:numPr>
        <w:shd w:val="clear" w:color="auto" w:fill="auto"/>
        <w:tabs>
          <w:tab w:val="left" w:pos="729"/>
        </w:tabs>
        <w:spacing w:after="0"/>
        <w:ind w:left="20" w:firstLine="360"/>
      </w:pPr>
      <w:r>
        <w:rPr>
          <w:rStyle w:val="1"/>
          <w:color w:val="000000"/>
          <w:lang w:eastAsia="en-US"/>
        </w:rPr>
        <w:t>Robert Bruce escaped from the ...</w:t>
      </w:r>
    </w:p>
    <w:p w:rsidR="00000000" w:rsidRDefault="00400D8C">
      <w:pPr>
        <w:pStyle w:val="a4"/>
        <w:numPr>
          <w:ilvl w:val="0"/>
          <w:numId w:val="12"/>
        </w:numPr>
        <w:shd w:val="clear" w:color="auto" w:fill="auto"/>
        <w:tabs>
          <w:tab w:val="left" w:pos="729"/>
        </w:tabs>
        <w:spacing w:after="0"/>
        <w:ind w:left="20" w:firstLine="360"/>
      </w:pPr>
      <w:r>
        <w:rPr>
          <w:rStyle w:val="1"/>
          <w:color w:val="000000"/>
          <w:lang w:eastAsia="en-US"/>
        </w:rPr>
        <w:t>Here the son of the Queen was ...</w:t>
      </w:r>
    </w:p>
    <w:p w:rsidR="00000000" w:rsidRDefault="00400D8C">
      <w:pPr>
        <w:pStyle w:val="a4"/>
        <w:numPr>
          <w:ilvl w:val="0"/>
          <w:numId w:val="12"/>
        </w:numPr>
        <w:shd w:val="clear" w:color="auto" w:fill="auto"/>
        <w:tabs>
          <w:tab w:val="left" w:pos="729"/>
        </w:tabs>
        <w:spacing w:after="0"/>
        <w:ind w:left="20" w:firstLine="360"/>
      </w:pPr>
      <w:r>
        <w:rPr>
          <w:rStyle w:val="1"/>
          <w:color w:val="000000"/>
          <w:lang w:eastAsia="en-US"/>
        </w:rPr>
        <w:t xml:space="preserve">Later her son became King James VI </w:t>
      </w:r>
      <w:r>
        <w:rPr>
          <w:color w:val="000000"/>
          <w:lang w:eastAsia="en-US"/>
        </w:rPr>
        <w:t>of...</w:t>
      </w:r>
    </w:p>
    <w:p w:rsidR="00000000" w:rsidRDefault="00400D8C">
      <w:pPr>
        <w:pStyle w:val="a4"/>
        <w:shd w:val="clear" w:color="auto" w:fill="auto"/>
        <w:spacing w:after="486" w:line="260" w:lineRule="exact"/>
        <w:ind w:left="280" w:firstLine="0"/>
        <w:jc w:val="center"/>
      </w:pPr>
      <w:r>
        <w:rPr>
          <w:rStyle w:val="1"/>
          <w:color w:val="000000"/>
          <w:lang w:eastAsia="en-US"/>
        </w:rPr>
        <w:t>Plan</w:t>
      </w:r>
    </w:p>
    <w:p w:rsidR="00000000" w:rsidRDefault="00400D8C">
      <w:pPr>
        <w:pStyle w:val="a4"/>
        <w:numPr>
          <w:ilvl w:val="0"/>
          <w:numId w:val="13"/>
        </w:numPr>
        <w:shd w:val="clear" w:color="auto" w:fill="auto"/>
        <w:tabs>
          <w:tab w:val="left" w:pos="1070"/>
        </w:tabs>
        <w:spacing w:after="0"/>
        <w:ind w:left="720" w:firstLine="0"/>
      </w:pPr>
      <w:r>
        <w:rPr>
          <w:rStyle w:val="1"/>
          <w:color w:val="000000"/>
          <w:lang w:eastAsia="en-US"/>
        </w:rPr>
        <w:lastRenderedPageBreak/>
        <w:t>J. Turner’s attitude to nature</w:t>
      </w:r>
    </w:p>
    <w:p w:rsidR="00000000" w:rsidRDefault="00400D8C">
      <w:pPr>
        <w:pStyle w:val="a4"/>
        <w:numPr>
          <w:ilvl w:val="0"/>
          <w:numId w:val="13"/>
        </w:numPr>
        <w:shd w:val="clear" w:color="auto" w:fill="auto"/>
        <w:tabs>
          <w:tab w:val="left" w:pos="1070"/>
        </w:tabs>
        <w:spacing w:after="0"/>
        <w:ind w:left="720" w:firstLine="0"/>
      </w:pPr>
      <w:r>
        <w:rPr>
          <w:rStyle w:val="1"/>
          <w:color w:val="000000"/>
          <w:lang w:eastAsia="en-US"/>
        </w:rPr>
        <w:t>Influence of his art</w:t>
      </w:r>
    </w:p>
    <w:p w:rsidR="00000000" w:rsidRDefault="00400D8C">
      <w:pPr>
        <w:pStyle w:val="a4"/>
        <w:numPr>
          <w:ilvl w:val="0"/>
          <w:numId w:val="13"/>
        </w:numPr>
        <w:shd w:val="clear" w:color="auto" w:fill="auto"/>
        <w:tabs>
          <w:tab w:val="left" w:pos="1070"/>
        </w:tabs>
        <w:spacing w:after="0"/>
        <w:ind w:left="720" w:firstLine="0"/>
      </w:pPr>
      <w:r>
        <w:rPr>
          <w:rStyle w:val="1"/>
          <w:color w:val="000000"/>
          <w:lang w:eastAsia="en-US"/>
        </w:rPr>
        <w:t>His way of depicting nature</w:t>
      </w:r>
    </w:p>
    <w:p w:rsidR="00000000" w:rsidRDefault="00400D8C">
      <w:pPr>
        <w:pStyle w:val="a4"/>
        <w:numPr>
          <w:ilvl w:val="0"/>
          <w:numId w:val="13"/>
        </w:numPr>
        <w:shd w:val="clear" w:color="auto" w:fill="auto"/>
        <w:tabs>
          <w:tab w:val="left" w:pos="1070"/>
        </w:tabs>
        <w:spacing w:after="0"/>
        <w:ind w:left="720" w:firstLine="0"/>
      </w:pPr>
      <w:r>
        <w:rPr>
          <w:rStyle w:val="1"/>
          <w:color w:val="000000"/>
          <w:lang w:eastAsia="en-US"/>
        </w:rPr>
        <w:t>The meaning of his picture «The Path»</w:t>
      </w:r>
    </w:p>
    <w:p w:rsidR="00000000" w:rsidRDefault="00400D8C">
      <w:pPr>
        <w:rPr>
          <w:color w:val="auto"/>
          <w:lang w:eastAsia="ru-RU"/>
        </w:rPr>
      </w:pPr>
    </w:p>
    <w:p w:rsidR="00000000" w:rsidRDefault="00400D8C">
      <w:pPr>
        <w:pStyle w:val="a4"/>
        <w:shd w:val="clear" w:color="auto" w:fill="auto"/>
        <w:spacing w:after="0" w:line="485" w:lineRule="exact"/>
        <w:ind w:firstLine="0"/>
        <w:jc w:val="left"/>
      </w:pPr>
      <w:r>
        <w:rPr>
          <w:rStyle w:val="1"/>
          <w:color w:val="000000"/>
          <w:lang w:eastAsia="en-US"/>
        </w:rPr>
        <w:t>Gives the brief information at J. Constable.</w:t>
      </w:r>
    </w:p>
    <w:p w:rsidR="00000000" w:rsidRDefault="00400D8C">
      <w:pPr>
        <w:pStyle w:val="a4"/>
        <w:shd w:val="clear" w:color="auto" w:fill="auto"/>
        <w:spacing w:after="0" w:line="485" w:lineRule="exact"/>
        <w:ind w:left="360" w:right="20" w:firstLine="0"/>
      </w:pPr>
      <w:r>
        <w:rPr>
          <w:rStyle w:val="1"/>
          <w:color w:val="000000"/>
          <w:lang w:eastAsia="en-US"/>
        </w:rPr>
        <w:t>One of the greatest painter</w:t>
      </w:r>
      <w:r>
        <w:rPr>
          <w:rStyle w:val="1"/>
          <w:color w:val="000000"/>
          <w:lang w:eastAsia="en-US"/>
        </w:rPr>
        <w:t xml:space="preserve"> depicted landscape. Began to study art in 1799. Entered the Royal Academy. Showed a number of his landscape in Paris. Was awarded the gold medal for his picture «Hay wain». Did portraits of rich people, quick sketches of natural beauty. His other famous p</w:t>
      </w:r>
      <w:r>
        <w:rPr>
          <w:rStyle w:val="1"/>
          <w:color w:val="000000"/>
          <w:lang w:eastAsia="en-US"/>
        </w:rPr>
        <w:t xml:space="preserve">ictures are «Flatford Mill», </w:t>
      </w:r>
      <w:r>
        <w:rPr>
          <w:rStyle w:val="1"/>
          <w:color w:val="000000"/>
          <w:lang w:val="ru-RU"/>
        </w:rPr>
        <w:t xml:space="preserve">«А </w:t>
      </w:r>
      <w:r>
        <w:rPr>
          <w:rStyle w:val="1"/>
          <w:color w:val="000000"/>
          <w:lang w:eastAsia="en-US"/>
        </w:rPr>
        <w:t>view of the stour», «the leaping Horse».</w:t>
      </w:r>
    </w:p>
    <w:p w:rsidR="00000000" w:rsidRDefault="00400D8C">
      <w:pPr>
        <w:rPr>
          <w:color w:val="auto"/>
          <w:lang w:eastAsia="ru-RU"/>
        </w:rPr>
      </w:pPr>
    </w:p>
    <w:p w:rsidR="00000000" w:rsidRDefault="00400D8C">
      <w:pPr>
        <w:pStyle w:val="a4"/>
        <w:shd w:val="clear" w:color="auto" w:fill="auto"/>
        <w:spacing w:after="0" w:line="485" w:lineRule="exact"/>
        <w:ind w:left="360" w:firstLine="0"/>
      </w:pPr>
      <w:r>
        <w:rPr>
          <w:rStyle w:val="1"/>
          <w:color w:val="000000"/>
          <w:lang w:eastAsia="en-US"/>
        </w:rPr>
        <w:t>Task: 1. Write 7 sentences concerning the story.</w:t>
      </w:r>
    </w:p>
    <w:p w:rsidR="00000000" w:rsidRDefault="00400D8C">
      <w:pPr>
        <w:pStyle w:val="a4"/>
        <w:numPr>
          <w:ilvl w:val="0"/>
          <w:numId w:val="14"/>
        </w:numPr>
        <w:shd w:val="clear" w:color="auto" w:fill="auto"/>
        <w:tabs>
          <w:tab w:val="left" w:pos="1363"/>
        </w:tabs>
        <w:spacing w:after="0" w:line="485" w:lineRule="exact"/>
        <w:ind w:left="1080" w:firstLine="0"/>
      </w:pPr>
      <w:r>
        <w:rPr>
          <w:rStyle w:val="1"/>
          <w:color w:val="000000"/>
          <w:lang w:eastAsia="en-US"/>
        </w:rPr>
        <w:t>Describe your favourite picture</w:t>
      </w:r>
    </w:p>
    <w:p w:rsidR="00000000" w:rsidRDefault="00400D8C">
      <w:pPr>
        <w:pStyle w:val="a4"/>
        <w:numPr>
          <w:ilvl w:val="0"/>
          <w:numId w:val="14"/>
        </w:numPr>
        <w:shd w:val="clear" w:color="auto" w:fill="auto"/>
        <w:tabs>
          <w:tab w:val="left" w:pos="1363"/>
        </w:tabs>
        <w:spacing w:after="0" w:line="485" w:lineRule="exact"/>
        <w:ind w:left="1080" w:firstLine="0"/>
      </w:pPr>
      <w:r>
        <w:rPr>
          <w:rStyle w:val="1"/>
          <w:color w:val="000000"/>
          <w:lang w:eastAsia="en-US"/>
        </w:rPr>
        <w:t>Write about I.N. Kramskoy.</w:t>
      </w:r>
    </w:p>
    <w:p w:rsidR="00000000" w:rsidRDefault="00400D8C">
      <w:pPr>
        <w:pStyle w:val="a4"/>
        <w:shd w:val="clear" w:color="auto" w:fill="auto"/>
        <w:spacing w:after="1080" w:line="485" w:lineRule="exact"/>
        <w:ind w:left="1080" w:firstLine="0"/>
      </w:pPr>
      <w:r>
        <w:rPr>
          <w:rStyle w:val="1"/>
          <w:color w:val="000000"/>
          <w:lang w:val="ru-RU"/>
        </w:rPr>
        <w:t xml:space="preserve">Учащиеся делятся на </w:t>
      </w:r>
      <w:r>
        <w:rPr>
          <w:rStyle w:val="1"/>
          <w:color w:val="000000"/>
          <w:lang w:eastAsia="en-US"/>
        </w:rPr>
        <w:t xml:space="preserve">3 </w:t>
      </w:r>
      <w:r>
        <w:rPr>
          <w:rStyle w:val="1"/>
          <w:color w:val="000000"/>
          <w:lang w:val="ru-RU"/>
        </w:rPr>
        <w:t>группы.</w:t>
      </w:r>
    </w:p>
    <w:p w:rsidR="00000000" w:rsidRDefault="00400D8C">
      <w:pPr>
        <w:pStyle w:val="a4"/>
        <w:shd w:val="clear" w:color="auto" w:fill="auto"/>
        <w:spacing w:after="486" w:line="260" w:lineRule="exact"/>
        <w:ind w:right="460" w:firstLine="0"/>
        <w:jc w:val="center"/>
      </w:pPr>
      <w:r>
        <w:rPr>
          <w:rStyle w:val="1"/>
          <w:color w:val="000000"/>
          <w:lang w:eastAsia="en-US"/>
        </w:rPr>
        <w:t>Ivan Nicolayevich Kramskoy (1837 - 1</w:t>
      </w:r>
      <w:r>
        <w:rPr>
          <w:rStyle w:val="1"/>
          <w:color w:val="000000"/>
          <w:lang w:eastAsia="en-US"/>
        </w:rPr>
        <w:t>887)</w:t>
      </w:r>
    </w:p>
    <w:p w:rsidR="00000000" w:rsidRDefault="00400D8C">
      <w:pPr>
        <w:pStyle w:val="a4"/>
        <w:shd w:val="clear" w:color="auto" w:fill="auto"/>
        <w:spacing w:after="0"/>
        <w:ind w:left="360" w:right="20" w:firstLine="360"/>
        <w:jc w:val="left"/>
      </w:pPr>
      <w:r>
        <w:rPr>
          <w:rStyle w:val="1"/>
          <w:color w:val="000000"/>
          <w:lang w:eastAsia="en-US"/>
        </w:rPr>
        <w:t>The best period in the development of Russian act is connected with the name of Kromskoy.</w:t>
      </w:r>
    </w:p>
    <w:p w:rsidR="00000000" w:rsidRDefault="00400D8C">
      <w:pPr>
        <w:pStyle w:val="a4"/>
        <w:shd w:val="clear" w:color="auto" w:fill="auto"/>
        <w:spacing w:after="0"/>
        <w:ind w:left="360" w:right="20" w:firstLine="360"/>
        <w:jc w:val="left"/>
      </w:pPr>
      <w:r>
        <w:rPr>
          <w:rStyle w:val="1"/>
          <w:color w:val="000000"/>
          <w:lang w:eastAsia="en-US"/>
        </w:rPr>
        <w:t>He was bom in Voronezh Gubernia. He had to start earning his living very early. Studying later in the Academy of Arts he and his fourteen other students</w:t>
      </w:r>
    </w:p>
    <w:p w:rsidR="00000000" w:rsidRDefault="00400D8C">
      <w:pPr>
        <w:pStyle w:val="a4"/>
        <w:shd w:val="clear" w:color="auto" w:fill="auto"/>
        <w:spacing w:after="0" w:line="485" w:lineRule="exact"/>
        <w:ind w:left="20" w:firstLine="0"/>
        <w:jc w:val="left"/>
      </w:pPr>
      <w:r>
        <w:rPr>
          <w:rStyle w:val="1"/>
          <w:color w:val="000000"/>
          <w:lang w:eastAsia="en-US"/>
        </w:rPr>
        <w:t xml:space="preserve">Beauty opens in our ... </w:t>
      </w:r>
      <w:r>
        <w:rPr>
          <w:rStyle w:val="1"/>
          <w:color w:val="000000"/>
          <w:lang w:val="ru-RU"/>
        </w:rPr>
        <w:t>(сердцах)</w:t>
      </w:r>
    </w:p>
    <w:p w:rsidR="00000000" w:rsidRDefault="00400D8C">
      <w:pPr>
        <w:pStyle w:val="a4"/>
        <w:shd w:val="clear" w:color="auto" w:fill="auto"/>
        <w:spacing w:after="0" w:line="485" w:lineRule="exact"/>
        <w:ind w:left="20" w:firstLine="0"/>
        <w:jc w:val="left"/>
      </w:pPr>
      <w:r>
        <w:rPr>
          <w:rStyle w:val="1"/>
          <w:color w:val="000000"/>
          <w:lang w:eastAsia="en-US"/>
        </w:rPr>
        <w:t xml:space="preserve">The painter depicted the drawing «The Path» with graceful ... </w:t>
      </w:r>
      <w:r>
        <w:rPr>
          <w:rStyle w:val="1"/>
          <w:color w:val="000000"/>
          <w:lang w:val="ru-RU"/>
        </w:rPr>
        <w:t>(линии)</w:t>
      </w:r>
    </w:p>
    <w:p w:rsidR="00000000" w:rsidRDefault="00400D8C">
      <w:pPr>
        <w:pStyle w:val="a4"/>
        <w:shd w:val="clear" w:color="auto" w:fill="auto"/>
        <w:spacing w:after="0" w:line="485" w:lineRule="exact"/>
        <w:ind w:left="20" w:firstLine="0"/>
        <w:jc w:val="left"/>
      </w:pPr>
      <w:r>
        <w:rPr>
          <w:rStyle w:val="1"/>
          <w:color w:val="000000"/>
          <w:lang w:eastAsia="en-US"/>
        </w:rPr>
        <w:t xml:space="preserve">He understood ... </w:t>
      </w:r>
      <w:r>
        <w:rPr>
          <w:rStyle w:val="1"/>
          <w:color w:val="000000"/>
          <w:lang w:val="ru-RU"/>
        </w:rPr>
        <w:t xml:space="preserve">(природу) </w:t>
      </w:r>
      <w:r>
        <w:rPr>
          <w:rStyle w:val="1"/>
          <w:color w:val="000000"/>
          <w:lang w:eastAsia="en-US"/>
        </w:rPr>
        <w:t>very well</w:t>
      </w:r>
    </w:p>
    <w:p w:rsidR="00000000" w:rsidRDefault="00400D8C">
      <w:pPr>
        <w:pStyle w:val="a4"/>
        <w:shd w:val="clear" w:color="auto" w:fill="auto"/>
        <w:spacing w:after="1080" w:line="485" w:lineRule="exact"/>
        <w:ind w:left="20" w:firstLine="0"/>
        <w:jc w:val="left"/>
      </w:pPr>
      <w:r>
        <w:rPr>
          <w:rStyle w:val="1"/>
          <w:color w:val="000000"/>
          <w:lang w:eastAsia="en-US"/>
        </w:rPr>
        <w:t xml:space="preserve">«The Path» influences upon our ... </w:t>
      </w:r>
      <w:r>
        <w:rPr>
          <w:rStyle w:val="1"/>
          <w:color w:val="000000"/>
          <w:lang w:val="ru-RU"/>
        </w:rPr>
        <w:t>(настроение)</w:t>
      </w:r>
    </w:p>
    <w:p w:rsidR="00000000" w:rsidRDefault="00400D8C">
      <w:pPr>
        <w:pStyle w:val="a4"/>
        <w:shd w:val="clear" w:color="auto" w:fill="auto"/>
        <w:spacing w:after="676" w:line="260" w:lineRule="exact"/>
        <w:ind w:left="240" w:firstLine="0"/>
        <w:jc w:val="center"/>
      </w:pPr>
      <w:r>
        <w:rPr>
          <w:rStyle w:val="1"/>
          <w:color w:val="000000"/>
          <w:lang w:eastAsia="en-US"/>
        </w:rPr>
        <w:t>Give the equivalents of the English word building</w:t>
      </w:r>
    </w:p>
    <w:p w:rsidR="00000000" w:rsidRDefault="00400D8C">
      <w:pPr>
        <w:pStyle w:val="a4"/>
        <w:shd w:val="clear" w:color="auto" w:fill="auto"/>
        <w:spacing w:after="182" w:line="260" w:lineRule="exact"/>
        <w:ind w:left="20" w:firstLine="0"/>
        <w:jc w:val="left"/>
      </w:pPr>
      <w:r>
        <w:rPr>
          <w:rStyle w:val="1"/>
          <w:color w:val="000000"/>
          <w:lang w:eastAsia="en-US"/>
        </w:rPr>
        <w:lastRenderedPageBreak/>
        <w:t xml:space="preserve">Was good at - </w:t>
      </w:r>
    </w:p>
    <w:p w:rsidR="00000000" w:rsidRDefault="00400D8C">
      <w:pPr>
        <w:pStyle w:val="a4"/>
        <w:shd w:val="clear" w:color="auto" w:fill="auto"/>
        <w:spacing w:after="2" w:line="260" w:lineRule="exact"/>
        <w:ind w:left="20" w:firstLine="0"/>
        <w:jc w:val="left"/>
      </w:pPr>
      <w:r>
        <w:rPr>
          <w:rStyle w:val="1"/>
          <w:color w:val="000000"/>
          <w:lang w:eastAsia="en-US"/>
        </w:rPr>
        <w:t>D</w:t>
      </w:r>
      <w:r>
        <w:rPr>
          <w:rStyle w:val="1"/>
          <w:color w:val="000000"/>
          <w:lang w:eastAsia="en-US"/>
        </w:rPr>
        <w:t>epicts with calmness -</w:t>
      </w:r>
    </w:p>
    <w:p w:rsidR="00000000" w:rsidRDefault="00400D8C">
      <w:pPr>
        <w:pStyle w:val="a4"/>
        <w:shd w:val="clear" w:color="auto" w:fill="auto"/>
        <w:spacing w:after="0" w:line="485" w:lineRule="exact"/>
        <w:ind w:left="20" w:firstLine="0"/>
        <w:jc w:val="left"/>
      </w:pPr>
      <w:r>
        <w:rPr>
          <w:rStyle w:val="1"/>
          <w:color w:val="000000"/>
          <w:lang w:eastAsia="en-US"/>
        </w:rPr>
        <w:t xml:space="preserve">Full of generosity - </w:t>
      </w:r>
      <w:r>
        <w:rPr>
          <w:rStyle w:val="1"/>
          <w:color w:val="000000"/>
          <w:lang w:val="ru-RU"/>
        </w:rPr>
        <w:t>полный великодушия</w:t>
      </w:r>
    </w:p>
    <w:p w:rsidR="00000000" w:rsidRDefault="00400D8C">
      <w:pPr>
        <w:pStyle w:val="a4"/>
        <w:shd w:val="clear" w:color="auto" w:fill="auto"/>
        <w:spacing w:after="0" w:line="485" w:lineRule="exact"/>
        <w:ind w:left="20" w:firstLine="0"/>
        <w:jc w:val="left"/>
      </w:pPr>
      <w:r>
        <w:rPr>
          <w:rStyle w:val="1"/>
          <w:color w:val="000000"/>
          <w:lang w:eastAsia="en-US"/>
        </w:rPr>
        <w:t xml:space="preserve">In the afternoon rays - </w:t>
      </w:r>
      <w:r>
        <w:rPr>
          <w:rStyle w:val="1"/>
          <w:color w:val="000000"/>
          <w:lang w:val="ru-RU"/>
        </w:rPr>
        <w:t>в полуденных лучах</w:t>
      </w:r>
    </w:p>
    <w:p w:rsidR="00000000" w:rsidRDefault="00400D8C">
      <w:pPr>
        <w:pStyle w:val="a4"/>
        <w:shd w:val="clear" w:color="auto" w:fill="auto"/>
        <w:spacing w:after="0" w:line="485" w:lineRule="exact"/>
        <w:ind w:left="20" w:firstLine="0"/>
        <w:jc w:val="left"/>
      </w:pPr>
      <w:r>
        <w:rPr>
          <w:rStyle w:val="1"/>
          <w:color w:val="000000"/>
          <w:lang w:eastAsia="en-US"/>
        </w:rPr>
        <w:t xml:space="preserve">We can’t help admiring - </w:t>
      </w:r>
      <w:r>
        <w:rPr>
          <w:rStyle w:val="1"/>
          <w:color w:val="000000"/>
          <w:lang w:val="ru-RU"/>
        </w:rPr>
        <w:t>мы не можем не восхищаться</w:t>
      </w:r>
    </w:p>
    <w:p w:rsidR="00000000" w:rsidRDefault="00400D8C">
      <w:pPr>
        <w:pStyle w:val="a4"/>
        <w:shd w:val="clear" w:color="auto" w:fill="auto"/>
        <w:spacing w:after="0" w:line="485" w:lineRule="exact"/>
        <w:ind w:left="20" w:firstLine="0"/>
        <w:jc w:val="left"/>
      </w:pPr>
      <w:r>
        <w:rPr>
          <w:rStyle w:val="1"/>
          <w:color w:val="000000"/>
          <w:lang w:eastAsia="en-US"/>
        </w:rPr>
        <w:t xml:space="preserve">Special colour </w:t>
      </w:r>
      <w:r>
        <w:rPr>
          <w:rStyle w:val="1"/>
          <w:color w:val="000000"/>
          <w:lang w:val="ru-RU"/>
        </w:rPr>
        <w:t>- особый цвет</w:t>
      </w:r>
    </w:p>
    <w:p w:rsidR="00000000" w:rsidRDefault="00400D8C">
      <w:pPr>
        <w:pStyle w:val="a4"/>
        <w:shd w:val="clear" w:color="auto" w:fill="auto"/>
        <w:spacing w:after="0" w:line="485" w:lineRule="exact"/>
        <w:ind w:left="20" w:firstLine="0"/>
        <w:jc w:val="left"/>
      </w:pPr>
      <w:r>
        <w:rPr>
          <w:rStyle w:val="1"/>
          <w:color w:val="000000"/>
          <w:lang w:eastAsia="en-US"/>
        </w:rPr>
        <w:t xml:space="preserve">Graceful lines </w:t>
      </w:r>
      <w:r>
        <w:rPr>
          <w:rStyle w:val="1"/>
          <w:color w:val="000000"/>
          <w:lang w:val="ru-RU"/>
        </w:rPr>
        <w:t>- изящные линии</w:t>
      </w:r>
    </w:p>
    <w:p w:rsidR="00000000" w:rsidRDefault="00400D8C">
      <w:pPr>
        <w:pStyle w:val="a4"/>
        <w:shd w:val="clear" w:color="auto" w:fill="auto"/>
        <w:spacing w:after="600" w:line="485" w:lineRule="exact"/>
        <w:ind w:left="20" w:firstLine="0"/>
        <w:jc w:val="left"/>
      </w:pPr>
      <w:r>
        <w:rPr>
          <w:rStyle w:val="1"/>
          <w:color w:val="000000"/>
          <w:lang w:eastAsia="en-US"/>
        </w:rPr>
        <w:t xml:space="preserve">Special colour </w:t>
      </w:r>
      <w:r>
        <w:rPr>
          <w:rStyle w:val="1"/>
          <w:color w:val="000000"/>
          <w:lang w:val="ru-RU"/>
        </w:rPr>
        <w:t>-</w:t>
      </w:r>
    </w:p>
    <w:p w:rsidR="00000000" w:rsidRDefault="00400D8C">
      <w:pPr>
        <w:pStyle w:val="a4"/>
        <w:shd w:val="clear" w:color="auto" w:fill="auto"/>
        <w:spacing w:after="490" w:line="260" w:lineRule="exact"/>
        <w:ind w:left="240" w:firstLine="0"/>
        <w:jc w:val="center"/>
      </w:pPr>
      <w:r>
        <w:rPr>
          <w:rStyle w:val="1"/>
          <w:color w:val="000000"/>
          <w:lang w:eastAsia="en-US"/>
        </w:rPr>
        <w:t>Key words</w:t>
      </w:r>
    </w:p>
    <w:p w:rsidR="00000000" w:rsidRDefault="00400D8C">
      <w:pPr>
        <w:pStyle w:val="a4"/>
        <w:shd w:val="clear" w:color="auto" w:fill="auto"/>
        <w:spacing w:after="0"/>
        <w:ind w:left="20" w:right="280" w:firstLine="0"/>
        <w:jc w:val="left"/>
      </w:pPr>
      <w:r>
        <w:rPr>
          <w:rStyle w:val="1"/>
          <w:color w:val="000000"/>
          <w:lang w:eastAsia="en-US"/>
        </w:rPr>
        <w:t>Picture, depicts, influences, with delicacy, calmness, generosity, was good at, special colour</w:t>
      </w:r>
    </w:p>
    <w:p w:rsidR="00000000" w:rsidRDefault="00400D8C">
      <w:pPr>
        <w:pStyle w:val="a4"/>
        <w:shd w:val="clear" w:color="auto" w:fill="auto"/>
        <w:spacing w:after="662" w:line="260" w:lineRule="exact"/>
        <w:ind w:left="240" w:firstLine="0"/>
        <w:jc w:val="center"/>
      </w:pPr>
      <w:r>
        <w:rPr>
          <w:rStyle w:val="1"/>
          <w:color w:val="000000"/>
          <w:lang w:eastAsia="en-US"/>
        </w:rPr>
        <w:t>Adjectives</w:t>
      </w:r>
    </w:p>
    <w:p w:rsidR="00000000" w:rsidRDefault="00400D8C">
      <w:pPr>
        <w:pStyle w:val="a4"/>
        <w:shd w:val="clear" w:color="auto" w:fill="auto"/>
        <w:spacing w:after="652" w:line="260" w:lineRule="exact"/>
        <w:ind w:left="20" w:firstLine="0"/>
        <w:jc w:val="left"/>
      </w:pPr>
      <w:r>
        <w:rPr>
          <w:rStyle w:val="1"/>
          <w:color w:val="000000"/>
          <w:lang w:eastAsia="en-US"/>
        </w:rPr>
        <w:t>Touching, wonderful, outstanding, enormous, ordinary, special, graceful</w:t>
      </w:r>
    </w:p>
    <w:p w:rsidR="00000000" w:rsidRDefault="00400D8C">
      <w:pPr>
        <w:pStyle w:val="a4"/>
        <w:shd w:val="clear" w:color="auto" w:fill="auto"/>
        <w:spacing w:after="662" w:line="260" w:lineRule="exact"/>
        <w:ind w:left="240" w:firstLine="0"/>
        <w:jc w:val="center"/>
      </w:pPr>
      <w:r>
        <w:rPr>
          <w:rStyle w:val="1"/>
          <w:color w:val="000000"/>
          <w:lang w:eastAsia="en-US"/>
        </w:rPr>
        <w:t>Nouns</w:t>
      </w:r>
    </w:p>
    <w:p w:rsidR="00000000" w:rsidRDefault="00400D8C">
      <w:pPr>
        <w:pStyle w:val="a4"/>
        <w:shd w:val="clear" w:color="auto" w:fill="auto"/>
        <w:spacing w:after="0" w:line="260" w:lineRule="exact"/>
        <w:ind w:left="20" w:firstLine="0"/>
        <w:jc w:val="left"/>
      </w:pPr>
      <w:r>
        <w:rPr>
          <w:rStyle w:val="1"/>
          <w:color w:val="000000"/>
          <w:lang w:eastAsia="en-US"/>
        </w:rPr>
        <w:t>Nature, picture, beauty, calmness, masterpiece, not ordinary, love</w:t>
      </w:r>
    </w:p>
    <w:p w:rsidR="00000000" w:rsidRDefault="00400D8C">
      <w:pPr>
        <w:pStyle w:val="a4"/>
        <w:shd w:val="clear" w:color="auto" w:fill="auto"/>
        <w:spacing w:after="416"/>
        <w:ind w:left="20" w:right="1140" w:firstLine="0"/>
        <w:jc w:val="left"/>
      </w:pPr>
      <w:r>
        <w:rPr>
          <w:rStyle w:val="1"/>
          <w:color w:val="000000"/>
          <w:lang w:eastAsia="en-US"/>
        </w:rPr>
        <w:t xml:space="preserve">We can’t help admiring - </w:t>
      </w:r>
      <w:r>
        <w:rPr>
          <w:rStyle w:val="1"/>
          <w:color w:val="000000"/>
          <w:lang w:val="ru-RU"/>
        </w:rPr>
        <w:t xml:space="preserve">не можем не восторгаться </w:t>
      </w:r>
      <w:r>
        <w:rPr>
          <w:rStyle w:val="1"/>
          <w:color w:val="000000"/>
          <w:lang w:eastAsia="en-US"/>
        </w:rPr>
        <w:t xml:space="preserve">Graceful </w:t>
      </w:r>
      <w:r>
        <w:rPr>
          <w:rStyle w:val="1"/>
          <w:color w:val="000000"/>
          <w:lang w:val="ru-RU"/>
        </w:rPr>
        <w:t xml:space="preserve">- грациозный, изящный </w:t>
      </w:r>
      <w:r>
        <w:rPr>
          <w:rStyle w:val="1"/>
          <w:color w:val="000000"/>
          <w:lang w:eastAsia="en-US"/>
        </w:rPr>
        <w:t xml:space="preserve">Delicate </w:t>
      </w:r>
      <w:r>
        <w:rPr>
          <w:rStyle w:val="1"/>
          <w:color w:val="000000"/>
          <w:lang w:val="ru-RU"/>
        </w:rPr>
        <w:t>- деликатный</w:t>
      </w:r>
    </w:p>
    <w:p w:rsidR="00000000" w:rsidRDefault="00400D8C">
      <w:pPr>
        <w:pStyle w:val="a4"/>
        <w:shd w:val="clear" w:color="auto" w:fill="auto"/>
        <w:spacing w:after="424" w:line="485" w:lineRule="exact"/>
        <w:ind w:left="3840" w:right="3980" w:firstLine="0"/>
        <w:jc w:val="right"/>
      </w:pPr>
      <w:r>
        <w:rPr>
          <w:rStyle w:val="1"/>
          <w:color w:val="000000"/>
          <w:lang w:eastAsia="en-US"/>
        </w:rPr>
        <w:t xml:space="preserve">Before listening Statements </w:t>
      </w:r>
    </w:p>
    <w:p w:rsidR="00000000" w:rsidRDefault="00400D8C">
      <w:pPr>
        <w:pStyle w:val="a4"/>
        <w:shd w:val="clear" w:color="auto" w:fill="auto"/>
        <w:spacing w:after="0"/>
        <w:ind w:left="20" w:firstLine="0"/>
        <w:jc w:val="left"/>
      </w:pPr>
      <w:r>
        <w:rPr>
          <w:rStyle w:val="1"/>
          <w:color w:val="000000"/>
          <w:lang w:eastAsia="en-US"/>
        </w:rPr>
        <w:t>Turner was good at history</w:t>
      </w:r>
    </w:p>
    <w:p w:rsidR="00000000" w:rsidRDefault="00400D8C">
      <w:pPr>
        <w:pStyle w:val="a4"/>
        <w:shd w:val="clear" w:color="auto" w:fill="auto"/>
        <w:spacing w:after="0"/>
        <w:ind w:left="20" w:firstLine="0"/>
        <w:jc w:val="left"/>
      </w:pPr>
      <w:r>
        <w:rPr>
          <w:rStyle w:val="1"/>
          <w:color w:val="000000"/>
          <w:lang w:eastAsia="en-US"/>
        </w:rPr>
        <w:t>He was an American painter</w:t>
      </w:r>
    </w:p>
    <w:p w:rsidR="00000000" w:rsidRDefault="00400D8C">
      <w:pPr>
        <w:pStyle w:val="a4"/>
        <w:shd w:val="clear" w:color="auto" w:fill="auto"/>
        <w:spacing w:after="0"/>
        <w:ind w:left="20" w:firstLine="0"/>
        <w:jc w:val="left"/>
      </w:pPr>
      <w:r>
        <w:rPr>
          <w:rStyle w:val="1"/>
          <w:color w:val="000000"/>
          <w:lang w:eastAsia="en-US"/>
        </w:rPr>
        <w:t>He depicted nature marvelously</w:t>
      </w:r>
    </w:p>
    <w:p w:rsidR="00000000" w:rsidRDefault="00400D8C">
      <w:pPr>
        <w:pStyle w:val="a4"/>
        <w:shd w:val="clear" w:color="auto" w:fill="auto"/>
        <w:spacing w:after="0"/>
        <w:ind w:left="20" w:firstLine="0"/>
        <w:jc w:val="left"/>
      </w:pPr>
      <w:r>
        <w:rPr>
          <w:rStyle w:val="1"/>
          <w:color w:val="000000"/>
          <w:lang w:eastAsia="en-US"/>
        </w:rPr>
        <w:t>His pictures don’t touch us</w:t>
      </w:r>
    </w:p>
    <w:p w:rsidR="00000000" w:rsidRDefault="00400D8C">
      <w:pPr>
        <w:pStyle w:val="a4"/>
        <w:shd w:val="clear" w:color="auto" w:fill="auto"/>
        <w:spacing w:after="596"/>
        <w:ind w:left="20" w:firstLine="0"/>
        <w:jc w:val="left"/>
      </w:pPr>
      <w:r>
        <w:rPr>
          <w:rStyle w:val="1"/>
          <w:color w:val="000000"/>
          <w:lang w:eastAsia="en-US"/>
        </w:rPr>
        <w:t>The most well-know his work is «Path»</w:t>
      </w:r>
    </w:p>
    <w:p w:rsidR="00000000" w:rsidRDefault="00400D8C">
      <w:pPr>
        <w:pStyle w:val="a4"/>
        <w:shd w:val="clear" w:color="auto" w:fill="auto"/>
        <w:spacing w:after="477" w:line="260" w:lineRule="exact"/>
        <w:ind w:left="3500" w:firstLine="0"/>
        <w:jc w:val="left"/>
      </w:pPr>
      <w:r>
        <w:rPr>
          <w:rStyle w:val="1"/>
          <w:color w:val="000000"/>
          <w:lang w:eastAsia="en-US"/>
        </w:rPr>
        <w:lastRenderedPageBreak/>
        <w:t>Ans</w:t>
      </w:r>
      <w:r>
        <w:rPr>
          <w:color w:val="000000"/>
          <w:u w:val="single"/>
          <w:lang w:eastAsia="en-US"/>
        </w:rPr>
        <w:t>wer the que</w:t>
      </w:r>
      <w:r>
        <w:rPr>
          <w:rStyle w:val="1"/>
          <w:color w:val="000000"/>
          <w:lang w:eastAsia="en-US"/>
        </w:rPr>
        <w:t>stions</w:t>
      </w:r>
    </w:p>
    <w:p w:rsidR="00000000" w:rsidRDefault="00400D8C">
      <w:pPr>
        <w:pStyle w:val="a4"/>
        <w:shd w:val="clear" w:color="auto" w:fill="auto"/>
        <w:spacing w:after="0" w:line="485" w:lineRule="exact"/>
        <w:ind w:left="20" w:firstLine="0"/>
        <w:jc w:val="left"/>
      </w:pPr>
      <w:r>
        <w:rPr>
          <w:rStyle w:val="1"/>
          <w:color w:val="000000"/>
          <w:lang w:eastAsia="en-US"/>
        </w:rPr>
        <w:t>About whom is this text?</w:t>
      </w:r>
    </w:p>
    <w:p w:rsidR="00000000" w:rsidRDefault="00400D8C">
      <w:pPr>
        <w:pStyle w:val="a4"/>
        <w:shd w:val="clear" w:color="auto" w:fill="auto"/>
        <w:spacing w:after="0" w:line="485" w:lineRule="exact"/>
        <w:ind w:left="20" w:firstLine="0"/>
        <w:jc w:val="left"/>
      </w:pPr>
      <w:r>
        <w:rPr>
          <w:rStyle w:val="1"/>
          <w:color w:val="000000"/>
          <w:lang w:eastAsia="en-US"/>
        </w:rPr>
        <w:t>How does the author of the text tell us about greatest power of his drawing?</w:t>
      </w:r>
    </w:p>
    <w:p w:rsidR="00000000" w:rsidRDefault="00400D8C">
      <w:pPr>
        <w:pStyle w:val="a4"/>
        <w:shd w:val="clear" w:color="auto" w:fill="auto"/>
        <w:spacing w:after="0" w:line="485" w:lineRule="exact"/>
        <w:ind w:left="20" w:firstLine="0"/>
        <w:jc w:val="left"/>
      </w:pPr>
      <w:r>
        <w:rPr>
          <w:rStyle w:val="1"/>
          <w:color w:val="000000"/>
          <w:lang w:eastAsia="en-US"/>
        </w:rPr>
        <w:t>How does the picture «Path» tell upon us?</w:t>
      </w:r>
    </w:p>
    <w:p w:rsidR="00000000" w:rsidRDefault="00400D8C">
      <w:pPr>
        <w:pStyle w:val="a4"/>
        <w:shd w:val="clear" w:color="auto" w:fill="auto"/>
        <w:spacing w:line="485" w:lineRule="exact"/>
        <w:ind w:left="20" w:firstLine="0"/>
        <w:jc w:val="left"/>
      </w:pPr>
      <w:r>
        <w:rPr>
          <w:rStyle w:val="1"/>
          <w:color w:val="000000"/>
          <w:lang w:eastAsia="en-US"/>
        </w:rPr>
        <w:t>It’s full of delicacy and grace, isn’t it?</w:t>
      </w:r>
    </w:p>
    <w:p w:rsidR="00000000" w:rsidRDefault="00400D8C">
      <w:pPr>
        <w:pStyle w:val="a4"/>
        <w:shd w:val="clear" w:color="auto" w:fill="auto"/>
        <w:spacing w:after="0" w:line="485" w:lineRule="exact"/>
        <w:ind w:left="20" w:firstLine="0"/>
        <w:jc w:val="left"/>
      </w:pPr>
      <w:r>
        <w:rPr>
          <w:rStyle w:val="1"/>
          <w:color w:val="000000"/>
          <w:lang w:eastAsia="en-US"/>
        </w:rPr>
        <w:t>Tea</w:t>
      </w:r>
      <w:r>
        <w:rPr>
          <w:color w:val="000000"/>
          <w:u w:val="single"/>
          <w:lang w:eastAsia="en-US"/>
        </w:rPr>
        <w:t>cher’</w:t>
      </w:r>
      <w:r>
        <w:rPr>
          <w:color w:val="000000"/>
          <w:u w:val="single"/>
          <w:lang w:eastAsia="en-US"/>
        </w:rPr>
        <w:t>s retelli</w:t>
      </w:r>
      <w:r>
        <w:rPr>
          <w:rStyle w:val="1"/>
          <w:color w:val="000000"/>
          <w:lang w:eastAsia="en-US"/>
        </w:rPr>
        <w:t>ng the text</w:t>
      </w:r>
    </w:p>
    <w:p w:rsidR="00000000" w:rsidRDefault="00400D8C">
      <w:pPr>
        <w:pStyle w:val="a4"/>
        <w:shd w:val="clear" w:color="auto" w:fill="auto"/>
        <w:spacing w:after="0" w:line="485" w:lineRule="exact"/>
        <w:ind w:left="20" w:right="260" w:firstLine="0"/>
      </w:pPr>
      <w:r>
        <w:rPr>
          <w:rStyle w:val="1"/>
          <w:color w:val="000000"/>
          <w:lang w:val="ru-RU"/>
        </w:rPr>
        <w:t xml:space="preserve">Учитель: </w:t>
      </w:r>
      <w:r>
        <w:rPr>
          <w:rStyle w:val="1"/>
          <w:color w:val="000000"/>
          <w:lang w:eastAsia="en-US"/>
        </w:rPr>
        <w:t>J. Turner was good at depicting nature. His picture «Path» is drawn with generosity, delicacy. The painter grasped the moment when the path was especially calm and graceful in the afternoon rays. We can’t help admiring Turner’</w:t>
      </w:r>
      <w:r>
        <w:rPr>
          <w:rStyle w:val="1"/>
          <w:color w:val="000000"/>
          <w:lang w:eastAsia="en-US"/>
        </w:rPr>
        <w:t>s talent and his great masterpiece.</w:t>
      </w:r>
    </w:p>
    <w:p w:rsidR="00000000" w:rsidRDefault="00400D8C">
      <w:pPr>
        <w:rPr>
          <w:color w:val="auto"/>
          <w:lang w:eastAsia="ru-RU"/>
        </w:rPr>
      </w:pPr>
    </w:p>
    <w:p w:rsidR="00000000" w:rsidRDefault="00400D8C">
      <w:pPr>
        <w:pStyle w:val="a4"/>
        <w:shd w:val="clear" w:color="auto" w:fill="auto"/>
        <w:spacing w:after="416"/>
        <w:ind w:left="3840" w:right="3980" w:firstLine="0"/>
        <w:jc w:val="right"/>
      </w:pPr>
      <w:r>
        <w:rPr>
          <w:color w:val="000000"/>
          <w:u w:val="single"/>
          <w:lang w:eastAsia="en-US"/>
        </w:rPr>
        <w:t>While listening</w:t>
      </w:r>
      <w:r>
        <w:rPr>
          <w:rStyle w:val="1"/>
          <w:color w:val="000000"/>
          <w:lang w:eastAsia="en-US"/>
        </w:rPr>
        <w:t xml:space="preserve"> Insert the words</w:t>
      </w:r>
    </w:p>
    <w:p w:rsidR="00000000" w:rsidRDefault="00400D8C">
      <w:pPr>
        <w:pStyle w:val="a4"/>
        <w:shd w:val="clear" w:color="auto" w:fill="auto"/>
        <w:spacing w:after="0" w:line="485" w:lineRule="exact"/>
        <w:ind w:left="20" w:right="1140" w:firstLine="0"/>
        <w:jc w:val="left"/>
      </w:pPr>
      <w:r>
        <w:rPr>
          <w:rStyle w:val="1"/>
          <w:color w:val="000000"/>
          <w:lang w:eastAsia="en-US"/>
        </w:rPr>
        <w:t xml:space="preserve">Turner was an English ... </w:t>
      </w:r>
      <w:r>
        <w:rPr>
          <w:rStyle w:val="1"/>
          <w:color w:val="000000"/>
          <w:lang w:val="ru-RU"/>
        </w:rPr>
        <w:t xml:space="preserve">(художник) </w:t>
      </w:r>
      <w:r>
        <w:rPr>
          <w:rStyle w:val="1"/>
          <w:color w:val="000000"/>
          <w:lang w:eastAsia="en-US"/>
        </w:rPr>
        <w:t xml:space="preserve">His picture are full </w:t>
      </w:r>
      <w:r>
        <w:rPr>
          <w:color w:val="000000"/>
          <w:lang w:eastAsia="en-US"/>
        </w:rPr>
        <w:t>of...</w:t>
      </w:r>
      <w:r>
        <w:rPr>
          <w:rStyle w:val="1"/>
          <w:color w:val="000000"/>
          <w:lang w:eastAsia="en-US"/>
        </w:rPr>
        <w:t xml:space="preserve"> </w:t>
      </w:r>
      <w:r>
        <w:rPr>
          <w:rStyle w:val="1"/>
          <w:color w:val="000000"/>
          <w:lang w:val="ru-RU"/>
        </w:rPr>
        <w:t>(благородство)</w:t>
      </w:r>
    </w:p>
    <w:p w:rsidR="00000000" w:rsidRDefault="00400D8C">
      <w:pPr>
        <w:pStyle w:val="a4"/>
        <w:shd w:val="clear" w:color="auto" w:fill="auto"/>
        <w:spacing w:after="486" w:line="260" w:lineRule="exact"/>
        <w:ind w:left="240" w:firstLine="0"/>
        <w:jc w:val="center"/>
      </w:pPr>
      <w:r>
        <w:rPr>
          <w:color w:val="000000"/>
          <w:u w:val="single"/>
          <w:lang w:eastAsia="en-US"/>
        </w:rPr>
        <w:t>J. Turner</w:t>
      </w:r>
    </w:p>
    <w:p w:rsidR="00000000" w:rsidRDefault="00400D8C">
      <w:pPr>
        <w:pStyle w:val="a4"/>
        <w:shd w:val="clear" w:color="auto" w:fill="auto"/>
        <w:spacing w:after="0"/>
        <w:ind w:left="20" w:right="340" w:firstLine="340"/>
      </w:pPr>
      <w:r>
        <w:rPr>
          <w:rStyle w:val="1"/>
          <w:color w:val="000000"/>
          <w:lang w:eastAsia="en-US"/>
        </w:rPr>
        <w:t>J. Turner was good at understanding nature. His pictures are touching and full of generosity. Esp</w:t>
      </w:r>
      <w:r>
        <w:rPr>
          <w:rStyle w:val="1"/>
          <w:color w:val="000000"/>
          <w:lang w:eastAsia="en-US"/>
        </w:rPr>
        <w:t>ecially the painter is famous for his drawing «Path». This work influences upon our spirit, health, life. Beauty opens in our hearts. Turner depicts his drawing with delicacy and calmness.</w:t>
      </w:r>
    </w:p>
    <w:p w:rsidR="00000000" w:rsidRDefault="00400D8C">
      <w:pPr>
        <w:pStyle w:val="a4"/>
        <w:shd w:val="clear" w:color="auto" w:fill="auto"/>
        <w:spacing w:after="0"/>
        <w:ind w:left="20" w:right="340" w:firstLine="340"/>
      </w:pPr>
      <w:r>
        <w:rPr>
          <w:rStyle w:val="1"/>
          <w:color w:val="000000"/>
          <w:lang w:eastAsia="en-US"/>
        </w:rPr>
        <w:t>It’s good to look at this wonderful work. It’</w:t>
      </w:r>
      <w:r>
        <w:rPr>
          <w:rStyle w:val="1"/>
          <w:color w:val="000000"/>
          <w:lang w:eastAsia="en-US"/>
        </w:rPr>
        <w:t>s a great masterpiece of the outstanding painter. The picture is sho\^ in the afternoon rays. We feel something pleasant, not ordinary thoughts, enormous love for nature.</w:t>
      </w:r>
    </w:p>
    <w:p w:rsidR="00000000" w:rsidRDefault="00400D8C">
      <w:pPr>
        <w:pStyle w:val="a4"/>
        <w:shd w:val="clear" w:color="auto" w:fill="auto"/>
        <w:spacing w:after="0"/>
        <w:ind w:left="20" w:right="340" w:firstLine="340"/>
      </w:pPr>
      <w:r>
        <w:rPr>
          <w:rStyle w:val="1"/>
          <w:color w:val="000000"/>
          <w:lang w:eastAsia="en-US"/>
        </w:rPr>
        <w:t>The painter depicts his drawing with special colour and graceful lines. The picture i</w:t>
      </w:r>
      <w:r>
        <w:rPr>
          <w:rStyle w:val="1"/>
          <w:color w:val="000000"/>
          <w:lang w:eastAsia="en-US"/>
        </w:rPr>
        <w:t>s worth admiring and amazement.</w:t>
      </w:r>
    </w:p>
    <w:p w:rsidR="00000000" w:rsidRDefault="00400D8C">
      <w:pPr>
        <w:pStyle w:val="a4"/>
        <w:shd w:val="clear" w:color="auto" w:fill="auto"/>
        <w:ind w:left="20" w:right="340" w:firstLine="0"/>
        <w:jc w:val="left"/>
      </w:pPr>
      <w:r>
        <w:rPr>
          <w:rStyle w:val="1"/>
          <w:color w:val="000000"/>
          <w:lang w:eastAsia="en-US"/>
        </w:rPr>
        <w:t>His popular canvases are also «Coast», «Norham», «Castle», «Sunrise», «Burnt at Sea».</w:t>
      </w:r>
    </w:p>
    <w:p w:rsidR="00000000" w:rsidRDefault="00400D8C">
      <w:pPr>
        <w:pStyle w:val="a4"/>
        <w:shd w:val="clear" w:color="auto" w:fill="auto"/>
        <w:spacing w:after="0"/>
        <w:ind w:left="20" w:firstLine="0"/>
        <w:jc w:val="left"/>
      </w:pPr>
      <w:r>
        <w:rPr>
          <w:rStyle w:val="1"/>
          <w:color w:val="000000"/>
          <w:lang w:val="ru-RU"/>
        </w:rPr>
        <w:t>Цель: Формирование языковых, речевых навыков.</w:t>
      </w:r>
    </w:p>
    <w:p w:rsidR="00000000" w:rsidRDefault="00400D8C">
      <w:pPr>
        <w:pStyle w:val="a4"/>
        <w:shd w:val="clear" w:color="auto" w:fill="auto"/>
        <w:spacing w:after="0"/>
        <w:ind w:left="20" w:right="340" w:firstLine="0"/>
        <w:jc w:val="left"/>
      </w:pPr>
      <w:r>
        <w:rPr>
          <w:rStyle w:val="1"/>
          <w:color w:val="000000"/>
          <w:lang w:val="ru-RU"/>
        </w:rPr>
        <w:t xml:space="preserve">Задачи: Знакомство с художественным искусством Британии. Обогащение </w:t>
      </w:r>
      <w:r>
        <w:rPr>
          <w:rStyle w:val="1"/>
          <w:color w:val="000000"/>
          <w:lang w:val="ru-RU"/>
        </w:rPr>
        <w:lastRenderedPageBreak/>
        <w:t>обучаемых представлениям</w:t>
      </w:r>
      <w:r>
        <w:rPr>
          <w:rStyle w:val="1"/>
          <w:color w:val="000000"/>
          <w:lang w:val="ru-RU"/>
        </w:rPr>
        <w:t>и о британской живописи.</w:t>
      </w:r>
    </w:p>
    <w:p w:rsidR="00000000" w:rsidRDefault="00400D8C">
      <w:pPr>
        <w:pStyle w:val="a4"/>
        <w:shd w:val="clear" w:color="auto" w:fill="auto"/>
        <w:spacing w:after="0"/>
        <w:ind w:left="20" w:firstLine="0"/>
        <w:jc w:val="left"/>
      </w:pPr>
      <w:r>
        <w:rPr>
          <w:rStyle w:val="1"/>
          <w:color w:val="000000"/>
          <w:lang w:val="ru-RU"/>
        </w:rPr>
        <w:t>Влияние живописи на состояние души.</w:t>
      </w:r>
    </w:p>
    <w:p w:rsidR="00000000" w:rsidRDefault="00400D8C">
      <w:pPr>
        <w:pStyle w:val="a4"/>
        <w:shd w:val="clear" w:color="auto" w:fill="auto"/>
        <w:spacing w:after="0"/>
        <w:ind w:left="20" w:right="340" w:firstLine="0"/>
        <w:jc w:val="left"/>
      </w:pPr>
      <w:r>
        <w:rPr>
          <w:color w:val="000000"/>
          <w:u w:val="single"/>
          <w:lang w:val="ru-RU"/>
        </w:rPr>
        <w:t>Развивающая задача:</w:t>
      </w:r>
      <w:r>
        <w:rPr>
          <w:rStyle w:val="1"/>
          <w:color w:val="000000"/>
          <w:lang w:val="ru-RU"/>
        </w:rPr>
        <w:t xml:space="preserve"> Расширение нравственного кругозора. Сравнение художественного наследия Британии и России.</w:t>
      </w:r>
    </w:p>
    <w:p w:rsidR="00000000" w:rsidRDefault="00400D8C">
      <w:pPr>
        <w:pStyle w:val="a4"/>
        <w:shd w:val="clear" w:color="auto" w:fill="auto"/>
        <w:spacing w:after="596"/>
        <w:ind w:left="20" w:right="340" w:firstLine="0"/>
        <w:jc w:val="left"/>
      </w:pPr>
      <w:r>
        <w:rPr>
          <w:rStyle w:val="1"/>
          <w:color w:val="000000"/>
          <w:lang w:val="ru-RU"/>
        </w:rPr>
        <w:t xml:space="preserve">Оборудование: монитор с рассказом, портретом художника, картины </w:t>
      </w:r>
      <w:r>
        <w:rPr>
          <w:rStyle w:val="1"/>
          <w:color w:val="000000"/>
          <w:lang w:eastAsia="en-US"/>
        </w:rPr>
        <w:t>J. Turner and Constab</w:t>
      </w:r>
      <w:r>
        <w:rPr>
          <w:rStyle w:val="1"/>
          <w:color w:val="000000"/>
          <w:lang w:eastAsia="en-US"/>
        </w:rPr>
        <w:t>le.</w:t>
      </w:r>
    </w:p>
    <w:p w:rsidR="00000000" w:rsidRDefault="00400D8C">
      <w:pPr>
        <w:pStyle w:val="a4"/>
        <w:shd w:val="clear" w:color="auto" w:fill="auto"/>
        <w:spacing w:after="482" w:line="260" w:lineRule="exact"/>
        <w:ind w:left="240" w:firstLine="0"/>
        <w:jc w:val="center"/>
      </w:pPr>
      <w:r>
        <w:rPr>
          <w:color w:val="000000"/>
          <w:u w:val="single"/>
          <w:lang w:eastAsia="en-US"/>
        </w:rPr>
        <w:t>Vocabulary</w:t>
      </w:r>
    </w:p>
    <w:p w:rsidR="00000000" w:rsidRDefault="00400D8C">
      <w:pPr>
        <w:pStyle w:val="a4"/>
        <w:shd w:val="clear" w:color="auto" w:fill="auto"/>
        <w:spacing w:after="0" w:line="485" w:lineRule="exact"/>
        <w:ind w:left="20" w:firstLine="0"/>
        <w:jc w:val="left"/>
      </w:pPr>
      <w:r>
        <w:rPr>
          <w:rStyle w:val="1"/>
          <w:color w:val="000000"/>
          <w:lang w:eastAsia="en-US"/>
        </w:rPr>
        <w:t xml:space="preserve">To good at - </w:t>
      </w:r>
      <w:r>
        <w:rPr>
          <w:rStyle w:val="1"/>
          <w:color w:val="000000"/>
          <w:lang w:val="ru-RU"/>
        </w:rPr>
        <w:t>быть способным</w:t>
      </w:r>
    </w:p>
    <w:p w:rsidR="00000000" w:rsidRDefault="00400D8C">
      <w:pPr>
        <w:pStyle w:val="a4"/>
        <w:shd w:val="clear" w:color="auto" w:fill="auto"/>
        <w:spacing w:after="0" w:line="485" w:lineRule="exact"/>
        <w:ind w:left="20" w:firstLine="0"/>
        <w:jc w:val="left"/>
      </w:pPr>
      <w:r>
        <w:rPr>
          <w:rStyle w:val="1"/>
          <w:color w:val="000000"/>
          <w:lang w:eastAsia="en-US"/>
        </w:rPr>
        <w:t xml:space="preserve">Touching - </w:t>
      </w:r>
      <w:r>
        <w:rPr>
          <w:rStyle w:val="1"/>
          <w:color w:val="000000"/>
          <w:lang w:val="ru-RU"/>
        </w:rPr>
        <w:t>трогательный</w:t>
      </w:r>
    </w:p>
    <w:p w:rsidR="00000000" w:rsidRDefault="00400D8C">
      <w:pPr>
        <w:pStyle w:val="a4"/>
        <w:shd w:val="clear" w:color="auto" w:fill="auto"/>
        <w:spacing w:after="0" w:line="485" w:lineRule="exact"/>
        <w:ind w:left="20" w:firstLine="0"/>
        <w:jc w:val="left"/>
      </w:pPr>
      <w:r>
        <w:rPr>
          <w:rStyle w:val="1"/>
          <w:color w:val="000000"/>
          <w:lang w:eastAsia="en-US"/>
        </w:rPr>
        <w:t xml:space="preserve">Generosity - </w:t>
      </w:r>
      <w:r>
        <w:rPr>
          <w:rStyle w:val="1"/>
          <w:color w:val="000000"/>
          <w:lang w:val="ru-RU"/>
        </w:rPr>
        <w:t>благородство, великодушие</w:t>
      </w:r>
    </w:p>
    <w:p w:rsidR="00000000" w:rsidRDefault="00400D8C">
      <w:pPr>
        <w:pStyle w:val="a4"/>
        <w:shd w:val="clear" w:color="auto" w:fill="auto"/>
        <w:spacing w:after="0" w:line="485" w:lineRule="exact"/>
        <w:ind w:left="20" w:firstLine="0"/>
        <w:jc w:val="left"/>
      </w:pPr>
      <w:r>
        <w:rPr>
          <w:rStyle w:val="1"/>
          <w:color w:val="000000"/>
          <w:lang w:eastAsia="en-US"/>
        </w:rPr>
        <w:t xml:space="preserve">Spirit - </w:t>
      </w:r>
      <w:r>
        <w:rPr>
          <w:rStyle w:val="1"/>
          <w:color w:val="000000"/>
          <w:lang w:val="ru-RU"/>
        </w:rPr>
        <w:t>настроение</w:t>
      </w:r>
    </w:p>
    <w:p w:rsidR="00000000" w:rsidRDefault="00400D8C">
      <w:pPr>
        <w:pStyle w:val="a4"/>
        <w:shd w:val="clear" w:color="auto" w:fill="auto"/>
        <w:spacing w:after="0" w:line="485" w:lineRule="exact"/>
        <w:ind w:left="20" w:firstLine="0"/>
        <w:jc w:val="left"/>
      </w:pPr>
      <w:r>
        <w:rPr>
          <w:rStyle w:val="1"/>
          <w:color w:val="000000"/>
          <w:lang w:eastAsia="en-US"/>
        </w:rPr>
        <w:t xml:space="preserve">Depicts - </w:t>
      </w:r>
      <w:r>
        <w:rPr>
          <w:rStyle w:val="1"/>
          <w:color w:val="000000"/>
          <w:lang w:val="ru-RU"/>
        </w:rPr>
        <w:t>изображает</w:t>
      </w:r>
    </w:p>
    <w:p w:rsidR="00000000" w:rsidRDefault="00400D8C">
      <w:pPr>
        <w:pStyle w:val="a4"/>
        <w:shd w:val="clear" w:color="auto" w:fill="auto"/>
        <w:spacing w:after="0" w:line="485" w:lineRule="exact"/>
        <w:ind w:left="20" w:firstLine="0"/>
        <w:jc w:val="left"/>
      </w:pPr>
      <w:r>
        <w:rPr>
          <w:rStyle w:val="1"/>
          <w:color w:val="000000"/>
          <w:lang w:eastAsia="en-US"/>
        </w:rPr>
        <w:t xml:space="preserve">Delicacy - </w:t>
      </w:r>
      <w:r>
        <w:rPr>
          <w:rStyle w:val="1"/>
          <w:color w:val="000000"/>
          <w:lang w:val="ru-RU"/>
        </w:rPr>
        <w:t>деликатность</w:t>
      </w:r>
    </w:p>
    <w:p w:rsidR="00000000" w:rsidRDefault="00400D8C">
      <w:pPr>
        <w:pStyle w:val="a4"/>
        <w:shd w:val="clear" w:color="auto" w:fill="auto"/>
        <w:spacing w:after="454" w:line="260" w:lineRule="exact"/>
        <w:ind w:left="3820" w:firstLine="0"/>
        <w:jc w:val="left"/>
      </w:pPr>
      <w:r>
        <w:rPr>
          <w:color w:val="000000"/>
          <w:u w:val="single"/>
          <w:lang w:eastAsia="en-US"/>
        </w:rPr>
        <w:t>Follow-up Activities</w:t>
      </w:r>
    </w:p>
    <w:p w:rsidR="00000000" w:rsidRDefault="00400D8C">
      <w:pPr>
        <w:rPr>
          <w:color w:val="auto"/>
          <w:lang w:eastAsia="ru-RU"/>
        </w:rPr>
      </w:pPr>
    </w:p>
    <w:p w:rsidR="00000000" w:rsidRDefault="00400D8C">
      <w:pPr>
        <w:pStyle w:val="a4"/>
        <w:shd w:val="clear" w:color="auto" w:fill="auto"/>
        <w:spacing w:after="0"/>
        <w:ind w:left="460" w:firstLine="0"/>
        <w:jc w:val="left"/>
      </w:pPr>
      <w:r>
        <w:rPr>
          <w:rStyle w:val="1"/>
          <w:color w:val="000000"/>
          <w:lang w:val="ru-RU"/>
        </w:rPr>
        <w:t>Ученики</w:t>
      </w:r>
      <w:r>
        <w:rPr>
          <w:rStyle w:val="1"/>
          <w:color w:val="000000"/>
          <w:lang w:eastAsia="en-US"/>
        </w:rPr>
        <w:t xml:space="preserve"> </w:t>
      </w:r>
      <w:r>
        <w:rPr>
          <w:rStyle w:val="1"/>
          <w:color w:val="000000"/>
          <w:lang w:val="ru-RU"/>
        </w:rPr>
        <w:t>задают вопросы:</w:t>
      </w:r>
    </w:p>
    <w:p w:rsidR="00000000" w:rsidRDefault="00400D8C">
      <w:pPr>
        <w:pStyle w:val="a4"/>
        <w:shd w:val="clear" w:color="auto" w:fill="auto"/>
        <w:tabs>
          <w:tab w:val="right" w:pos="6028"/>
        </w:tabs>
        <w:spacing w:after="0"/>
        <w:ind w:left="460" w:right="300" w:hanging="360"/>
        <w:jc w:val="left"/>
      </w:pPr>
      <w:r>
        <w:rPr>
          <w:rStyle w:val="1"/>
          <w:color w:val="000000"/>
          <w:lang w:eastAsia="en-US"/>
        </w:rPr>
        <w:t>Do you have a dog? It’s name?</w:t>
      </w:r>
      <w:r>
        <w:rPr>
          <w:rStyle w:val="1"/>
          <w:color w:val="000000"/>
          <w:lang w:eastAsia="en-US"/>
        </w:rPr>
        <w:tab/>
      </w:r>
    </w:p>
    <w:p w:rsidR="00000000" w:rsidRDefault="00400D8C">
      <w:pPr>
        <w:pStyle w:val="a4"/>
        <w:shd w:val="clear" w:color="auto" w:fill="auto"/>
        <w:spacing w:after="0"/>
        <w:ind w:left="460" w:firstLine="0"/>
        <w:jc w:val="left"/>
      </w:pPr>
      <w:r>
        <w:rPr>
          <w:rStyle w:val="1"/>
          <w:color w:val="000000"/>
          <w:lang w:eastAsia="en-US"/>
        </w:rPr>
        <w:t>How often do you walk with your pet?</w:t>
      </w:r>
    </w:p>
    <w:p w:rsidR="00000000" w:rsidRDefault="00400D8C">
      <w:pPr>
        <w:pStyle w:val="a4"/>
        <w:shd w:val="clear" w:color="auto" w:fill="auto"/>
        <w:spacing w:after="0"/>
        <w:ind w:left="460" w:firstLine="0"/>
        <w:jc w:val="left"/>
      </w:pPr>
      <w:r>
        <w:rPr>
          <w:rStyle w:val="1"/>
          <w:color w:val="000000"/>
          <w:lang w:eastAsia="en-US"/>
        </w:rPr>
        <w:t>Do you care for your dog well?</w:t>
      </w:r>
    </w:p>
    <w:p w:rsidR="00000000" w:rsidRDefault="00400D8C">
      <w:pPr>
        <w:pStyle w:val="a4"/>
        <w:shd w:val="clear" w:color="auto" w:fill="auto"/>
        <w:spacing w:after="0"/>
        <w:ind w:left="460" w:firstLine="0"/>
        <w:jc w:val="left"/>
      </w:pPr>
      <w:r>
        <w:rPr>
          <w:rStyle w:val="1"/>
          <w:color w:val="000000"/>
          <w:lang w:eastAsia="en-US"/>
        </w:rPr>
        <w:t>Does your Spotty wear a harness?</w:t>
      </w:r>
    </w:p>
    <w:p w:rsidR="00000000" w:rsidRDefault="00400D8C">
      <w:pPr>
        <w:pStyle w:val="a4"/>
        <w:shd w:val="clear" w:color="auto" w:fill="auto"/>
        <w:spacing w:after="0"/>
        <w:ind w:left="460" w:right="1020" w:firstLine="0"/>
        <w:jc w:val="left"/>
      </w:pPr>
      <w:r>
        <w:rPr>
          <w:rStyle w:val="1"/>
          <w:color w:val="000000"/>
          <w:lang w:eastAsia="en-US"/>
        </w:rPr>
        <w:t>Do you speak with the dog loudly or softly while walking?</w:t>
      </w:r>
    </w:p>
    <w:p w:rsidR="00000000" w:rsidRDefault="00400D8C">
      <w:pPr>
        <w:pStyle w:val="a4"/>
        <w:shd w:val="clear" w:color="auto" w:fill="auto"/>
        <w:spacing w:after="0"/>
        <w:ind w:left="460" w:firstLine="0"/>
        <w:jc w:val="left"/>
      </w:pPr>
      <w:r>
        <w:rPr>
          <w:rStyle w:val="1"/>
          <w:color w:val="000000"/>
          <w:lang w:eastAsia="en-US"/>
        </w:rPr>
        <w:t>Do you let your dog live alone a little?</w:t>
      </w:r>
    </w:p>
    <w:p w:rsidR="00000000" w:rsidRDefault="00400D8C">
      <w:pPr>
        <w:pStyle w:val="a4"/>
        <w:shd w:val="clear" w:color="auto" w:fill="auto"/>
        <w:spacing w:after="0"/>
        <w:ind w:left="460" w:firstLine="0"/>
        <w:jc w:val="left"/>
      </w:pPr>
      <w:r>
        <w:rPr>
          <w:rStyle w:val="1"/>
          <w:color w:val="000000"/>
          <w:lang w:eastAsia="en-US"/>
        </w:rPr>
        <w:t>What toys dies your dog have got?</w:t>
      </w:r>
    </w:p>
    <w:p w:rsidR="00000000" w:rsidRDefault="00400D8C">
      <w:pPr>
        <w:pStyle w:val="a4"/>
        <w:shd w:val="clear" w:color="auto" w:fill="auto"/>
        <w:spacing w:after="0"/>
        <w:ind w:left="460" w:firstLine="0"/>
        <w:jc w:val="left"/>
      </w:pPr>
      <w:r>
        <w:rPr>
          <w:rStyle w:val="1"/>
          <w:color w:val="000000"/>
          <w:lang w:eastAsia="en-US"/>
        </w:rPr>
        <w:t>Parents bought you this dog, didn’t they?</w:t>
      </w:r>
    </w:p>
    <w:p w:rsidR="00000000" w:rsidRDefault="00400D8C">
      <w:pPr>
        <w:pStyle w:val="a4"/>
        <w:shd w:val="clear" w:color="auto" w:fill="auto"/>
        <w:spacing w:after="0"/>
        <w:ind w:left="460" w:firstLine="0"/>
        <w:jc w:val="left"/>
      </w:pPr>
      <w:r>
        <w:rPr>
          <w:rStyle w:val="1"/>
          <w:color w:val="000000"/>
          <w:lang w:eastAsia="en-US"/>
        </w:rPr>
        <w:t>Do you allows to sniff other dogs?</w:t>
      </w:r>
    </w:p>
    <w:p w:rsidR="00000000" w:rsidRDefault="00400D8C">
      <w:pPr>
        <w:pStyle w:val="a4"/>
        <w:shd w:val="clear" w:color="auto" w:fill="auto"/>
        <w:spacing w:after="0"/>
        <w:ind w:left="460" w:firstLine="0"/>
        <w:jc w:val="left"/>
      </w:pPr>
      <w:r>
        <w:rPr>
          <w:rStyle w:val="1"/>
          <w:color w:val="000000"/>
          <w:lang w:eastAsia="en-US"/>
        </w:rPr>
        <w:t>Spotty doesn’t bite people, dies it?</w:t>
      </w:r>
    </w:p>
    <w:p w:rsidR="00000000" w:rsidRDefault="00400D8C">
      <w:pPr>
        <w:pStyle w:val="a4"/>
        <w:shd w:val="clear" w:color="auto" w:fill="auto"/>
        <w:spacing w:after="0"/>
        <w:ind w:left="460" w:firstLine="0"/>
        <w:jc w:val="left"/>
      </w:pPr>
      <w:r>
        <w:rPr>
          <w:rStyle w:val="1"/>
          <w:color w:val="000000"/>
          <w:lang w:eastAsia="en-US"/>
        </w:rPr>
        <w:t>Do you leave on the lights or some music when you go to school?</w:t>
      </w:r>
    </w:p>
    <w:p w:rsidR="00000000" w:rsidRDefault="00400D8C">
      <w:pPr>
        <w:rPr>
          <w:color w:val="auto"/>
          <w:lang w:eastAsia="ru-RU"/>
        </w:rPr>
        <w:sectPr w:rsidR="00000000">
          <w:headerReference w:type="even" r:id="rId25"/>
          <w:headerReference w:type="default" r:id="rId26"/>
          <w:headerReference w:type="first" r:id="rId27"/>
          <w:pgSz w:w="16838" w:h="23810"/>
          <w:pgMar w:top="4668" w:right="3412" w:bottom="4318" w:left="3412" w:header="0" w:footer="3" w:gutter="245"/>
          <w:cols w:space="720"/>
          <w:noEndnote/>
          <w:docGrid w:linePitch="360"/>
        </w:sectPr>
      </w:pPr>
    </w:p>
    <w:p w:rsidR="00000000" w:rsidRDefault="00400D8C">
      <w:pPr>
        <w:pStyle w:val="a4"/>
        <w:shd w:val="clear" w:color="auto" w:fill="auto"/>
        <w:spacing w:after="671" w:line="260" w:lineRule="exact"/>
        <w:ind w:right="20" w:firstLine="0"/>
        <w:jc w:val="center"/>
      </w:pPr>
      <w:r>
        <w:rPr>
          <w:color w:val="000000"/>
          <w:u w:val="single"/>
          <w:lang w:eastAsia="en-US"/>
        </w:rPr>
        <w:lastRenderedPageBreak/>
        <w:t>Proverb (Deulsch)</w:t>
      </w:r>
    </w:p>
    <w:p w:rsidR="00000000" w:rsidRDefault="00400D8C">
      <w:pPr>
        <w:pStyle w:val="a4"/>
        <w:shd w:val="clear" w:color="auto" w:fill="auto"/>
        <w:spacing w:after="657" w:line="260" w:lineRule="exact"/>
        <w:ind w:left="20" w:firstLine="360"/>
      </w:pPr>
      <w:r>
        <w:rPr>
          <w:rStyle w:val="1"/>
          <w:color w:val="000000"/>
          <w:lang w:eastAsia="en-US"/>
        </w:rPr>
        <w:lastRenderedPageBreak/>
        <w:t>Die Zeit feilt, hellf</w:t>
      </w:r>
      <w:r>
        <w:rPr>
          <w:rStyle w:val="1"/>
          <w:color w:val="000000"/>
          <w:lang w:eastAsia="en-US"/>
        </w:rPr>
        <w:t xml:space="preserve">, elit </w:t>
      </w:r>
      <w:r>
        <w:rPr>
          <w:rStyle w:val="1"/>
          <w:color w:val="000000"/>
          <w:lang w:val="ru-RU"/>
        </w:rPr>
        <w:t>(Время разделяет, излечивает, спешит)</w:t>
      </w:r>
    </w:p>
    <w:p w:rsidR="00000000" w:rsidRDefault="00400D8C">
      <w:pPr>
        <w:pStyle w:val="a4"/>
        <w:shd w:val="clear" w:color="auto" w:fill="auto"/>
        <w:spacing w:after="482" w:line="260" w:lineRule="exact"/>
        <w:ind w:right="80" w:firstLine="0"/>
        <w:jc w:val="center"/>
      </w:pPr>
      <w:r>
        <w:rPr>
          <w:color w:val="000000"/>
          <w:u w:val="single"/>
          <w:lang w:eastAsia="en-US"/>
        </w:rPr>
        <w:t>Plan for Retelling</w:t>
      </w:r>
    </w:p>
    <w:p w:rsidR="00000000" w:rsidRDefault="00400D8C">
      <w:pPr>
        <w:pStyle w:val="a4"/>
        <w:numPr>
          <w:ilvl w:val="0"/>
          <w:numId w:val="15"/>
        </w:numPr>
        <w:shd w:val="clear" w:color="auto" w:fill="auto"/>
        <w:tabs>
          <w:tab w:val="left" w:pos="732"/>
        </w:tabs>
        <w:spacing w:after="0" w:line="485" w:lineRule="exact"/>
        <w:ind w:left="20" w:firstLine="360"/>
      </w:pPr>
      <w:r>
        <w:rPr>
          <w:rStyle w:val="1"/>
          <w:color w:val="000000"/>
          <w:lang w:eastAsia="en-US"/>
        </w:rPr>
        <w:t>A sad event</w:t>
      </w:r>
    </w:p>
    <w:p w:rsidR="00000000" w:rsidRDefault="00400D8C">
      <w:pPr>
        <w:pStyle w:val="a4"/>
        <w:numPr>
          <w:ilvl w:val="0"/>
          <w:numId w:val="15"/>
        </w:numPr>
        <w:shd w:val="clear" w:color="auto" w:fill="auto"/>
        <w:tabs>
          <w:tab w:val="left" w:pos="732"/>
        </w:tabs>
        <w:spacing w:after="0" w:line="485" w:lineRule="exact"/>
        <w:ind w:left="20" w:firstLine="360"/>
      </w:pPr>
      <w:r>
        <w:rPr>
          <w:rStyle w:val="1"/>
          <w:color w:val="000000"/>
          <w:lang w:eastAsia="en-US"/>
        </w:rPr>
        <w:t>Mr. Murray’s thoughts</w:t>
      </w:r>
    </w:p>
    <w:p w:rsidR="00000000" w:rsidRDefault="00400D8C">
      <w:pPr>
        <w:pStyle w:val="a4"/>
        <w:numPr>
          <w:ilvl w:val="0"/>
          <w:numId w:val="15"/>
        </w:numPr>
        <w:shd w:val="clear" w:color="auto" w:fill="auto"/>
        <w:tabs>
          <w:tab w:val="left" w:pos="732"/>
        </w:tabs>
        <w:spacing w:after="0" w:line="485" w:lineRule="exact"/>
        <w:ind w:left="20" w:firstLine="360"/>
      </w:pPr>
      <w:r>
        <w:rPr>
          <w:rStyle w:val="1"/>
          <w:color w:val="000000"/>
          <w:lang w:eastAsia="en-US"/>
        </w:rPr>
        <w:t>George’s actions in the house</w:t>
      </w:r>
    </w:p>
    <w:p w:rsidR="00000000" w:rsidRDefault="00400D8C">
      <w:pPr>
        <w:pStyle w:val="a4"/>
        <w:numPr>
          <w:ilvl w:val="0"/>
          <w:numId w:val="15"/>
        </w:numPr>
        <w:shd w:val="clear" w:color="auto" w:fill="auto"/>
        <w:tabs>
          <w:tab w:val="left" w:pos="732"/>
        </w:tabs>
        <w:spacing w:after="0" w:line="485" w:lineRule="exact"/>
        <w:ind w:left="20" w:firstLine="360"/>
      </w:pPr>
      <w:r>
        <w:rPr>
          <w:rStyle w:val="1"/>
          <w:color w:val="000000"/>
          <w:lang w:eastAsia="en-US"/>
        </w:rPr>
        <w:t>Pleasant futings of the owner during their walks</w:t>
      </w:r>
    </w:p>
    <w:p w:rsidR="00000000" w:rsidRDefault="00400D8C">
      <w:pPr>
        <w:pStyle w:val="a4"/>
        <w:numPr>
          <w:ilvl w:val="0"/>
          <w:numId w:val="15"/>
        </w:numPr>
        <w:shd w:val="clear" w:color="auto" w:fill="auto"/>
        <w:tabs>
          <w:tab w:val="left" w:pos="732"/>
        </w:tabs>
        <w:spacing w:after="600" w:line="485" w:lineRule="exact"/>
        <w:ind w:left="20" w:firstLine="360"/>
      </w:pPr>
      <w:r>
        <w:rPr>
          <w:rStyle w:val="1"/>
          <w:color w:val="000000"/>
          <w:lang w:eastAsia="en-US"/>
        </w:rPr>
        <w:t>Things important for George</w:t>
      </w:r>
    </w:p>
    <w:p w:rsidR="00000000" w:rsidRDefault="00400D8C">
      <w:pPr>
        <w:pStyle w:val="a4"/>
        <w:shd w:val="clear" w:color="auto" w:fill="auto"/>
        <w:spacing w:after="482" w:line="260" w:lineRule="exact"/>
        <w:ind w:left="4340" w:firstLine="0"/>
        <w:jc w:val="left"/>
      </w:pPr>
      <w:r>
        <w:rPr>
          <w:rStyle w:val="1"/>
          <w:color w:val="000000"/>
          <w:lang w:eastAsia="en-US"/>
        </w:rPr>
        <w:t>Commenting</w:t>
      </w:r>
    </w:p>
    <w:p w:rsidR="00000000" w:rsidRDefault="00400D8C">
      <w:pPr>
        <w:pStyle w:val="a4"/>
        <w:shd w:val="clear" w:color="auto" w:fill="auto"/>
        <w:spacing w:after="0" w:line="485" w:lineRule="exact"/>
        <w:ind w:left="20" w:firstLine="0"/>
      </w:pPr>
      <w:r>
        <w:rPr>
          <w:rStyle w:val="1"/>
          <w:color w:val="000000"/>
          <w:lang w:eastAsia="en-US"/>
        </w:rPr>
        <w:t>I was fond of this story very much.</w:t>
      </w:r>
    </w:p>
    <w:p w:rsidR="00000000" w:rsidRDefault="00400D8C">
      <w:pPr>
        <w:pStyle w:val="a4"/>
        <w:shd w:val="clear" w:color="auto" w:fill="auto"/>
        <w:spacing w:after="0" w:line="485" w:lineRule="exact"/>
        <w:ind w:left="20" w:right="3640" w:firstLine="0"/>
        <w:jc w:val="left"/>
      </w:pPr>
      <w:r>
        <w:rPr>
          <w:rStyle w:val="1"/>
          <w:color w:val="000000"/>
          <w:lang w:eastAsia="en-US"/>
        </w:rPr>
        <w:t>I imagine what joy George brought into the family. George was really a funny, energetic dog.</w:t>
      </w:r>
    </w:p>
    <w:p w:rsidR="00000000" w:rsidRDefault="00400D8C">
      <w:pPr>
        <w:pStyle w:val="a4"/>
        <w:shd w:val="clear" w:color="auto" w:fill="auto"/>
        <w:spacing w:after="0" w:line="485" w:lineRule="exact"/>
        <w:ind w:left="20" w:right="3640" w:firstLine="0"/>
        <w:jc w:val="left"/>
      </w:pPr>
      <w:r>
        <w:rPr>
          <w:rStyle w:val="1"/>
          <w:color w:val="000000"/>
          <w:lang w:eastAsia="en-US"/>
        </w:rPr>
        <w:t>Who valued the considerate attention of the family. The dog just lived and enjoyed himself.</w:t>
      </w:r>
    </w:p>
    <w:p w:rsidR="00000000" w:rsidRDefault="00400D8C">
      <w:pPr>
        <w:pStyle w:val="a4"/>
        <w:shd w:val="clear" w:color="auto" w:fill="auto"/>
        <w:spacing w:after="0" w:line="485" w:lineRule="exact"/>
        <w:ind w:left="20" w:right="20" w:firstLine="0"/>
      </w:pPr>
      <w:r>
        <w:rPr>
          <w:rStyle w:val="1"/>
          <w:color w:val="000000"/>
          <w:lang w:eastAsia="en-US"/>
        </w:rPr>
        <w:t>Sorry to say I watched dogs fightin</w:t>
      </w:r>
      <w:r>
        <w:rPr>
          <w:rStyle w:val="1"/>
          <w:color w:val="000000"/>
          <w:lang w:eastAsia="en-US"/>
        </w:rPr>
        <w:t>g very fiercely and when the resut of betting a weaker dog perished.</w:t>
      </w:r>
    </w:p>
    <w:p w:rsidR="00000000" w:rsidRDefault="00400D8C">
      <w:pPr>
        <w:pStyle w:val="a4"/>
        <w:shd w:val="clear" w:color="auto" w:fill="auto"/>
        <w:spacing w:after="0" w:line="485" w:lineRule="exact"/>
        <w:ind w:right="20" w:firstLine="0"/>
        <w:jc w:val="center"/>
      </w:pPr>
      <w:r>
        <w:rPr>
          <w:rStyle w:val="1"/>
          <w:color w:val="000000"/>
          <w:lang w:eastAsia="en-US"/>
        </w:rPr>
        <w:t>One day in spring some years ago going to walk I noticed a woman quite</w:t>
      </w:r>
    </w:p>
    <w:p w:rsidR="00000000" w:rsidRDefault="00400D8C">
      <w:pPr>
        <w:pStyle w:val="a4"/>
        <w:shd w:val="clear" w:color="auto" w:fill="auto"/>
        <w:spacing w:after="0" w:line="485" w:lineRule="exact"/>
        <w:ind w:right="20" w:firstLine="0"/>
        <w:jc w:val="center"/>
      </w:pPr>
      <w:r>
        <w:rPr>
          <w:rStyle w:val="1"/>
          <w:color w:val="000000"/>
          <w:lang w:eastAsia="en-US"/>
        </w:rPr>
        <w:t>exhausted and forightened because of lot of dogs attacked her. She couldn’t more</w:t>
      </w:r>
    </w:p>
    <w:p w:rsidR="00000000" w:rsidRDefault="00400D8C">
      <w:pPr>
        <w:rPr>
          <w:color w:val="auto"/>
          <w:lang w:eastAsia="ru-RU"/>
        </w:rPr>
      </w:pPr>
    </w:p>
    <w:p w:rsidR="00000000" w:rsidRDefault="00400D8C">
      <w:pPr>
        <w:pStyle w:val="a4"/>
        <w:shd w:val="clear" w:color="auto" w:fill="auto"/>
        <w:spacing w:after="0"/>
        <w:ind w:left="20" w:right="20" w:firstLine="0"/>
      </w:pPr>
      <w:r>
        <w:rPr>
          <w:rStyle w:val="1"/>
          <w:color w:val="000000"/>
          <w:lang w:eastAsia="en-US"/>
        </w:rPr>
        <w:t>on the icy snow. She was</w:t>
      </w:r>
      <w:r>
        <w:rPr>
          <w:rStyle w:val="1"/>
          <w:color w:val="000000"/>
          <w:lang w:eastAsia="en-US"/>
        </w:rPr>
        <w:t xml:space="preserve"> just crawling and cried awfully. Shy managed to get me and I addressed our savior esus with all my forces. The dogs disappeared when I</w:t>
      </w:r>
    </w:p>
    <w:p w:rsidR="00000000" w:rsidRDefault="00400D8C">
      <w:pPr>
        <w:pStyle w:val="a4"/>
        <w:shd w:val="clear" w:color="auto" w:fill="auto"/>
        <w:spacing w:after="486" w:line="260" w:lineRule="exact"/>
        <w:ind w:left="20" w:firstLine="0"/>
      </w:pPr>
      <w:r>
        <w:rPr>
          <w:rStyle w:val="1"/>
          <w:color w:val="000000"/>
          <w:lang w:eastAsia="en-US"/>
        </w:rPr>
        <w:t>opened my eyes.</w:t>
      </w:r>
    </w:p>
    <w:p w:rsidR="00000000" w:rsidRDefault="00400D8C">
      <w:pPr>
        <w:pStyle w:val="a4"/>
        <w:shd w:val="clear" w:color="auto" w:fill="auto"/>
        <w:spacing w:after="0"/>
        <w:ind w:left="20" w:right="20" w:firstLine="360"/>
        <w:sectPr w:rsidR="00000000">
          <w:headerReference w:type="even" r:id="rId28"/>
          <w:headerReference w:type="default" r:id="rId29"/>
          <w:type w:val="continuous"/>
          <w:pgSz w:w="16838" w:h="23810"/>
          <w:pgMar w:top="4525" w:right="4077" w:bottom="4530" w:left="3333" w:header="0" w:footer="3" w:gutter="0"/>
          <w:cols w:space="720"/>
          <w:noEndnote/>
          <w:docGrid w:linePitch="360"/>
        </w:sectPr>
      </w:pPr>
      <w:r>
        <w:rPr>
          <w:rStyle w:val="1"/>
          <w:color w:val="000000"/>
          <w:lang w:val="ru-RU"/>
        </w:rPr>
        <w:t>Практическое значение английского языка побуждает кружковца интересоваться английской живописью. На мони</w:t>
      </w:r>
      <w:r>
        <w:rPr>
          <w:rStyle w:val="1"/>
          <w:color w:val="000000"/>
          <w:lang w:val="ru-RU"/>
        </w:rPr>
        <w:t xml:space="preserve">торе рассказ </w:t>
      </w:r>
      <w:r>
        <w:rPr>
          <w:rStyle w:val="1"/>
          <w:color w:val="000000"/>
          <w:lang w:eastAsia="en-US"/>
        </w:rPr>
        <w:t xml:space="preserve">J. Turner </w:t>
      </w:r>
      <w:r>
        <w:rPr>
          <w:rStyle w:val="1"/>
          <w:color w:val="000000"/>
          <w:lang w:val="ru-RU"/>
        </w:rPr>
        <w:t xml:space="preserve">и его произведение </w:t>
      </w:r>
      <w:r>
        <w:rPr>
          <w:rStyle w:val="1"/>
          <w:color w:val="000000"/>
          <w:lang w:eastAsia="en-US"/>
        </w:rPr>
        <w:t>«Path».</w:t>
      </w:r>
    </w:p>
    <w:p w:rsidR="00000000" w:rsidRDefault="00400D8C">
      <w:pPr>
        <w:pStyle w:val="a4"/>
        <w:shd w:val="clear" w:color="auto" w:fill="auto"/>
        <w:spacing w:after="482" w:line="260" w:lineRule="exact"/>
        <w:ind w:left="20" w:firstLine="0"/>
        <w:jc w:val="left"/>
      </w:pPr>
      <w:r>
        <w:rPr>
          <w:rStyle w:val="1"/>
          <w:color w:val="000000"/>
          <w:lang w:eastAsia="en-US"/>
        </w:rPr>
        <w:lastRenderedPageBreak/>
        <w:t>Express in another way</w:t>
      </w:r>
    </w:p>
    <w:p w:rsidR="00000000" w:rsidRDefault="00400D8C">
      <w:pPr>
        <w:pStyle w:val="a4"/>
        <w:shd w:val="clear" w:color="auto" w:fill="auto"/>
        <w:spacing w:after="1080" w:line="485" w:lineRule="exact"/>
        <w:ind w:left="20" w:right="280" w:firstLine="0"/>
        <w:jc w:val="left"/>
      </w:pPr>
      <w:r>
        <w:rPr>
          <w:rStyle w:val="1"/>
          <w:color w:val="000000"/>
          <w:lang w:eastAsia="en-US"/>
        </w:rPr>
        <w:t xml:space="preserve">Caring soul - a person loving attentive to other people, pets </w:t>
      </w:r>
      <w:r>
        <w:rPr>
          <w:rStyle w:val="1"/>
          <w:color w:val="000000"/>
          <w:lang w:eastAsia="en-US"/>
        </w:rPr>
        <w:lastRenderedPageBreak/>
        <w:t>Regret - disappoint smb. with smth., being upset Gulp down a full bowl - to swallow food ver</w:t>
      </w:r>
      <w:r>
        <w:rPr>
          <w:rStyle w:val="1"/>
          <w:color w:val="000000"/>
          <w:lang w:eastAsia="en-US"/>
        </w:rPr>
        <w:t>y quickly</w:t>
      </w:r>
    </w:p>
    <w:p w:rsidR="00000000" w:rsidRDefault="00400D8C">
      <w:pPr>
        <w:pStyle w:val="a4"/>
        <w:shd w:val="clear" w:color="auto" w:fill="auto"/>
        <w:spacing w:after="486" w:line="260" w:lineRule="exact"/>
        <w:ind w:left="3980" w:firstLine="0"/>
        <w:jc w:val="left"/>
      </w:pPr>
      <w:r>
        <w:rPr>
          <w:rStyle w:val="1"/>
          <w:color w:val="000000"/>
          <w:lang w:eastAsia="en-US"/>
        </w:rPr>
        <w:t>Questions</w:t>
      </w:r>
    </w:p>
    <w:p w:rsidR="00000000" w:rsidRDefault="00400D8C">
      <w:pPr>
        <w:pStyle w:val="a4"/>
        <w:shd w:val="clear" w:color="auto" w:fill="auto"/>
        <w:spacing w:after="0" w:line="485" w:lineRule="exact"/>
        <w:ind w:left="20" w:firstLine="0"/>
        <w:jc w:val="left"/>
      </w:pPr>
      <w:r>
        <w:rPr>
          <w:rStyle w:val="1"/>
          <w:color w:val="000000"/>
          <w:lang w:eastAsia="en-US"/>
        </w:rPr>
        <w:t>About what did the owner of the dog think?</w:t>
      </w:r>
    </w:p>
    <w:p w:rsidR="00000000" w:rsidRDefault="00400D8C">
      <w:pPr>
        <w:pStyle w:val="a4"/>
        <w:shd w:val="clear" w:color="auto" w:fill="auto"/>
        <w:spacing w:after="0" w:line="485" w:lineRule="exact"/>
        <w:ind w:left="20" w:right="280" w:firstLine="0"/>
        <w:jc w:val="left"/>
      </w:pPr>
      <w:r>
        <w:rPr>
          <w:rStyle w:val="1"/>
          <w:color w:val="000000"/>
          <w:lang w:eastAsia="en-US"/>
        </w:rPr>
        <w:t>How did the dog behave when smb. approached the house? What was George doing all day?</w:t>
      </w:r>
    </w:p>
    <w:p w:rsidR="00000000" w:rsidRDefault="00400D8C">
      <w:pPr>
        <w:pStyle w:val="a4"/>
        <w:shd w:val="clear" w:color="auto" w:fill="auto"/>
        <w:spacing w:after="0" w:line="485" w:lineRule="exact"/>
        <w:ind w:left="20" w:firstLine="0"/>
        <w:jc w:val="left"/>
      </w:pPr>
      <w:r>
        <w:rPr>
          <w:rStyle w:val="1"/>
          <w:color w:val="000000"/>
          <w:lang w:eastAsia="en-US"/>
        </w:rPr>
        <w:t>How did he eat food?</w:t>
      </w:r>
    </w:p>
    <w:p w:rsidR="00000000" w:rsidRDefault="00400D8C">
      <w:pPr>
        <w:pStyle w:val="a4"/>
        <w:shd w:val="clear" w:color="auto" w:fill="auto"/>
        <w:spacing w:after="0" w:line="485" w:lineRule="exact"/>
        <w:ind w:left="20" w:firstLine="0"/>
        <w:jc w:val="left"/>
      </w:pPr>
      <w:r>
        <w:rPr>
          <w:rStyle w:val="1"/>
          <w:color w:val="000000"/>
          <w:lang w:eastAsia="en-US"/>
        </w:rPr>
        <w:t>What did George teach his owner?</w:t>
      </w:r>
    </w:p>
    <w:p w:rsidR="00000000" w:rsidRDefault="00400D8C">
      <w:pPr>
        <w:pStyle w:val="a4"/>
        <w:shd w:val="clear" w:color="auto" w:fill="auto"/>
        <w:spacing w:after="416" w:line="485" w:lineRule="exact"/>
        <w:ind w:left="20" w:firstLine="0"/>
        <w:jc w:val="left"/>
      </w:pPr>
      <w:r>
        <w:rPr>
          <w:rStyle w:val="1"/>
          <w:color w:val="000000"/>
          <w:lang w:eastAsia="en-US"/>
        </w:rPr>
        <w:t>What things were main in George’s life?</w:t>
      </w:r>
    </w:p>
    <w:p w:rsidR="00000000" w:rsidRDefault="00400D8C">
      <w:pPr>
        <w:pStyle w:val="a4"/>
        <w:shd w:val="clear" w:color="auto" w:fill="auto"/>
        <w:spacing w:after="604" w:line="490" w:lineRule="exact"/>
        <w:ind w:left="20" w:right="280" w:firstLine="0"/>
        <w:jc w:val="left"/>
      </w:pPr>
      <w:r>
        <w:rPr>
          <w:rStyle w:val="1"/>
          <w:color w:val="000000"/>
          <w:lang w:val="ru-RU"/>
        </w:rPr>
        <w:t>Чтение текста</w:t>
      </w:r>
      <w:r>
        <w:rPr>
          <w:rStyle w:val="1"/>
          <w:color w:val="000000"/>
          <w:lang w:val="ru-RU"/>
        </w:rPr>
        <w:t xml:space="preserve"> хором, индивидуально </w:t>
      </w:r>
      <w:r>
        <w:rPr>
          <w:rStyle w:val="1"/>
          <w:color w:val="000000"/>
          <w:lang w:eastAsia="en-US"/>
        </w:rPr>
        <w:t>Key words for making up sentences</w:t>
      </w:r>
    </w:p>
    <w:p w:rsidR="00000000" w:rsidRDefault="00400D8C">
      <w:pPr>
        <w:pStyle w:val="a4"/>
        <w:shd w:val="clear" w:color="auto" w:fill="auto"/>
        <w:spacing w:after="1617" w:line="260" w:lineRule="exact"/>
        <w:ind w:left="20" w:firstLine="0"/>
        <w:jc w:val="left"/>
      </w:pPr>
      <w:r>
        <w:rPr>
          <w:rStyle w:val="1"/>
          <w:color w:val="000000"/>
          <w:lang w:eastAsia="en-US"/>
        </w:rPr>
        <w:t>Lost his dog to</w:t>
      </w:r>
    </w:p>
    <w:p w:rsidR="00000000" w:rsidRDefault="00400D8C">
      <w:pPr>
        <w:pStyle w:val="ab"/>
        <w:shd w:val="clear" w:color="auto" w:fill="auto"/>
        <w:spacing w:after="182" w:line="260" w:lineRule="exact"/>
        <w:ind w:left="20"/>
      </w:pPr>
      <w:r>
        <w:rPr>
          <w:rStyle w:val="aa"/>
          <w:color w:val="000000"/>
          <w:lang w:eastAsia="en-US"/>
        </w:rPr>
        <w:t>In vain</w:t>
      </w:r>
    </w:p>
    <w:p w:rsidR="00000000" w:rsidRDefault="00400D8C">
      <w:pPr>
        <w:pStyle w:val="a4"/>
        <w:shd w:val="clear" w:color="auto" w:fill="auto"/>
        <w:spacing w:after="182" w:line="260" w:lineRule="exact"/>
        <w:ind w:left="20" w:firstLine="0"/>
        <w:jc w:val="left"/>
      </w:pPr>
      <w:r>
        <w:rPr>
          <w:rStyle w:val="1"/>
          <w:color w:val="000000"/>
          <w:lang w:eastAsia="en-US"/>
        </w:rPr>
        <w:t>Doorbell rang up</w:t>
      </w:r>
    </w:p>
    <w:p w:rsidR="00000000" w:rsidRDefault="00400D8C">
      <w:pPr>
        <w:pStyle w:val="a4"/>
        <w:shd w:val="clear" w:color="auto" w:fill="auto"/>
        <w:spacing w:after="2" w:line="260" w:lineRule="exact"/>
        <w:ind w:left="20" w:firstLine="0"/>
        <w:jc w:val="left"/>
      </w:pPr>
      <w:r>
        <w:rPr>
          <w:rStyle w:val="1"/>
          <w:color w:val="000000"/>
          <w:lang w:eastAsia="en-US"/>
        </w:rPr>
        <w:t>Made the family understand —</w:t>
      </w:r>
    </w:p>
    <w:p w:rsidR="00000000" w:rsidRDefault="00400D8C">
      <w:pPr>
        <w:pStyle w:val="a4"/>
        <w:shd w:val="clear" w:color="auto" w:fill="auto"/>
        <w:spacing w:after="0" w:line="485" w:lineRule="exact"/>
        <w:ind w:left="20" w:right="280" w:firstLine="0"/>
        <w:jc w:val="left"/>
      </w:pPr>
      <w:r>
        <w:rPr>
          <w:rStyle w:val="1"/>
          <w:color w:val="000000"/>
          <w:lang w:eastAsia="en-US"/>
        </w:rPr>
        <w:t>Was always barking Gulped down full bowl —</w:t>
      </w:r>
    </w:p>
    <w:p w:rsidR="00000000" w:rsidRDefault="00400D8C">
      <w:pPr>
        <w:pStyle w:val="a4"/>
        <w:shd w:val="clear" w:color="auto" w:fill="auto"/>
        <w:spacing w:after="0"/>
        <w:ind w:left="20" w:right="280" w:firstLine="0"/>
        <w:jc w:val="left"/>
        <w:sectPr w:rsidR="00000000">
          <w:headerReference w:type="even" r:id="rId30"/>
          <w:headerReference w:type="default" r:id="rId31"/>
          <w:type w:val="continuous"/>
          <w:pgSz w:w="16838" w:h="23810"/>
          <w:pgMar w:top="4537" w:right="5798" w:bottom="4571" w:left="4041" w:header="0" w:footer="3" w:gutter="0"/>
          <w:cols w:space="720"/>
          <w:noEndnote/>
          <w:docGrid w:linePitch="360"/>
        </w:sectPr>
      </w:pPr>
      <w:r>
        <w:rPr>
          <w:rStyle w:val="1"/>
          <w:color w:val="000000"/>
          <w:lang w:eastAsia="en-US"/>
        </w:rPr>
        <w:t>Wagged his tail Wanted to show</w:t>
      </w:r>
    </w:p>
    <w:p w:rsidR="00000000" w:rsidRDefault="00400D8C">
      <w:pPr>
        <w:pStyle w:val="a4"/>
        <w:shd w:val="clear" w:color="auto" w:fill="auto"/>
        <w:spacing w:after="0" w:line="485" w:lineRule="exact"/>
        <w:ind w:left="180" w:firstLine="0"/>
      </w:pPr>
      <w:r>
        <w:rPr>
          <w:rStyle w:val="1"/>
          <w:color w:val="000000"/>
          <w:lang w:eastAsia="en-US"/>
        </w:rPr>
        <w:lastRenderedPageBreak/>
        <w:t>Mr. Murray lost his dog</w:t>
      </w:r>
      <w:r>
        <w:rPr>
          <w:rStyle w:val="1"/>
          <w:color w:val="000000"/>
          <w:lang w:eastAsia="en-US"/>
        </w:rPr>
        <w:t xml:space="preserve"> to old (...) </w:t>
      </w:r>
      <w:r>
        <w:rPr>
          <w:rStyle w:val="1"/>
          <w:color w:val="000000"/>
          <w:lang w:val="ru-RU"/>
        </w:rPr>
        <w:t>возраст.</w:t>
      </w:r>
    </w:p>
    <w:p w:rsidR="00000000" w:rsidRDefault="00400D8C">
      <w:pPr>
        <w:pStyle w:val="a4"/>
        <w:shd w:val="clear" w:color="auto" w:fill="auto"/>
        <w:spacing w:after="0" w:line="485" w:lineRule="exact"/>
        <w:ind w:left="180" w:firstLine="0"/>
      </w:pPr>
      <w:r>
        <w:rPr>
          <w:rStyle w:val="1"/>
          <w:color w:val="000000"/>
          <w:lang w:eastAsia="en-US"/>
        </w:rPr>
        <w:t xml:space="preserve">The dog brought the man much (...) </w:t>
      </w:r>
      <w:r>
        <w:rPr>
          <w:rStyle w:val="1"/>
          <w:color w:val="000000"/>
          <w:lang w:val="ru-RU"/>
        </w:rPr>
        <w:t>радость.</w:t>
      </w:r>
    </w:p>
    <w:p w:rsidR="00000000" w:rsidRDefault="00400D8C">
      <w:pPr>
        <w:pStyle w:val="a4"/>
        <w:shd w:val="clear" w:color="auto" w:fill="auto"/>
        <w:tabs>
          <w:tab w:val="left" w:pos="521"/>
        </w:tabs>
        <w:spacing w:after="0" w:line="485" w:lineRule="exact"/>
        <w:ind w:left="180" w:firstLine="0"/>
      </w:pPr>
      <w:r>
        <w:rPr>
          <w:rStyle w:val="1"/>
          <w:color w:val="000000"/>
          <w:lang w:eastAsia="en-US"/>
        </w:rPr>
        <w:t xml:space="preserve">Mr. Murray taught George many (...) </w:t>
      </w:r>
      <w:r>
        <w:rPr>
          <w:rStyle w:val="1"/>
          <w:color w:val="000000"/>
          <w:lang w:val="ru-RU"/>
        </w:rPr>
        <w:t>вещам.</w:t>
      </w:r>
    </w:p>
    <w:p w:rsidR="00000000" w:rsidRDefault="00400D8C">
      <w:pPr>
        <w:pStyle w:val="a4"/>
        <w:shd w:val="clear" w:color="auto" w:fill="auto"/>
        <w:spacing w:after="0" w:line="485" w:lineRule="exact"/>
        <w:ind w:left="180" w:firstLine="0"/>
      </w:pPr>
      <w:r>
        <w:rPr>
          <w:rStyle w:val="1"/>
          <w:color w:val="000000"/>
          <w:lang w:eastAsia="en-US"/>
        </w:rPr>
        <w:t xml:space="preserve">He regretted he wasn’t always (...) to his pet </w:t>
      </w:r>
      <w:r>
        <w:rPr>
          <w:rStyle w:val="1"/>
          <w:color w:val="000000"/>
          <w:lang w:val="ru-RU"/>
        </w:rPr>
        <w:t>внимательным.</w:t>
      </w:r>
    </w:p>
    <w:p w:rsidR="00000000" w:rsidRDefault="00400D8C">
      <w:pPr>
        <w:pStyle w:val="a4"/>
        <w:shd w:val="clear" w:color="auto" w:fill="auto"/>
        <w:spacing w:after="0" w:line="485" w:lineRule="exact"/>
        <w:ind w:left="180" w:firstLine="0"/>
      </w:pPr>
      <w:r>
        <w:rPr>
          <w:rStyle w:val="1"/>
          <w:color w:val="000000"/>
          <w:lang w:eastAsia="en-US"/>
        </w:rPr>
        <w:t xml:space="preserve">George made the family understand the friend at the (...) </w:t>
      </w:r>
      <w:r>
        <w:rPr>
          <w:rStyle w:val="1"/>
          <w:color w:val="000000"/>
          <w:lang w:val="ru-RU"/>
        </w:rPr>
        <w:t>дверь.</w:t>
      </w:r>
    </w:p>
    <w:p w:rsidR="00000000" w:rsidRDefault="00400D8C">
      <w:pPr>
        <w:pStyle w:val="a4"/>
        <w:shd w:val="clear" w:color="auto" w:fill="auto"/>
        <w:spacing w:after="0" w:line="485" w:lineRule="exact"/>
        <w:ind w:left="180" w:firstLine="0"/>
      </w:pPr>
      <w:r>
        <w:rPr>
          <w:rStyle w:val="1"/>
          <w:color w:val="000000"/>
          <w:lang w:eastAsia="en-US"/>
        </w:rPr>
        <w:t xml:space="preserve">He stood on rear (...) </w:t>
      </w:r>
      <w:r>
        <w:rPr>
          <w:rStyle w:val="1"/>
          <w:color w:val="000000"/>
          <w:lang w:val="ru-RU"/>
        </w:rPr>
        <w:t>лапы.</w:t>
      </w:r>
    </w:p>
    <w:p w:rsidR="00000000" w:rsidRDefault="00400D8C">
      <w:pPr>
        <w:pStyle w:val="a4"/>
        <w:shd w:val="clear" w:color="auto" w:fill="auto"/>
        <w:spacing w:after="0" w:line="485" w:lineRule="exact"/>
        <w:ind w:left="180" w:firstLine="0"/>
      </w:pPr>
      <w:r>
        <w:rPr>
          <w:rStyle w:val="1"/>
          <w:color w:val="000000"/>
          <w:lang w:eastAsia="en-US"/>
        </w:rPr>
        <w:lastRenderedPageBreak/>
        <w:t xml:space="preserve">He wagged his (...) </w:t>
      </w:r>
      <w:r>
        <w:rPr>
          <w:rStyle w:val="1"/>
          <w:color w:val="000000"/>
          <w:lang w:val="ru-RU"/>
        </w:rPr>
        <w:t xml:space="preserve">хвост </w:t>
      </w:r>
      <w:r>
        <w:rPr>
          <w:rStyle w:val="1"/>
          <w:color w:val="000000"/>
          <w:lang w:eastAsia="en-US"/>
        </w:rPr>
        <w:t>while eating.</w:t>
      </w:r>
    </w:p>
    <w:p w:rsidR="00000000" w:rsidRDefault="00400D8C">
      <w:pPr>
        <w:pStyle w:val="a4"/>
        <w:shd w:val="clear" w:color="auto" w:fill="auto"/>
        <w:spacing w:after="1072" w:line="485" w:lineRule="exact"/>
        <w:ind w:left="180" w:firstLine="0"/>
        <w:jc w:val="center"/>
      </w:pPr>
      <w:r>
        <w:rPr>
          <w:rStyle w:val="1"/>
          <w:color w:val="000000"/>
          <w:lang w:eastAsia="en-US"/>
        </w:rPr>
        <w:t xml:space="preserve">The dog taught Mr. Murray the joy of (...) </w:t>
      </w:r>
      <w:r>
        <w:rPr>
          <w:rStyle w:val="1"/>
          <w:color w:val="000000"/>
          <w:lang w:val="ru-RU"/>
        </w:rPr>
        <w:t xml:space="preserve">солнечные прогулки. </w:t>
      </w:r>
      <w:r>
        <w:rPr>
          <w:rStyle w:val="1"/>
          <w:color w:val="000000"/>
          <w:lang w:eastAsia="en-US"/>
        </w:rPr>
        <w:t xml:space="preserve">His family, freedom, friends we (...) </w:t>
      </w:r>
      <w:r>
        <w:rPr>
          <w:rStyle w:val="1"/>
          <w:color w:val="000000"/>
          <w:lang w:val="ru-RU"/>
        </w:rPr>
        <w:t xml:space="preserve">важны </w:t>
      </w:r>
      <w:r>
        <w:rPr>
          <w:rStyle w:val="1"/>
          <w:color w:val="000000"/>
          <w:lang w:eastAsia="en-US"/>
        </w:rPr>
        <w:t>for the dog.</w:t>
      </w:r>
    </w:p>
    <w:p w:rsidR="00000000" w:rsidRDefault="00400D8C">
      <w:pPr>
        <w:pStyle w:val="161"/>
        <w:shd w:val="clear" w:color="auto" w:fill="auto"/>
        <w:tabs>
          <w:tab w:val="right" w:pos="6626"/>
        </w:tabs>
        <w:spacing w:before="0" w:after="64" w:line="270" w:lineRule="exact"/>
        <w:ind w:left="180"/>
      </w:pPr>
      <w:r>
        <w:rPr>
          <w:rStyle w:val="160"/>
          <w:b/>
          <w:bCs/>
          <w:color w:val="000000"/>
          <w:lang w:eastAsia="en-US"/>
        </w:rPr>
        <w:t>Repeated words</w:t>
      </w:r>
      <w:r>
        <w:rPr>
          <w:rStyle w:val="160"/>
          <w:b/>
          <w:bCs/>
          <w:color w:val="000000"/>
          <w:lang w:eastAsia="en-US"/>
        </w:rPr>
        <w:tab/>
      </w:r>
    </w:p>
    <w:p w:rsidR="00000000" w:rsidRDefault="00400D8C">
      <w:pPr>
        <w:pStyle w:val="a4"/>
        <w:shd w:val="clear" w:color="auto" w:fill="auto"/>
        <w:tabs>
          <w:tab w:val="left" w:pos="4114"/>
        </w:tabs>
        <w:spacing w:after="0"/>
        <w:ind w:left="180" w:firstLine="0"/>
      </w:pPr>
      <w:r>
        <w:rPr>
          <w:rStyle w:val="1"/>
          <w:color w:val="000000"/>
          <w:lang w:eastAsia="en-US"/>
        </w:rPr>
        <w:t>joy</w:t>
      </w:r>
      <w:r>
        <w:rPr>
          <w:rStyle w:val="1"/>
          <w:color w:val="000000"/>
          <w:lang w:eastAsia="en-US"/>
        </w:rPr>
        <w:tab/>
        <w:t>old age</w:t>
      </w:r>
    </w:p>
    <w:p w:rsidR="00000000" w:rsidRDefault="00400D8C">
      <w:pPr>
        <w:pStyle w:val="a4"/>
        <w:shd w:val="clear" w:color="auto" w:fill="auto"/>
        <w:tabs>
          <w:tab w:val="left" w:pos="4114"/>
        </w:tabs>
        <w:spacing w:after="0"/>
        <w:ind w:left="180" w:firstLine="0"/>
      </w:pPr>
      <w:r>
        <w:rPr>
          <w:rStyle w:val="1"/>
          <w:color w:val="000000"/>
          <w:lang w:eastAsia="en-US"/>
        </w:rPr>
        <w:t>friend</w:t>
      </w:r>
      <w:r>
        <w:rPr>
          <w:rStyle w:val="1"/>
          <w:color w:val="000000"/>
          <w:lang w:eastAsia="en-US"/>
        </w:rPr>
        <w:tab/>
        <w:t>in vain</w:t>
      </w:r>
    </w:p>
    <w:p w:rsidR="00000000" w:rsidRDefault="00400D8C">
      <w:pPr>
        <w:pStyle w:val="a4"/>
        <w:shd w:val="clear" w:color="auto" w:fill="auto"/>
        <w:tabs>
          <w:tab w:val="left" w:pos="4114"/>
        </w:tabs>
        <w:spacing w:after="0"/>
        <w:ind w:left="180" w:firstLine="0"/>
      </w:pPr>
      <w:r>
        <w:rPr>
          <w:rStyle w:val="1"/>
          <w:color w:val="000000"/>
          <w:lang w:eastAsia="en-US"/>
        </w:rPr>
        <w:t>thought</w:t>
      </w:r>
      <w:r>
        <w:rPr>
          <w:rStyle w:val="1"/>
          <w:color w:val="000000"/>
          <w:lang w:eastAsia="en-US"/>
        </w:rPr>
        <w:tab/>
        <w:t>rear legs</w:t>
      </w:r>
    </w:p>
    <w:p w:rsidR="00000000" w:rsidRDefault="00400D8C">
      <w:pPr>
        <w:pStyle w:val="a4"/>
        <w:shd w:val="clear" w:color="auto" w:fill="auto"/>
        <w:tabs>
          <w:tab w:val="left" w:pos="4114"/>
        </w:tabs>
        <w:spacing w:after="0"/>
        <w:ind w:left="180" w:firstLine="0"/>
      </w:pPr>
      <w:r>
        <w:rPr>
          <w:rStyle w:val="1"/>
          <w:color w:val="000000"/>
          <w:lang w:eastAsia="en-US"/>
        </w:rPr>
        <w:t>family</w:t>
      </w:r>
      <w:r>
        <w:rPr>
          <w:rStyle w:val="1"/>
          <w:color w:val="000000"/>
          <w:lang w:eastAsia="en-US"/>
        </w:rPr>
        <w:tab/>
        <w:t>sunrise walk</w:t>
      </w:r>
    </w:p>
    <w:p w:rsidR="00000000" w:rsidRDefault="00400D8C">
      <w:pPr>
        <w:pStyle w:val="a4"/>
        <w:shd w:val="clear" w:color="auto" w:fill="auto"/>
        <w:spacing w:after="0"/>
        <w:ind w:left="4040" w:right="1900" w:firstLine="0"/>
        <w:jc w:val="left"/>
        <w:sectPr w:rsidR="00000000">
          <w:type w:val="continuous"/>
          <w:pgSz w:w="16838" w:h="23810"/>
          <w:pgMar w:top="6671" w:right="4214" w:bottom="7933" w:left="4324" w:header="0" w:footer="3" w:gutter="0"/>
          <w:cols w:space="720"/>
          <w:noEndnote/>
          <w:docGrid w:linePitch="360"/>
        </w:sectPr>
      </w:pPr>
      <w:r>
        <w:rPr>
          <w:rStyle w:val="1"/>
          <w:color w:val="000000"/>
          <w:lang w:eastAsia="en-US"/>
        </w:rPr>
        <w:t>considerate to his pet through the house</w:t>
      </w:r>
    </w:p>
    <w:p w:rsidR="00000000" w:rsidRDefault="00400D8C">
      <w:pPr>
        <w:pStyle w:val="a4"/>
        <w:numPr>
          <w:ilvl w:val="0"/>
          <w:numId w:val="16"/>
        </w:numPr>
        <w:shd w:val="clear" w:color="auto" w:fill="auto"/>
        <w:tabs>
          <w:tab w:val="left" w:pos="378"/>
        </w:tabs>
        <w:spacing w:after="0"/>
        <w:ind w:left="20" w:firstLine="0"/>
      </w:pPr>
      <w:r>
        <w:rPr>
          <w:rStyle w:val="1"/>
          <w:color w:val="000000"/>
          <w:lang w:eastAsia="en-US"/>
        </w:rPr>
        <w:lastRenderedPageBreak/>
        <w:t>George’s showing his gratefulness.</w:t>
      </w:r>
    </w:p>
    <w:p w:rsidR="00000000" w:rsidRDefault="00400D8C">
      <w:pPr>
        <w:pStyle w:val="a4"/>
        <w:numPr>
          <w:ilvl w:val="0"/>
          <w:numId w:val="16"/>
        </w:numPr>
        <w:shd w:val="clear" w:color="auto" w:fill="auto"/>
        <w:tabs>
          <w:tab w:val="left" w:pos="378"/>
        </w:tabs>
        <w:spacing w:after="0"/>
        <w:ind w:left="20" w:firstLine="0"/>
      </w:pPr>
      <w:r>
        <w:rPr>
          <w:rStyle w:val="1"/>
          <w:color w:val="000000"/>
          <w:lang w:eastAsia="en-US"/>
        </w:rPr>
        <w:t>George’s teaching his owner useful things.</w:t>
      </w:r>
    </w:p>
    <w:p w:rsidR="00000000" w:rsidRDefault="00400D8C">
      <w:pPr>
        <w:pStyle w:val="a4"/>
        <w:numPr>
          <w:ilvl w:val="0"/>
          <w:numId w:val="16"/>
        </w:numPr>
        <w:shd w:val="clear" w:color="auto" w:fill="auto"/>
        <w:tabs>
          <w:tab w:val="left" w:pos="378"/>
        </w:tabs>
        <w:spacing w:after="596"/>
        <w:ind w:left="20" w:firstLine="0"/>
      </w:pPr>
      <w:r>
        <w:rPr>
          <w:rStyle w:val="1"/>
          <w:color w:val="000000"/>
          <w:lang w:eastAsia="en-US"/>
        </w:rPr>
        <w:t>Important things for George.</w:t>
      </w:r>
    </w:p>
    <w:p w:rsidR="00000000" w:rsidRDefault="00400D8C">
      <w:pPr>
        <w:pStyle w:val="a4"/>
        <w:shd w:val="clear" w:color="auto" w:fill="auto"/>
        <w:spacing w:after="486" w:line="260" w:lineRule="exact"/>
        <w:ind w:left="3000" w:firstLine="0"/>
        <w:jc w:val="left"/>
      </w:pPr>
      <w:r>
        <w:rPr>
          <w:color w:val="000000"/>
          <w:u w:val="single"/>
          <w:lang w:val="ru-RU"/>
        </w:rPr>
        <w:t>Глаголы, пригласительные</w:t>
      </w:r>
    </w:p>
    <w:p w:rsidR="00000000" w:rsidRDefault="00400D8C">
      <w:pPr>
        <w:pStyle w:val="a4"/>
        <w:shd w:val="clear" w:color="auto" w:fill="auto"/>
        <w:spacing w:after="0" w:line="485" w:lineRule="exact"/>
        <w:ind w:left="20" w:firstLine="0"/>
      </w:pPr>
      <w:r>
        <w:rPr>
          <w:rStyle w:val="1"/>
          <w:color w:val="000000"/>
          <w:lang w:eastAsia="en-US"/>
        </w:rPr>
        <w:t>Made them understand;</w:t>
      </w:r>
    </w:p>
    <w:p w:rsidR="00000000" w:rsidRDefault="00400D8C">
      <w:pPr>
        <w:pStyle w:val="a4"/>
        <w:shd w:val="clear" w:color="auto" w:fill="auto"/>
        <w:spacing w:after="0" w:line="485" w:lineRule="exact"/>
        <w:ind w:left="20" w:firstLine="0"/>
      </w:pPr>
      <w:r>
        <w:rPr>
          <w:rStyle w:val="1"/>
          <w:color w:val="000000"/>
          <w:lang w:eastAsia="en-US"/>
        </w:rPr>
        <w:lastRenderedPageBreak/>
        <w:t>Lost his dog to old age;</w:t>
      </w:r>
    </w:p>
    <w:p w:rsidR="00000000" w:rsidRDefault="00400D8C">
      <w:pPr>
        <w:pStyle w:val="a4"/>
        <w:shd w:val="clear" w:color="auto" w:fill="auto"/>
        <w:spacing w:after="0" w:line="485" w:lineRule="exact"/>
        <w:ind w:left="20" w:right="1300" w:firstLine="0"/>
        <w:jc w:val="left"/>
      </w:pPr>
      <w:r>
        <w:rPr>
          <w:rStyle w:val="1"/>
          <w:color w:val="000000"/>
          <w:lang w:eastAsia="en-US"/>
        </w:rPr>
        <w:t>Was always barking and prancing about the house; Gulped down;</w:t>
      </w:r>
    </w:p>
    <w:p w:rsidR="00000000" w:rsidRDefault="00400D8C">
      <w:pPr>
        <w:rPr>
          <w:color w:val="auto"/>
          <w:lang w:eastAsia="ru-RU"/>
        </w:rPr>
      </w:pPr>
    </w:p>
    <w:p w:rsidR="00000000" w:rsidRDefault="00400D8C">
      <w:pPr>
        <w:pStyle w:val="a4"/>
        <w:shd w:val="clear" w:color="auto" w:fill="auto"/>
        <w:spacing w:after="0" w:line="485" w:lineRule="exact"/>
        <w:ind w:left="20" w:firstLine="0"/>
      </w:pPr>
      <w:r>
        <w:rPr>
          <w:rStyle w:val="1"/>
          <w:color w:val="000000"/>
          <w:lang w:eastAsia="en-US"/>
        </w:rPr>
        <w:t>Wagged his tail while eating;</w:t>
      </w:r>
    </w:p>
    <w:p w:rsidR="00000000" w:rsidRDefault="00400D8C">
      <w:pPr>
        <w:rPr>
          <w:color w:val="auto"/>
          <w:lang w:eastAsia="ru-RU"/>
        </w:rPr>
      </w:pPr>
    </w:p>
    <w:p w:rsidR="00000000" w:rsidRDefault="00400D8C">
      <w:pPr>
        <w:pStyle w:val="a4"/>
        <w:shd w:val="clear" w:color="auto" w:fill="auto"/>
        <w:spacing w:after="486" w:line="260" w:lineRule="exact"/>
        <w:ind w:left="20" w:firstLine="0"/>
      </w:pPr>
      <w:r>
        <w:rPr>
          <w:rStyle w:val="1"/>
          <w:color w:val="000000"/>
          <w:lang w:eastAsia="en-US"/>
        </w:rPr>
        <w:t>Presentments meaning much to him.</w:t>
      </w:r>
    </w:p>
    <w:p w:rsidR="00000000" w:rsidRDefault="00400D8C">
      <w:pPr>
        <w:pStyle w:val="a4"/>
        <w:shd w:val="clear" w:color="auto" w:fill="auto"/>
        <w:spacing w:after="0"/>
        <w:ind w:left="20" w:right="2320" w:firstLine="0"/>
        <w:jc w:val="left"/>
      </w:pPr>
      <w:r>
        <w:rPr>
          <w:rStyle w:val="1"/>
          <w:color w:val="000000"/>
          <w:lang w:eastAsia="en-US"/>
        </w:rPr>
        <w:t xml:space="preserve">Connect the words characterizing the dog Bark - </w:t>
      </w:r>
      <w:r>
        <w:rPr>
          <w:rStyle w:val="1"/>
          <w:color w:val="000000"/>
          <w:lang w:val="ru-RU"/>
        </w:rPr>
        <w:t xml:space="preserve">лаять </w:t>
      </w:r>
      <w:r>
        <w:rPr>
          <w:rStyle w:val="1"/>
          <w:color w:val="000000"/>
          <w:lang w:eastAsia="en-US"/>
        </w:rPr>
        <w:t>Prance - dance</w:t>
      </w:r>
    </w:p>
    <w:p w:rsidR="00000000" w:rsidRDefault="00400D8C">
      <w:pPr>
        <w:pStyle w:val="a4"/>
        <w:shd w:val="clear" w:color="auto" w:fill="auto"/>
        <w:spacing w:after="0"/>
        <w:ind w:left="20" w:right="3360" w:firstLine="0"/>
        <w:jc w:val="left"/>
      </w:pPr>
      <w:r>
        <w:rPr>
          <w:rStyle w:val="1"/>
          <w:color w:val="000000"/>
          <w:lang w:eastAsia="en-US"/>
        </w:rPr>
        <w:t xml:space="preserve">Guide the house - </w:t>
      </w:r>
      <w:r>
        <w:rPr>
          <w:rStyle w:val="1"/>
          <w:color w:val="000000"/>
          <w:lang w:val="ru-RU"/>
        </w:rPr>
        <w:t xml:space="preserve">охранять дом </w:t>
      </w:r>
      <w:r>
        <w:rPr>
          <w:rStyle w:val="1"/>
          <w:color w:val="000000"/>
          <w:lang w:eastAsia="en-US"/>
        </w:rPr>
        <w:t xml:space="preserve">Rear legs - </w:t>
      </w:r>
      <w:r>
        <w:rPr>
          <w:rStyle w:val="1"/>
          <w:color w:val="000000"/>
          <w:lang w:val="ru-RU"/>
        </w:rPr>
        <w:t xml:space="preserve">задние ноги </w:t>
      </w:r>
      <w:r>
        <w:rPr>
          <w:rStyle w:val="1"/>
          <w:color w:val="000000"/>
          <w:lang w:eastAsia="en-US"/>
        </w:rPr>
        <w:t xml:space="preserve">Gulped down - </w:t>
      </w:r>
      <w:r>
        <w:rPr>
          <w:rStyle w:val="1"/>
          <w:color w:val="000000"/>
          <w:lang w:val="ru-RU"/>
        </w:rPr>
        <w:t>проглатывал</w:t>
      </w:r>
    </w:p>
    <w:p w:rsidR="00000000" w:rsidRDefault="00400D8C">
      <w:pPr>
        <w:pStyle w:val="a4"/>
        <w:shd w:val="clear" w:color="auto" w:fill="auto"/>
        <w:spacing w:after="896"/>
        <w:ind w:left="380" w:right="180" w:hanging="360"/>
        <w:jc w:val="left"/>
      </w:pPr>
      <w:r>
        <w:rPr>
          <w:rStyle w:val="1"/>
          <w:color w:val="000000"/>
          <w:lang w:eastAsia="en-US"/>
        </w:rPr>
        <w:t xml:space="preserve">The joy of sunrise walk - </w:t>
      </w:r>
      <w:r>
        <w:rPr>
          <w:rStyle w:val="1"/>
          <w:color w:val="000000"/>
          <w:lang w:val="ru-RU"/>
        </w:rPr>
        <w:t xml:space="preserve">радость от солнечной прогулки </w:t>
      </w:r>
      <w:r>
        <w:rPr>
          <w:rStyle w:val="1"/>
          <w:color w:val="000000"/>
          <w:lang w:eastAsia="en-US"/>
        </w:rPr>
        <w:t xml:space="preserve">looking at people </w:t>
      </w:r>
    </w:p>
    <w:p w:rsidR="00000000" w:rsidRDefault="00400D8C">
      <w:pPr>
        <w:pStyle w:val="20"/>
        <w:shd w:val="clear" w:color="auto" w:fill="auto"/>
        <w:tabs>
          <w:tab w:val="right" w:pos="6956"/>
          <w:tab w:val="right" w:pos="9337"/>
        </w:tabs>
        <w:spacing w:before="0" w:line="260" w:lineRule="exact"/>
        <w:ind w:left="1100"/>
      </w:pPr>
      <w:r>
        <w:rPr>
          <w:rStyle w:val="2TimesNewRoman"/>
          <w:i w:val="0"/>
          <w:iCs w:val="0"/>
          <w:noProof w:val="0"/>
          <w:color w:val="000000"/>
          <w:lang w:eastAsia="en-US"/>
        </w:rPr>
        <w:tab/>
      </w:r>
    </w:p>
    <w:p w:rsidR="00000000" w:rsidRDefault="00400D8C">
      <w:pPr>
        <w:rPr>
          <w:color w:val="auto"/>
          <w:lang w:eastAsia="ru-RU"/>
        </w:rPr>
      </w:pPr>
    </w:p>
    <w:p w:rsidR="00000000" w:rsidRDefault="00400D8C">
      <w:pPr>
        <w:pStyle w:val="a4"/>
        <w:shd w:val="clear" w:color="auto" w:fill="auto"/>
        <w:spacing w:after="0"/>
        <w:ind w:left="20" w:right="4340" w:firstLine="0"/>
        <w:jc w:val="left"/>
        <w:sectPr w:rsidR="00000000">
          <w:type w:val="continuous"/>
          <w:pgSz w:w="16838" w:h="23810"/>
          <w:pgMar w:top="4278" w:right="6033" w:bottom="4278" w:left="3796" w:header="0" w:footer="3" w:gutter="0"/>
          <w:cols w:space="720"/>
          <w:noEndnote/>
          <w:docGrid w:linePitch="360"/>
        </w:sectPr>
      </w:pPr>
      <w:r>
        <w:rPr>
          <w:rStyle w:val="1"/>
          <w:color w:val="000000"/>
          <w:lang w:eastAsia="en-US"/>
        </w:rPr>
        <w:t>Quick - quickly Grateful - gratefulness Free - freedom Consider - considerate Care - caring</w:t>
      </w:r>
    </w:p>
    <w:p w:rsidR="00000000" w:rsidRDefault="00400D8C">
      <w:pPr>
        <w:pStyle w:val="a4"/>
        <w:shd w:val="clear" w:color="auto" w:fill="auto"/>
        <w:spacing w:after="600" w:line="485" w:lineRule="exact"/>
        <w:ind w:left="40" w:right="1560" w:firstLine="0"/>
        <w:jc w:val="left"/>
      </w:pPr>
      <w:r>
        <w:rPr>
          <w:rStyle w:val="1"/>
          <w:color w:val="000000"/>
          <w:lang w:eastAsia="en-US"/>
        </w:rPr>
        <w:lastRenderedPageBreak/>
        <w:t>Taught Mr</w:t>
      </w:r>
      <w:r>
        <w:rPr>
          <w:rStyle w:val="1"/>
          <w:color w:val="000000"/>
          <w:lang w:eastAsia="en-US"/>
        </w:rPr>
        <w:t>. Murray the joy of.. The main things for the dog</w:t>
      </w:r>
    </w:p>
    <w:p w:rsidR="00000000" w:rsidRDefault="00400D8C">
      <w:pPr>
        <w:pStyle w:val="a4"/>
        <w:shd w:val="clear" w:color="auto" w:fill="auto"/>
        <w:spacing w:after="1036" w:line="260" w:lineRule="exact"/>
        <w:ind w:left="40" w:firstLine="0"/>
        <w:jc w:val="left"/>
      </w:pPr>
      <w:r>
        <w:rPr>
          <w:rStyle w:val="1"/>
          <w:color w:val="000000"/>
          <w:lang w:val="ru-RU"/>
        </w:rPr>
        <w:t>Контроль лексики рассказа на листочках в письменной форме.</w:t>
      </w:r>
    </w:p>
    <w:p w:rsidR="00000000" w:rsidRDefault="00400D8C">
      <w:pPr>
        <w:pStyle w:val="a4"/>
        <w:shd w:val="clear" w:color="auto" w:fill="auto"/>
        <w:spacing w:after="0" w:line="485" w:lineRule="exact"/>
        <w:ind w:left="40" w:firstLine="0"/>
        <w:jc w:val="left"/>
      </w:pPr>
      <w:r>
        <w:rPr>
          <w:rStyle w:val="1"/>
          <w:color w:val="000000"/>
          <w:lang w:val="ru-RU"/>
        </w:rPr>
        <w:t>Задачи:</w:t>
      </w:r>
    </w:p>
    <w:p w:rsidR="00000000" w:rsidRDefault="00400D8C">
      <w:pPr>
        <w:pStyle w:val="a4"/>
        <w:shd w:val="clear" w:color="auto" w:fill="auto"/>
        <w:spacing w:after="908" w:line="485" w:lineRule="exact"/>
        <w:ind w:left="40" w:right="1560" w:firstLine="0"/>
        <w:jc w:val="left"/>
      </w:pPr>
      <w:r>
        <w:rPr>
          <w:rStyle w:val="1"/>
          <w:color w:val="000000"/>
          <w:lang w:val="ru-RU"/>
        </w:rPr>
        <w:t>Знакомство и отработка произношения слов; Формирование навыков аудирования; Воспитание эстетических норм поведения.</w:t>
      </w:r>
    </w:p>
    <w:p w:rsidR="00000000" w:rsidRDefault="00400D8C">
      <w:pPr>
        <w:pStyle w:val="a4"/>
        <w:shd w:val="clear" w:color="auto" w:fill="auto"/>
        <w:spacing w:after="0" w:line="475" w:lineRule="exact"/>
        <w:ind w:left="40" w:right="280" w:firstLine="0"/>
        <w:jc w:val="left"/>
      </w:pPr>
      <w:r>
        <w:rPr>
          <w:rStyle w:val="1"/>
          <w:color w:val="000000"/>
          <w:lang w:eastAsia="en-US"/>
        </w:rPr>
        <w:t xml:space="preserve">Loosing the favourite pet’ Murray taught George to go up and down the stairs. But </w:t>
      </w:r>
      <w:r>
        <w:rPr>
          <w:rStyle w:val="1"/>
          <w:color w:val="000000"/>
          <w:lang w:eastAsia="en-US"/>
        </w:rPr>
        <w:lastRenderedPageBreak/>
        <w:t>everything was (...).</w:t>
      </w:r>
    </w:p>
    <w:p w:rsidR="00000000" w:rsidRDefault="00400D8C">
      <w:pPr>
        <w:pStyle w:val="a4"/>
        <w:shd w:val="clear" w:color="auto" w:fill="auto"/>
        <w:spacing w:after="2" w:line="260" w:lineRule="exact"/>
        <w:ind w:left="40" w:firstLine="0"/>
        <w:jc w:val="left"/>
      </w:pPr>
      <w:r>
        <w:rPr>
          <w:rStyle w:val="1"/>
          <w:color w:val="000000"/>
          <w:lang w:eastAsia="en-US"/>
        </w:rPr>
        <w:t>The dog made the family understand the friend (...).</w:t>
      </w:r>
    </w:p>
    <w:p w:rsidR="00000000" w:rsidRDefault="00400D8C">
      <w:pPr>
        <w:pStyle w:val="a4"/>
        <w:shd w:val="clear" w:color="auto" w:fill="auto"/>
        <w:spacing w:after="0" w:line="485" w:lineRule="exact"/>
        <w:ind w:left="40" w:firstLine="0"/>
        <w:jc w:val="left"/>
      </w:pPr>
      <w:r>
        <w:rPr>
          <w:rStyle w:val="1"/>
          <w:color w:val="000000"/>
          <w:lang w:eastAsia="en-US"/>
        </w:rPr>
        <w:t>He was always (...).</w:t>
      </w:r>
    </w:p>
    <w:p w:rsidR="00000000" w:rsidRDefault="00400D8C">
      <w:pPr>
        <w:pStyle w:val="a4"/>
        <w:shd w:val="clear" w:color="auto" w:fill="auto"/>
        <w:tabs>
          <w:tab w:val="left" w:leader="dot" w:pos="2565"/>
        </w:tabs>
        <w:spacing w:after="0" w:line="485" w:lineRule="exact"/>
        <w:ind w:left="40" w:firstLine="0"/>
      </w:pPr>
      <w:r>
        <w:rPr>
          <w:rStyle w:val="1"/>
          <w:color w:val="000000"/>
          <w:lang w:eastAsia="en-US"/>
        </w:rPr>
        <w:t>He stood on his (</w:t>
      </w:r>
      <w:r>
        <w:rPr>
          <w:rStyle w:val="1"/>
          <w:color w:val="000000"/>
          <w:lang w:eastAsia="en-US"/>
        </w:rPr>
        <w:tab/>
        <w:t>).</w:t>
      </w:r>
    </w:p>
    <w:p w:rsidR="00000000" w:rsidRDefault="00400D8C">
      <w:pPr>
        <w:pStyle w:val="a4"/>
        <w:shd w:val="clear" w:color="auto" w:fill="auto"/>
        <w:spacing w:after="0" w:line="485" w:lineRule="exact"/>
        <w:ind w:left="40" w:right="280" w:firstLine="0"/>
        <w:jc w:val="left"/>
      </w:pPr>
      <w:r>
        <w:rPr>
          <w:rStyle w:val="1"/>
          <w:color w:val="000000"/>
          <w:lang w:eastAsia="en-US"/>
        </w:rPr>
        <w:t>He (...) the full bowl of</w:t>
      </w:r>
      <w:r>
        <w:rPr>
          <w:rStyle w:val="1"/>
          <w:color w:val="000000"/>
          <w:lang w:eastAsia="en-US"/>
        </w:rPr>
        <w:t xml:space="preserve"> food very (...). He wagged his (...) while (...).</w:t>
      </w:r>
    </w:p>
    <w:p w:rsidR="00000000" w:rsidRDefault="00400D8C">
      <w:pPr>
        <w:pStyle w:val="a4"/>
        <w:shd w:val="clear" w:color="auto" w:fill="auto"/>
        <w:spacing w:after="600" w:line="485" w:lineRule="exact"/>
        <w:ind w:left="40" w:firstLine="0"/>
      </w:pPr>
      <w:r>
        <w:rPr>
          <w:rStyle w:val="1"/>
          <w:color w:val="000000"/>
          <w:lang w:eastAsia="en-US"/>
        </w:rPr>
        <w:t>George taught his owner the joy of (...).</w:t>
      </w:r>
    </w:p>
    <w:p w:rsidR="00000000" w:rsidRDefault="00400D8C">
      <w:pPr>
        <w:pStyle w:val="a4"/>
        <w:shd w:val="clear" w:color="auto" w:fill="auto"/>
        <w:spacing w:after="486" w:line="260" w:lineRule="exact"/>
        <w:ind w:left="120" w:firstLine="0"/>
        <w:jc w:val="center"/>
      </w:pPr>
      <w:r>
        <w:rPr>
          <w:color w:val="000000"/>
          <w:u w:val="single"/>
          <w:lang w:eastAsia="en-US"/>
        </w:rPr>
        <w:t>Tittles</w:t>
      </w:r>
    </w:p>
    <w:p w:rsidR="00000000" w:rsidRDefault="00400D8C">
      <w:pPr>
        <w:pStyle w:val="a4"/>
        <w:numPr>
          <w:ilvl w:val="0"/>
          <w:numId w:val="17"/>
        </w:numPr>
        <w:shd w:val="clear" w:color="auto" w:fill="auto"/>
        <w:tabs>
          <w:tab w:val="left" w:pos="390"/>
        </w:tabs>
        <w:spacing w:after="0"/>
        <w:ind w:left="40" w:firstLine="0"/>
      </w:pPr>
      <w:r>
        <w:rPr>
          <w:rStyle w:val="1"/>
          <w:color w:val="000000"/>
          <w:lang w:eastAsia="en-US"/>
        </w:rPr>
        <w:t>Loosing the dog.</w:t>
      </w:r>
    </w:p>
    <w:p w:rsidR="00000000" w:rsidRDefault="00400D8C">
      <w:pPr>
        <w:pStyle w:val="a4"/>
        <w:numPr>
          <w:ilvl w:val="0"/>
          <w:numId w:val="17"/>
        </w:numPr>
        <w:shd w:val="clear" w:color="auto" w:fill="auto"/>
        <w:tabs>
          <w:tab w:val="left" w:pos="390"/>
        </w:tabs>
        <w:spacing w:after="0"/>
        <w:ind w:left="40" w:firstLine="0"/>
      </w:pPr>
      <w:r>
        <w:rPr>
          <w:rStyle w:val="1"/>
          <w:color w:val="000000"/>
          <w:lang w:eastAsia="en-US"/>
        </w:rPr>
        <w:t>Regretting of the owner of George.</w:t>
      </w:r>
    </w:p>
    <w:p w:rsidR="00000000" w:rsidRDefault="00400D8C">
      <w:pPr>
        <w:pStyle w:val="a4"/>
        <w:numPr>
          <w:ilvl w:val="0"/>
          <w:numId w:val="17"/>
        </w:numPr>
        <w:shd w:val="clear" w:color="auto" w:fill="auto"/>
        <w:tabs>
          <w:tab w:val="left" w:pos="390"/>
        </w:tabs>
        <w:spacing w:after="0"/>
        <w:ind w:left="40" w:firstLine="0"/>
      </w:pPr>
      <w:r>
        <w:rPr>
          <w:rStyle w:val="1"/>
          <w:color w:val="000000"/>
          <w:lang w:eastAsia="en-US"/>
        </w:rPr>
        <w:t>George’s behavior.</w:t>
      </w:r>
    </w:p>
    <w:p w:rsidR="00000000" w:rsidRDefault="00400D8C">
      <w:pPr>
        <w:pStyle w:val="a4"/>
        <w:numPr>
          <w:ilvl w:val="0"/>
          <w:numId w:val="17"/>
        </w:numPr>
        <w:shd w:val="clear" w:color="auto" w:fill="auto"/>
        <w:tabs>
          <w:tab w:val="left" w:pos="390"/>
        </w:tabs>
        <w:spacing w:after="0"/>
        <w:ind w:left="40" w:firstLine="0"/>
      </w:pPr>
      <w:r>
        <w:rPr>
          <w:rStyle w:val="1"/>
          <w:color w:val="000000"/>
          <w:lang w:eastAsia="en-US"/>
        </w:rPr>
        <w:t>Its way of eating food.</w:t>
      </w:r>
    </w:p>
    <w:p w:rsidR="00000000" w:rsidRDefault="00400D8C">
      <w:pPr>
        <w:pStyle w:val="a4"/>
        <w:shd w:val="clear" w:color="auto" w:fill="auto"/>
        <w:spacing w:after="486" w:line="260" w:lineRule="exact"/>
        <w:ind w:right="40" w:firstLine="0"/>
        <w:jc w:val="center"/>
      </w:pPr>
      <w:r>
        <w:rPr>
          <w:color w:val="000000"/>
          <w:u w:val="single"/>
          <w:lang w:eastAsia="en-US"/>
        </w:rPr>
        <w:t>George</w:t>
      </w:r>
    </w:p>
    <w:p w:rsidR="00000000" w:rsidRDefault="00400D8C">
      <w:pPr>
        <w:pStyle w:val="a4"/>
        <w:shd w:val="clear" w:color="auto" w:fill="auto"/>
        <w:spacing w:after="0"/>
        <w:ind w:left="20" w:firstLine="0"/>
        <w:jc w:val="left"/>
      </w:pPr>
      <w:r>
        <w:rPr>
          <w:rStyle w:val="1"/>
          <w:color w:val="000000"/>
          <w:lang w:val="ru-RU"/>
        </w:rPr>
        <w:t>Слова в транскрипции с переводом:</w:t>
      </w:r>
    </w:p>
    <w:p w:rsidR="00000000" w:rsidRDefault="00400D8C">
      <w:pPr>
        <w:pStyle w:val="a4"/>
        <w:shd w:val="clear" w:color="auto" w:fill="auto"/>
        <w:spacing w:after="0"/>
        <w:ind w:left="20" w:firstLine="0"/>
        <w:jc w:val="left"/>
      </w:pPr>
      <w:r>
        <w:rPr>
          <w:rStyle w:val="1"/>
          <w:color w:val="000000"/>
          <w:lang w:eastAsia="en-US"/>
        </w:rPr>
        <w:t xml:space="preserve">Lost smb, to old age - </w:t>
      </w:r>
      <w:r>
        <w:rPr>
          <w:rStyle w:val="1"/>
          <w:color w:val="000000"/>
          <w:lang w:val="ru-RU"/>
        </w:rPr>
        <w:t>потерял</w:t>
      </w:r>
    </w:p>
    <w:p w:rsidR="00000000" w:rsidRDefault="00400D8C">
      <w:pPr>
        <w:pStyle w:val="a4"/>
        <w:shd w:val="clear" w:color="auto" w:fill="auto"/>
        <w:spacing w:after="0"/>
        <w:ind w:left="20" w:firstLine="0"/>
        <w:jc w:val="left"/>
      </w:pPr>
      <w:r>
        <w:rPr>
          <w:rStyle w:val="1"/>
          <w:color w:val="000000"/>
          <w:lang w:eastAsia="en-US"/>
        </w:rPr>
        <w:t xml:space="preserve">Considerate - </w:t>
      </w:r>
      <w:r>
        <w:rPr>
          <w:rStyle w:val="1"/>
          <w:color w:val="000000"/>
          <w:lang w:val="ru-RU"/>
        </w:rPr>
        <w:t>внимательный</w:t>
      </w:r>
    </w:p>
    <w:p w:rsidR="00000000" w:rsidRDefault="00400D8C">
      <w:pPr>
        <w:pStyle w:val="a4"/>
        <w:shd w:val="clear" w:color="auto" w:fill="auto"/>
        <w:spacing w:after="0"/>
        <w:ind w:left="20" w:firstLine="0"/>
        <w:jc w:val="left"/>
      </w:pPr>
      <w:r>
        <w:rPr>
          <w:rStyle w:val="1"/>
          <w:color w:val="000000"/>
          <w:lang w:eastAsia="en-US"/>
        </w:rPr>
        <w:t xml:space="preserve">Bark - </w:t>
      </w:r>
      <w:r>
        <w:rPr>
          <w:rStyle w:val="1"/>
          <w:color w:val="000000"/>
          <w:lang w:val="ru-RU"/>
        </w:rPr>
        <w:t>лаять</w:t>
      </w:r>
    </w:p>
    <w:p w:rsidR="00000000" w:rsidRDefault="00400D8C">
      <w:pPr>
        <w:pStyle w:val="a4"/>
        <w:shd w:val="clear" w:color="auto" w:fill="auto"/>
        <w:spacing w:after="0"/>
        <w:ind w:left="20" w:firstLine="0"/>
        <w:jc w:val="left"/>
      </w:pPr>
      <w:r>
        <w:rPr>
          <w:rStyle w:val="1"/>
          <w:color w:val="000000"/>
          <w:lang w:eastAsia="en-US"/>
        </w:rPr>
        <w:t xml:space="preserve">Rear legs - </w:t>
      </w:r>
      <w:r>
        <w:rPr>
          <w:rStyle w:val="1"/>
          <w:color w:val="000000"/>
          <w:lang w:val="ru-RU"/>
        </w:rPr>
        <w:t>задние лапы</w:t>
      </w:r>
    </w:p>
    <w:p w:rsidR="00000000" w:rsidRDefault="00400D8C">
      <w:pPr>
        <w:pStyle w:val="a4"/>
        <w:shd w:val="clear" w:color="auto" w:fill="auto"/>
        <w:spacing w:after="0"/>
        <w:ind w:left="20" w:firstLine="0"/>
        <w:jc w:val="left"/>
      </w:pPr>
      <w:r>
        <w:rPr>
          <w:rStyle w:val="1"/>
          <w:color w:val="000000"/>
          <w:lang w:eastAsia="en-US"/>
        </w:rPr>
        <w:t xml:space="preserve">Gulped down - </w:t>
      </w:r>
      <w:r>
        <w:rPr>
          <w:rStyle w:val="1"/>
          <w:color w:val="000000"/>
          <w:lang w:val="ru-RU"/>
        </w:rPr>
        <w:t>проглатывал с жадностью</w:t>
      </w:r>
    </w:p>
    <w:p w:rsidR="00000000" w:rsidRDefault="00400D8C">
      <w:pPr>
        <w:pStyle w:val="a4"/>
        <w:shd w:val="clear" w:color="auto" w:fill="auto"/>
        <w:spacing w:after="0"/>
        <w:ind w:left="20" w:firstLine="0"/>
        <w:jc w:val="left"/>
      </w:pPr>
      <w:r>
        <w:rPr>
          <w:rStyle w:val="1"/>
          <w:color w:val="000000"/>
          <w:lang w:eastAsia="en-US"/>
        </w:rPr>
        <w:t xml:space="preserve">Bowl - </w:t>
      </w:r>
      <w:r>
        <w:rPr>
          <w:rStyle w:val="1"/>
          <w:color w:val="000000"/>
          <w:lang w:val="ru-RU"/>
        </w:rPr>
        <w:t>миска</w:t>
      </w:r>
    </w:p>
    <w:p w:rsidR="00000000" w:rsidRDefault="00400D8C">
      <w:pPr>
        <w:pStyle w:val="a4"/>
        <w:shd w:val="clear" w:color="auto" w:fill="auto"/>
        <w:spacing w:after="0"/>
        <w:ind w:left="20" w:firstLine="0"/>
        <w:jc w:val="left"/>
      </w:pPr>
      <w:r>
        <w:rPr>
          <w:rStyle w:val="1"/>
          <w:color w:val="000000"/>
          <w:lang w:eastAsia="en-US"/>
        </w:rPr>
        <w:t xml:space="preserve">Wag (ged) - </w:t>
      </w:r>
      <w:r>
        <w:rPr>
          <w:rStyle w:val="1"/>
          <w:color w:val="000000"/>
          <w:lang w:val="ru-RU"/>
        </w:rPr>
        <w:t>махать, вилять (хвостом)</w:t>
      </w:r>
    </w:p>
    <w:p w:rsidR="00000000" w:rsidRDefault="00400D8C">
      <w:pPr>
        <w:pStyle w:val="a4"/>
        <w:shd w:val="clear" w:color="auto" w:fill="auto"/>
        <w:spacing w:after="416"/>
        <w:ind w:left="20" w:firstLine="0"/>
        <w:jc w:val="left"/>
      </w:pPr>
      <w:r>
        <w:rPr>
          <w:rStyle w:val="1"/>
          <w:color w:val="000000"/>
          <w:lang w:eastAsia="en-US"/>
        </w:rPr>
        <w:t xml:space="preserve">Regret (ted) - </w:t>
      </w:r>
      <w:r>
        <w:rPr>
          <w:rStyle w:val="1"/>
          <w:color w:val="000000"/>
          <w:lang w:val="ru-RU"/>
        </w:rPr>
        <w:t>сожалеть</w:t>
      </w:r>
    </w:p>
    <w:p w:rsidR="00000000" w:rsidRDefault="00400D8C">
      <w:pPr>
        <w:pStyle w:val="a4"/>
        <w:shd w:val="clear" w:color="auto" w:fill="auto"/>
        <w:spacing w:after="0" w:line="485" w:lineRule="exact"/>
        <w:ind w:left="20" w:right="20" w:firstLine="360"/>
      </w:pPr>
      <w:r>
        <w:rPr>
          <w:rStyle w:val="1"/>
          <w:color w:val="000000"/>
          <w:lang w:eastAsia="en-US"/>
        </w:rPr>
        <w:t>When Mr. Murray lost his dog to old age he though</w:t>
      </w:r>
      <w:r>
        <w:rPr>
          <w:rStyle w:val="1"/>
          <w:color w:val="000000"/>
          <w:lang w:eastAsia="en-US"/>
        </w:rPr>
        <w:t xml:space="preserve">t about joy his dog George had brought into his life. He regretted he wasn’t always considerate to his pet. Mr. Murray thought George to go up and down the stairs and many other things. Everything was in vain. When the doorbell rang George made the family </w:t>
      </w:r>
      <w:r>
        <w:rPr>
          <w:rStyle w:val="1"/>
          <w:color w:val="000000"/>
          <w:lang w:eastAsia="en-US"/>
        </w:rPr>
        <w:t xml:space="preserve">understand the friend at the door. He was always barking and prancing through the house. While eating George stood on his rear legs and then gulped down a full bowl very quickly. He wagged his tail while eating. </w:t>
      </w:r>
      <w:r>
        <w:rPr>
          <w:rStyle w:val="1"/>
          <w:color w:val="000000"/>
          <w:lang w:eastAsia="en-US"/>
        </w:rPr>
        <w:lastRenderedPageBreak/>
        <w:t>He wanted to show his gratefulness. George t</w:t>
      </w:r>
      <w:r>
        <w:rPr>
          <w:rStyle w:val="1"/>
          <w:color w:val="000000"/>
          <w:lang w:eastAsia="en-US"/>
        </w:rPr>
        <w:t>hought Mr. Murray the joy of a sunrise walk and looking at the people after dinner. The only presents meaning much to him were his friends, his family, his freedom and some baths.</w:t>
      </w:r>
    </w:p>
    <w:p w:rsidR="00000000" w:rsidRDefault="00400D8C">
      <w:pPr>
        <w:pStyle w:val="a4"/>
        <w:shd w:val="clear" w:color="auto" w:fill="auto"/>
        <w:spacing w:after="490" w:line="260" w:lineRule="exact"/>
        <w:ind w:right="80" w:firstLine="0"/>
        <w:jc w:val="center"/>
      </w:pPr>
      <w:r>
        <w:rPr>
          <w:color w:val="000000"/>
          <w:u w:val="single"/>
          <w:lang w:eastAsia="en-US"/>
        </w:rPr>
        <w:t>Joby Joby</w:t>
      </w:r>
    </w:p>
    <w:p w:rsidR="00000000" w:rsidRDefault="00400D8C">
      <w:pPr>
        <w:pStyle w:val="a4"/>
        <w:shd w:val="clear" w:color="auto" w:fill="auto"/>
        <w:spacing w:after="0"/>
        <w:ind w:left="20" w:right="20" w:firstLine="340"/>
      </w:pPr>
      <w:r>
        <w:rPr>
          <w:rStyle w:val="1"/>
          <w:color w:val="000000"/>
          <w:lang w:eastAsia="en-US"/>
        </w:rPr>
        <w:t>Joby decided to visit his friend’s family. But the door of the nex</w:t>
      </w:r>
      <w:r>
        <w:rPr>
          <w:rStyle w:val="1"/>
          <w:color w:val="000000"/>
          <w:lang w:eastAsia="en-US"/>
        </w:rPr>
        <w:t>t house opened and a thin small woman said the Sydney’s had gone on their vocation. She asked Joby to read a letter for her, as she had a bad eye-sight.</w:t>
      </w:r>
    </w:p>
    <w:p w:rsidR="00000000" w:rsidRDefault="00400D8C">
      <w:pPr>
        <w:pStyle w:val="a4"/>
        <w:shd w:val="clear" w:color="auto" w:fill="auto"/>
        <w:spacing w:after="0"/>
        <w:ind w:left="20" w:right="20" w:firstLine="340"/>
        <w:sectPr w:rsidR="00000000">
          <w:type w:val="continuous"/>
          <w:pgSz w:w="16838" w:h="23810"/>
          <w:pgMar w:top="4673" w:right="3797" w:bottom="4644" w:left="3618" w:header="0" w:footer="3" w:gutter="0"/>
          <w:cols w:space="720"/>
          <w:noEndnote/>
          <w:docGrid w:linePitch="360"/>
        </w:sectPr>
      </w:pPr>
      <w:r>
        <w:rPr>
          <w:rStyle w:val="1"/>
          <w:color w:val="000000"/>
          <w:lang w:eastAsia="en-US"/>
        </w:rPr>
        <w:t xml:space="preserve">The boy read the first sentence of the letter quickly. Suddenly he stopped. His hand was trembling. He </w:t>
      </w:r>
      <w:r>
        <w:rPr>
          <w:rStyle w:val="1"/>
          <w:color w:val="000000"/>
          <w:lang w:eastAsia="en-US"/>
        </w:rPr>
        <w:t>told the woman he couldn’t understand her son’s handwriting. The woman calmed the boy saying that Mrs. Prender would read the letter the next day. Joby said: That’ll be best. I am sorry. Then the woman told Joby about her son’s family, that he worked at th</w:t>
      </w:r>
      <w:r>
        <w:rPr>
          <w:rStyle w:val="1"/>
          <w:color w:val="000000"/>
          <w:lang w:eastAsia="en-US"/>
        </w:rPr>
        <w:t>e motor-car factory. They said to each other «Goodbye». Going along the road Joby knew he had done the right</w:t>
      </w:r>
    </w:p>
    <w:p w:rsidR="00000000" w:rsidRDefault="00400D8C">
      <w:pPr>
        <w:pStyle w:val="a4"/>
        <w:shd w:val="clear" w:color="auto" w:fill="auto"/>
        <w:spacing w:after="486" w:line="260" w:lineRule="exact"/>
        <w:ind w:left="20" w:firstLine="0"/>
        <w:jc w:val="center"/>
      </w:pPr>
      <w:r>
        <w:rPr>
          <w:rStyle w:val="1"/>
          <w:color w:val="000000"/>
          <w:lang w:eastAsia="en-US"/>
        </w:rPr>
        <w:lastRenderedPageBreak/>
        <w:t>Characterizing the boy</w:t>
      </w:r>
    </w:p>
    <w:p w:rsidR="00000000" w:rsidRDefault="00400D8C">
      <w:pPr>
        <w:pStyle w:val="a4"/>
        <w:shd w:val="clear" w:color="auto" w:fill="auto"/>
        <w:spacing w:after="600" w:line="485" w:lineRule="exact"/>
        <w:ind w:left="40" w:right="20" w:firstLine="0"/>
      </w:pPr>
      <w:r>
        <w:rPr>
          <w:rStyle w:val="1"/>
          <w:color w:val="000000"/>
          <w:lang w:eastAsia="en-US"/>
        </w:rPr>
        <w:t>Joby was not a big boy.</w:t>
      </w:r>
      <w:r>
        <w:rPr>
          <w:rStyle w:val="1"/>
          <w:color w:val="000000"/>
          <w:lang w:eastAsia="en-US"/>
        </w:rPr>
        <w:t xml:space="preserve"> He was clever and considerate to other people. While reading the letter he was trembling: there was about tragic event of the girl. He was so sensitive. He displayed wisdom saying the he couldn’t make out her son’s handwriting. I had done the best - he th</w:t>
      </w:r>
      <w:r>
        <w:rPr>
          <w:rStyle w:val="1"/>
          <w:color w:val="000000"/>
          <w:lang w:eastAsia="en-US"/>
        </w:rPr>
        <w:t>ought. To my mind Joby was right.</w:t>
      </w:r>
    </w:p>
    <w:p w:rsidR="00000000" w:rsidRDefault="00400D8C">
      <w:pPr>
        <w:pStyle w:val="a4"/>
        <w:shd w:val="clear" w:color="auto" w:fill="auto"/>
        <w:spacing w:after="1446" w:line="260" w:lineRule="exact"/>
        <w:ind w:left="40" w:firstLine="0"/>
      </w:pPr>
      <w:r>
        <w:rPr>
          <w:rStyle w:val="1"/>
          <w:color w:val="000000"/>
          <w:lang w:eastAsia="en-US"/>
        </w:rPr>
        <w:t>Rendering the text by the teacher.</w:t>
      </w:r>
    </w:p>
    <w:p w:rsidR="00000000" w:rsidRDefault="00400D8C">
      <w:pPr>
        <w:pStyle w:val="a4"/>
        <w:shd w:val="clear" w:color="auto" w:fill="auto"/>
        <w:spacing w:after="0"/>
        <w:ind w:left="40" w:firstLine="0"/>
      </w:pPr>
      <w:r>
        <w:rPr>
          <w:rStyle w:val="1"/>
          <w:color w:val="000000"/>
          <w:lang w:eastAsia="en-US"/>
        </w:rPr>
        <w:t>The woman’s request</w:t>
      </w:r>
    </w:p>
    <w:p w:rsidR="00000000" w:rsidRDefault="00400D8C">
      <w:pPr>
        <w:pStyle w:val="a4"/>
        <w:shd w:val="clear" w:color="auto" w:fill="auto"/>
        <w:spacing w:after="0"/>
        <w:ind w:left="40" w:firstLine="0"/>
      </w:pPr>
      <w:r>
        <w:rPr>
          <w:rStyle w:val="1"/>
          <w:color w:val="000000"/>
          <w:lang w:eastAsia="en-US"/>
        </w:rPr>
        <w:t>Terrible news in the letter of her son</w:t>
      </w:r>
    </w:p>
    <w:p w:rsidR="00000000" w:rsidRDefault="00400D8C">
      <w:pPr>
        <w:pStyle w:val="a4"/>
        <w:shd w:val="clear" w:color="auto" w:fill="auto"/>
        <w:spacing w:after="0"/>
        <w:ind w:left="40" w:firstLine="0"/>
      </w:pPr>
      <w:r>
        <w:rPr>
          <w:rStyle w:val="1"/>
          <w:color w:val="000000"/>
          <w:lang w:eastAsia="en-US"/>
        </w:rPr>
        <w:t>Joby’s anxiety</w:t>
      </w:r>
    </w:p>
    <w:p w:rsidR="00000000" w:rsidRDefault="00400D8C">
      <w:pPr>
        <w:pStyle w:val="a4"/>
        <w:shd w:val="clear" w:color="auto" w:fill="auto"/>
        <w:spacing w:after="0"/>
        <w:ind w:left="40" w:firstLine="0"/>
      </w:pPr>
      <w:r>
        <w:rPr>
          <w:rStyle w:val="1"/>
          <w:color w:val="000000"/>
          <w:lang w:eastAsia="en-US"/>
        </w:rPr>
        <w:t>His argument of not being able to read on</w:t>
      </w:r>
    </w:p>
    <w:p w:rsidR="00000000" w:rsidRDefault="00400D8C">
      <w:pPr>
        <w:pStyle w:val="a4"/>
        <w:shd w:val="clear" w:color="auto" w:fill="auto"/>
        <w:spacing w:after="0"/>
        <w:ind w:left="40" w:firstLine="0"/>
      </w:pPr>
      <w:r>
        <w:rPr>
          <w:rStyle w:val="1"/>
          <w:color w:val="000000"/>
          <w:lang w:eastAsia="en-US"/>
        </w:rPr>
        <w:t>The woman’s kindness</w:t>
      </w:r>
    </w:p>
    <w:p w:rsidR="00000000" w:rsidRDefault="00400D8C">
      <w:pPr>
        <w:pStyle w:val="a4"/>
        <w:shd w:val="clear" w:color="auto" w:fill="auto"/>
        <w:spacing w:after="596"/>
        <w:ind w:left="40" w:firstLine="0"/>
      </w:pPr>
      <w:r>
        <w:rPr>
          <w:rStyle w:val="1"/>
          <w:color w:val="000000"/>
          <w:lang w:eastAsia="en-US"/>
        </w:rPr>
        <w:t>Your opinion of Joby’s decision</w:t>
      </w:r>
    </w:p>
    <w:p w:rsidR="00000000" w:rsidRDefault="00400D8C">
      <w:pPr>
        <w:pStyle w:val="a4"/>
        <w:shd w:val="clear" w:color="auto" w:fill="auto"/>
        <w:spacing w:after="332" w:line="260" w:lineRule="exact"/>
        <w:ind w:left="40" w:firstLine="0"/>
      </w:pPr>
      <w:r>
        <w:rPr>
          <w:rStyle w:val="1"/>
          <w:color w:val="000000"/>
          <w:lang w:eastAsia="en-US"/>
        </w:rPr>
        <w:lastRenderedPageBreak/>
        <w:t>New title «The boy</w:t>
      </w:r>
      <w:r>
        <w:rPr>
          <w:rStyle w:val="1"/>
          <w:color w:val="000000"/>
          <w:lang w:eastAsia="en-US"/>
        </w:rPr>
        <w:t>’s wisdom»</w:t>
      </w:r>
    </w:p>
    <w:p w:rsidR="00000000" w:rsidRDefault="00400D8C">
      <w:pPr>
        <w:rPr>
          <w:color w:val="auto"/>
          <w:lang w:eastAsia="ru-RU"/>
        </w:rPr>
      </w:pPr>
    </w:p>
    <w:p w:rsidR="00000000" w:rsidRDefault="00400D8C">
      <w:pPr>
        <w:pStyle w:val="a4"/>
        <w:shd w:val="clear" w:color="auto" w:fill="auto"/>
        <w:spacing w:after="182" w:line="260" w:lineRule="exact"/>
        <w:ind w:left="20" w:firstLine="0"/>
        <w:jc w:val="center"/>
      </w:pPr>
      <w:r>
        <w:rPr>
          <w:rStyle w:val="1"/>
          <w:color w:val="000000"/>
          <w:lang w:eastAsia="en-US"/>
        </w:rPr>
        <w:t>Task: write the project about Joby according to the plan, and key-words in your</w:t>
      </w:r>
    </w:p>
    <w:p w:rsidR="00000000" w:rsidRDefault="00400D8C">
      <w:pPr>
        <w:pStyle w:val="a4"/>
        <w:shd w:val="clear" w:color="auto" w:fill="auto"/>
        <w:spacing w:after="206" w:line="260" w:lineRule="exact"/>
        <w:ind w:left="40" w:firstLine="0"/>
      </w:pPr>
      <w:r>
        <w:rPr>
          <w:rStyle w:val="1"/>
          <w:color w:val="000000"/>
          <w:lang w:eastAsia="en-US"/>
        </w:rPr>
        <w:t>word-books.</w:t>
      </w:r>
    </w:p>
    <w:p w:rsidR="00000000" w:rsidRDefault="00400D8C">
      <w:pPr>
        <w:rPr>
          <w:color w:val="auto"/>
          <w:lang w:eastAsia="ru-RU"/>
        </w:rPr>
        <w:sectPr w:rsidR="00000000">
          <w:headerReference w:type="even" r:id="rId32"/>
          <w:headerReference w:type="default" r:id="rId33"/>
          <w:type w:val="continuous"/>
          <w:pgSz w:w="16838" w:h="23810"/>
          <w:pgMar w:top="6495" w:right="3704" w:bottom="6562" w:left="3694" w:header="0" w:footer="3" w:gutter="0"/>
          <w:cols w:space="720"/>
          <w:noEndnote/>
          <w:docGrid w:linePitch="360"/>
        </w:sectPr>
      </w:pPr>
    </w:p>
    <w:p w:rsidR="00000000" w:rsidRDefault="00400D8C">
      <w:pPr>
        <w:rPr>
          <w:color w:val="auto"/>
          <w:sz w:val="2"/>
          <w:szCs w:val="2"/>
          <w:lang w:eastAsia="ru-RU"/>
        </w:rPr>
      </w:pPr>
      <w:r>
        <w:rPr>
          <w:noProof/>
          <w:lang w:val="ru-RU" w:eastAsia="ru-RU"/>
        </w:rPr>
        <w:lastRenderedPageBreak/>
        <mc:AlternateContent>
          <mc:Choice Requires="wps">
            <w:drawing>
              <wp:anchor distT="0" distB="0" distL="63500" distR="63500" simplePos="0" relativeHeight="251665408" behindDoc="1" locked="0" layoutInCell="1" allowOverlap="1">
                <wp:simplePos x="0" y="0"/>
                <wp:positionH relativeFrom="margin">
                  <wp:posOffset>12065</wp:posOffset>
                </wp:positionH>
                <wp:positionV relativeFrom="paragraph">
                  <wp:posOffset>2652395</wp:posOffset>
                </wp:positionV>
                <wp:extent cx="717550" cy="1539875"/>
                <wp:effectExtent l="2540" t="4445" r="3810" b="0"/>
                <wp:wrapSquare wrapText="bothSides"/>
                <wp:docPr id="2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153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a4"/>
                              <w:shd w:val="clear" w:color="auto" w:fill="auto"/>
                              <w:spacing w:after="0" w:line="485" w:lineRule="exact"/>
                              <w:ind w:right="140" w:firstLine="0"/>
                              <w:jc w:val="left"/>
                            </w:pPr>
                            <w:r>
                              <w:rPr>
                                <w:rStyle w:val="Exact"/>
                                <w:color w:val="000000"/>
                                <w:spacing w:val="0"/>
                                <w:sz w:val="24"/>
                                <w:szCs w:val="24"/>
                                <w:lang w:eastAsia="en-US"/>
                              </w:rPr>
                              <w:t>woman the boy eye-sight sentence news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33" type="#_x0000_t202" style="position:absolute;margin-left:.95pt;margin-top:208.85pt;width:56.5pt;height:121.25pt;z-index:-25165107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" filled="f" stroked="f">
                <v:textbox style="mso-fit-shape-to-text:t" inset="0,0,0,0">
                  <w:txbxContent>
                    <w:p w:rsidR="00000000" w:rsidRDefault="00400D8C">
                      <w:pPr>
                        <w:pStyle w:val="a4"/>
                        <w:shd w:val="clear" w:color="auto" w:fill="auto"/>
                        <w:spacing w:after="0" w:line="485" w:lineRule="exact"/>
                        <w:ind w:right="140" w:firstLine="0"/>
                        <w:jc w:val="left"/>
                      </w:pPr>
                      <w:r>
                        <w:rPr>
                          <w:rStyle w:val="Exact"/>
                          <w:color w:val="000000"/>
                          <w:spacing w:val="0"/>
                          <w:sz w:val="24"/>
                          <w:szCs w:val="24"/>
                          <w:lang w:eastAsia="en-US"/>
                        </w:rPr>
                        <w:t>woman the boy eye-sight sentence news</w:t>
                      </w:r>
                    </w:p>
                  </w:txbxContent>
                </v:textbox>
                <w10:wrap type="square" anchorx="margin"/>
              </v:shape>
            </w:pict>
          </mc:Fallback>
        </mc:AlternateContent>
      </w:r>
    </w:p>
    <w:p w:rsidR="00000000" w:rsidRDefault="00400D8C">
      <w:pPr>
        <w:pStyle w:val="a4"/>
        <w:shd w:val="clear" w:color="auto" w:fill="auto"/>
        <w:spacing w:after="482" w:line="260" w:lineRule="exact"/>
        <w:ind w:left="3880" w:firstLine="0"/>
        <w:jc w:val="left"/>
      </w:pPr>
      <w:r>
        <w:rPr>
          <w:rStyle w:val="1"/>
          <w:color w:val="000000"/>
          <w:lang w:eastAsia="en-US"/>
        </w:rPr>
        <w:t>Put questions</w:t>
      </w:r>
    </w:p>
    <w:p w:rsidR="00000000" w:rsidRDefault="00400D8C">
      <w:pPr>
        <w:pStyle w:val="a4"/>
        <w:shd w:val="clear" w:color="auto" w:fill="auto"/>
        <w:spacing w:after="0" w:line="485" w:lineRule="exact"/>
        <w:ind w:left="60" w:firstLine="0"/>
        <w:jc w:val="left"/>
      </w:pPr>
      <w:r>
        <w:rPr>
          <w:rStyle w:val="1"/>
          <w:color w:val="000000"/>
          <w:lang w:eastAsia="en-US"/>
        </w:rPr>
        <w:t>The woman was small and thin (What)</w:t>
      </w:r>
    </w:p>
    <w:p w:rsidR="00000000" w:rsidRDefault="00400D8C">
      <w:pPr>
        <w:pStyle w:val="a4"/>
        <w:shd w:val="clear" w:color="auto" w:fill="auto"/>
        <w:spacing w:after="0" w:line="485" w:lineRule="exact"/>
        <w:ind w:left="60" w:firstLine="0"/>
        <w:jc w:val="left"/>
      </w:pPr>
      <w:r>
        <w:rPr>
          <w:rStyle w:val="1"/>
          <w:color w:val="000000"/>
          <w:lang w:eastAsia="en-US"/>
        </w:rPr>
        <w:t>Her son worked at the motor-car</w:t>
      </w:r>
      <w:r>
        <w:rPr>
          <w:rStyle w:val="1"/>
          <w:color w:val="000000"/>
          <w:lang w:eastAsia="en-US"/>
        </w:rPr>
        <w:t xml:space="preserve"> factory (Where)</w:t>
      </w:r>
    </w:p>
    <w:p w:rsidR="00000000" w:rsidRDefault="00400D8C">
      <w:pPr>
        <w:pStyle w:val="a4"/>
        <w:shd w:val="clear" w:color="auto" w:fill="auto"/>
        <w:spacing w:after="0" w:line="485" w:lineRule="exact"/>
        <w:ind w:left="60" w:firstLine="0"/>
        <w:jc w:val="left"/>
      </w:pPr>
      <w:r>
        <w:rPr>
          <w:rStyle w:val="1"/>
          <w:color w:val="000000"/>
          <w:lang w:eastAsia="en-US"/>
        </w:rPr>
        <w:t>His daughter ran out of the house (Did)</w:t>
      </w:r>
    </w:p>
    <w:p w:rsidR="00000000" w:rsidRDefault="00400D8C">
      <w:pPr>
        <w:pStyle w:val="a4"/>
        <w:shd w:val="clear" w:color="auto" w:fill="auto"/>
        <w:spacing w:after="600" w:line="485" w:lineRule="exact"/>
        <w:ind w:left="60" w:firstLine="0"/>
        <w:jc w:val="left"/>
      </w:pPr>
      <w:r>
        <w:rPr>
          <w:rStyle w:val="1"/>
          <w:color w:val="000000"/>
          <w:lang w:eastAsia="en-US"/>
        </w:rPr>
        <w:t>The girl died in a hospital (Whom)</w:t>
      </w:r>
    </w:p>
    <w:p w:rsidR="00000000" w:rsidRDefault="00400D8C">
      <w:pPr>
        <w:pStyle w:val="a4"/>
        <w:shd w:val="clear" w:color="auto" w:fill="auto"/>
        <w:spacing w:after="477" w:line="260" w:lineRule="exact"/>
        <w:ind w:left="3880" w:firstLine="0"/>
        <w:jc w:val="left"/>
      </w:pPr>
      <w:r>
        <w:rPr>
          <w:rStyle w:val="1"/>
          <w:color w:val="000000"/>
          <w:lang w:eastAsia="en-US"/>
        </w:rPr>
        <w:t>Match the words</w:t>
      </w:r>
    </w:p>
    <w:p w:rsidR="00000000" w:rsidRDefault="00400D8C">
      <w:pPr>
        <w:pStyle w:val="a4"/>
        <w:shd w:val="clear" w:color="auto" w:fill="auto"/>
        <w:spacing w:after="720" w:line="485" w:lineRule="exact"/>
        <w:ind w:left="1700" w:firstLine="0"/>
      </w:pPr>
      <w:r>
        <w:rPr>
          <w:rStyle w:val="1"/>
          <w:color w:val="000000"/>
          <w:lang w:eastAsia="en-US"/>
        </w:rPr>
        <w:t>bad clever the first small terrible</w:t>
      </w:r>
    </w:p>
    <w:p w:rsidR="00000000" w:rsidRDefault="00400D8C">
      <w:pPr>
        <w:pStyle w:val="a4"/>
        <w:shd w:val="clear" w:color="auto" w:fill="auto"/>
        <w:spacing w:after="0" w:line="485" w:lineRule="exact"/>
        <w:ind w:left="60" w:firstLine="0"/>
        <w:jc w:val="left"/>
      </w:pPr>
      <w:r>
        <w:rPr>
          <w:rStyle w:val="1"/>
          <w:color w:val="000000"/>
          <w:lang w:eastAsia="en-US"/>
        </w:rPr>
        <w:t>Woman</w:t>
      </w:r>
    </w:p>
    <w:p w:rsidR="00000000" w:rsidRDefault="00400D8C">
      <w:pPr>
        <w:pStyle w:val="a4"/>
        <w:shd w:val="clear" w:color="auto" w:fill="auto"/>
        <w:spacing w:after="0" w:line="485" w:lineRule="exact"/>
        <w:ind w:left="60" w:firstLine="0"/>
        <w:jc w:val="left"/>
      </w:pPr>
      <w:r>
        <w:rPr>
          <w:rStyle w:val="1"/>
          <w:color w:val="000000"/>
          <w:lang w:eastAsia="en-US"/>
        </w:rPr>
        <w:t>Read</w:t>
      </w:r>
    </w:p>
    <w:p w:rsidR="00000000" w:rsidRDefault="00400D8C">
      <w:pPr>
        <w:pStyle w:val="a4"/>
        <w:shd w:val="clear" w:color="auto" w:fill="auto"/>
        <w:spacing w:after="0" w:line="485" w:lineRule="exact"/>
        <w:ind w:left="60" w:firstLine="0"/>
        <w:jc w:val="left"/>
      </w:pPr>
      <w:r>
        <w:rPr>
          <w:rStyle w:val="1"/>
          <w:color w:val="000000"/>
          <w:lang w:eastAsia="en-US"/>
        </w:rPr>
        <w:t>Sentence</w:t>
      </w:r>
    </w:p>
    <w:p w:rsidR="00000000" w:rsidRDefault="00400D8C">
      <w:pPr>
        <w:pStyle w:val="a4"/>
        <w:shd w:val="clear" w:color="auto" w:fill="auto"/>
        <w:spacing w:after="256" w:line="485" w:lineRule="exact"/>
        <w:ind w:left="60" w:firstLine="0"/>
        <w:jc w:val="left"/>
      </w:pPr>
      <w:r>
        <w:rPr>
          <w:rStyle w:val="1"/>
          <w:color w:val="000000"/>
          <w:lang w:eastAsia="en-US"/>
        </w:rPr>
        <w:t>Letter</w:t>
      </w:r>
    </w:p>
    <w:p w:rsidR="00000000" w:rsidRDefault="00400D8C">
      <w:pPr>
        <w:rPr>
          <w:color w:val="auto"/>
          <w:lang w:eastAsia="ru-RU"/>
        </w:rPr>
        <w:sectPr w:rsidR="00000000">
          <w:headerReference w:type="even" r:id="rId34"/>
          <w:headerReference w:type="default" r:id="rId35"/>
          <w:pgSz w:w="16838" w:h="23810"/>
          <w:pgMar w:top="5057" w:right="3297" w:bottom="5110" w:left="3259" w:header="0" w:footer="3" w:gutter="0"/>
          <w:cols w:num="2" w:space="720" w:equalWidth="0">
            <w:col w:w="6398" w:space="202"/>
            <w:col w:w="3682"/>
          </w:cols>
          <w:noEndnote/>
          <w:docGrid w:linePitch="360"/>
        </w:sectPr>
      </w:pPr>
    </w:p>
    <w:p w:rsidR="00000000" w:rsidRDefault="00400D8C">
      <w:pPr>
        <w:pStyle w:val="a4"/>
        <w:shd w:val="clear" w:color="auto" w:fill="auto"/>
        <w:spacing w:after="596"/>
        <w:ind w:left="20" w:right="800" w:firstLine="0"/>
        <w:jc w:val="left"/>
      </w:pPr>
      <w:r>
        <w:rPr>
          <w:rStyle w:val="1"/>
          <w:color w:val="000000"/>
          <w:lang w:eastAsia="en-US"/>
        </w:rPr>
        <w:lastRenderedPageBreak/>
        <w:t>He told the woman he couldn’t understand her so</w:t>
      </w:r>
      <w:r>
        <w:rPr>
          <w:rStyle w:val="1"/>
          <w:color w:val="000000"/>
          <w:lang w:eastAsia="en-US"/>
        </w:rPr>
        <w:t>n’s handwriting. Joby went along the road and knew he had done the right thing. Cynthia was</w:t>
      </w:r>
      <w:r>
        <w:rPr>
          <w:rStyle w:val="1"/>
          <w:color w:val="000000"/>
          <w:lang w:val="ru-RU"/>
        </w:rPr>
        <w:t xml:space="preserve"> </w:t>
      </w:r>
      <w:r>
        <w:rPr>
          <w:rStyle w:val="1"/>
          <w:color w:val="000000"/>
          <w:lang w:eastAsia="en-US"/>
        </w:rPr>
        <w:t>a bus and she died in a hospital.</w:t>
      </w:r>
    </w:p>
    <w:p w:rsidR="00000000" w:rsidRDefault="00400D8C">
      <w:pPr>
        <w:pStyle w:val="a4"/>
        <w:shd w:val="clear" w:color="auto" w:fill="auto"/>
        <w:spacing w:after="482" w:line="260" w:lineRule="exact"/>
        <w:ind w:right="520" w:firstLine="0"/>
        <w:jc w:val="center"/>
      </w:pPr>
      <w:r>
        <w:rPr>
          <w:rStyle w:val="1"/>
          <w:color w:val="000000"/>
          <w:lang w:eastAsia="en-US"/>
        </w:rPr>
        <w:t>Stat</w:t>
      </w:r>
      <w:r>
        <w:rPr>
          <w:color w:val="000000"/>
          <w:u w:val="single"/>
          <w:lang w:eastAsia="en-US"/>
        </w:rPr>
        <w:t>ements</w:t>
      </w:r>
    </w:p>
    <w:p w:rsidR="00000000" w:rsidRDefault="00400D8C">
      <w:pPr>
        <w:pStyle w:val="a4"/>
        <w:shd w:val="clear" w:color="auto" w:fill="auto"/>
        <w:spacing w:after="0" w:line="485" w:lineRule="exact"/>
        <w:ind w:left="20" w:firstLine="0"/>
        <w:jc w:val="left"/>
      </w:pPr>
      <w:r>
        <w:rPr>
          <w:rStyle w:val="1"/>
          <w:color w:val="000000"/>
          <w:lang w:eastAsia="en-US"/>
        </w:rPr>
        <w:t>Joby decided to go to school.</w:t>
      </w:r>
    </w:p>
    <w:p w:rsidR="00000000" w:rsidRDefault="00400D8C">
      <w:pPr>
        <w:pStyle w:val="a4"/>
        <w:shd w:val="clear" w:color="auto" w:fill="auto"/>
        <w:spacing w:after="0" w:line="485" w:lineRule="exact"/>
        <w:ind w:left="20" w:firstLine="0"/>
        <w:jc w:val="left"/>
      </w:pPr>
      <w:r>
        <w:rPr>
          <w:rStyle w:val="1"/>
          <w:color w:val="000000"/>
          <w:lang w:eastAsia="en-US"/>
        </w:rPr>
        <w:t>He knew there that his friend had gone to Russia.</w:t>
      </w:r>
    </w:p>
    <w:p w:rsidR="00000000" w:rsidRDefault="00400D8C">
      <w:pPr>
        <w:pStyle w:val="a4"/>
        <w:shd w:val="clear" w:color="auto" w:fill="auto"/>
        <w:spacing w:after="0" w:line="485" w:lineRule="exact"/>
        <w:ind w:left="20" w:firstLine="0"/>
        <w:jc w:val="left"/>
      </w:pPr>
      <w:r>
        <w:rPr>
          <w:rStyle w:val="1"/>
          <w:color w:val="000000"/>
          <w:lang w:eastAsia="en-US"/>
        </w:rPr>
        <w:t>One woman asked him to read</w:t>
      </w:r>
      <w:r>
        <w:rPr>
          <w:rStyle w:val="1"/>
          <w:color w:val="000000"/>
          <w:lang w:eastAsia="en-US"/>
        </w:rPr>
        <w:t xml:space="preserve"> a letter from her son.</w:t>
      </w:r>
    </w:p>
    <w:p w:rsidR="00000000" w:rsidRDefault="00400D8C">
      <w:pPr>
        <w:rPr>
          <w:color w:val="auto"/>
          <w:lang w:eastAsia="ru-RU"/>
        </w:rPr>
      </w:pPr>
    </w:p>
    <w:p w:rsidR="00000000" w:rsidRDefault="00400D8C">
      <w:pPr>
        <w:pStyle w:val="a4"/>
        <w:shd w:val="clear" w:color="auto" w:fill="auto"/>
        <w:spacing w:after="0"/>
        <w:ind w:left="20" w:right="800" w:firstLine="0"/>
        <w:jc w:val="left"/>
      </w:pPr>
      <w:r>
        <w:rPr>
          <w:rStyle w:val="1"/>
          <w:color w:val="000000"/>
          <w:lang w:eastAsia="en-US"/>
        </w:rPr>
        <w:t>Reading the letter the boy knew about happy news about her son’s family. He was anxious.</w:t>
      </w:r>
    </w:p>
    <w:p w:rsidR="00000000" w:rsidRDefault="00400D8C">
      <w:pPr>
        <w:pStyle w:val="a4"/>
        <w:shd w:val="clear" w:color="auto" w:fill="auto"/>
        <w:spacing w:after="0"/>
        <w:ind w:left="20" w:firstLine="0"/>
        <w:jc w:val="left"/>
      </w:pPr>
      <w:r>
        <w:rPr>
          <w:rStyle w:val="1"/>
          <w:color w:val="000000"/>
          <w:lang w:eastAsia="en-US"/>
        </w:rPr>
        <w:t>Joby read the letter up to the end.</w:t>
      </w:r>
    </w:p>
    <w:p w:rsidR="00000000" w:rsidRDefault="00400D8C">
      <w:pPr>
        <w:pStyle w:val="a4"/>
        <w:shd w:val="clear" w:color="auto" w:fill="auto"/>
        <w:spacing w:after="596"/>
        <w:ind w:left="20" w:firstLine="0"/>
        <w:jc w:val="left"/>
      </w:pPr>
      <w:r>
        <w:rPr>
          <w:rStyle w:val="1"/>
          <w:color w:val="000000"/>
          <w:lang w:eastAsia="en-US"/>
        </w:rPr>
        <w:t>Then the woman invited the boy to have a cup of coffee.</w:t>
      </w:r>
    </w:p>
    <w:p w:rsidR="00000000" w:rsidRDefault="00400D8C">
      <w:pPr>
        <w:rPr>
          <w:color w:val="auto"/>
          <w:lang w:eastAsia="ru-RU"/>
        </w:rPr>
      </w:pPr>
    </w:p>
    <w:p w:rsidR="00000000" w:rsidRDefault="00400D8C">
      <w:pPr>
        <w:pStyle w:val="a4"/>
        <w:shd w:val="clear" w:color="auto" w:fill="auto"/>
        <w:spacing w:after="0" w:line="485" w:lineRule="exact"/>
        <w:ind w:left="20" w:right="800" w:firstLine="0"/>
        <w:jc w:val="left"/>
      </w:pPr>
      <w:r>
        <w:rPr>
          <w:rStyle w:val="1"/>
          <w:color w:val="000000"/>
          <w:lang w:eastAsia="en-US"/>
        </w:rPr>
        <w:t>Joby’s desire to visit</w:t>
      </w:r>
      <w:r>
        <w:rPr>
          <w:rStyle w:val="1"/>
          <w:color w:val="000000"/>
          <w:lang w:eastAsia="en-US"/>
        </w:rPr>
        <w:t xml:space="preserve"> the family of this friend The woman’s request Bad news</w:t>
      </w:r>
    </w:p>
    <w:p w:rsidR="00000000" w:rsidRDefault="00400D8C">
      <w:pPr>
        <w:pStyle w:val="a4"/>
        <w:shd w:val="clear" w:color="auto" w:fill="auto"/>
        <w:spacing w:after="36" w:line="485" w:lineRule="exact"/>
        <w:ind w:left="20" w:right="800" w:firstLine="0"/>
        <w:jc w:val="left"/>
      </w:pPr>
      <w:r>
        <w:rPr>
          <w:rStyle w:val="1"/>
          <w:color w:val="000000"/>
          <w:lang w:eastAsia="en-US"/>
        </w:rPr>
        <w:t>The inner state of the boy His wisdom</w:t>
      </w:r>
    </w:p>
    <w:p w:rsidR="00000000" w:rsidRDefault="00400D8C">
      <w:pPr>
        <w:pStyle w:val="a4"/>
        <w:shd w:val="clear" w:color="auto" w:fill="auto"/>
        <w:spacing w:after="0" w:line="965" w:lineRule="exact"/>
        <w:ind w:left="20" w:right="1940" w:firstLine="2400"/>
        <w:jc w:val="left"/>
      </w:pPr>
      <w:r>
        <w:rPr>
          <w:rStyle w:val="1"/>
          <w:color w:val="000000"/>
          <w:lang w:eastAsia="en-US"/>
        </w:rPr>
        <w:t>Sentences with grammatical construction While reading the letter his hand was trembling.</w:t>
      </w:r>
    </w:p>
    <w:p w:rsidR="00000000" w:rsidRDefault="00400D8C">
      <w:pPr>
        <w:pStyle w:val="a4"/>
        <w:shd w:val="clear" w:color="auto" w:fill="auto"/>
        <w:spacing w:after="0" w:line="485" w:lineRule="exact"/>
        <w:ind w:left="20" w:firstLine="0"/>
        <w:jc w:val="left"/>
      </w:pPr>
      <w:r>
        <w:rPr>
          <w:rStyle w:val="1"/>
          <w:color w:val="000000"/>
          <w:lang w:eastAsia="en-US"/>
        </w:rPr>
        <w:t>The woman calmed Joby saying that Mrs. Prender would read the letter.</w:t>
      </w:r>
    </w:p>
    <w:p w:rsidR="00000000" w:rsidRDefault="00400D8C">
      <w:pPr>
        <w:rPr>
          <w:color w:val="auto"/>
          <w:lang w:eastAsia="ru-RU"/>
        </w:rPr>
        <w:sectPr w:rsidR="00000000">
          <w:pgSz w:w="16838" w:h="23810"/>
          <w:pgMar w:top="4563" w:right="4206" w:bottom="4928" w:left="3587" w:header="0" w:footer="3" w:gutter="0"/>
          <w:cols w:space="720"/>
          <w:noEndnote/>
          <w:docGrid w:linePitch="360"/>
        </w:sectPr>
      </w:pPr>
    </w:p>
    <w:p w:rsidR="00000000" w:rsidRDefault="00400D8C">
      <w:pPr>
        <w:pStyle w:val="a4"/>
        <w:shd w:val="clear" w:color="auto" w:fill="auto"/>
        <w:spacing w:after="1990" w:line="260" w:lineRule="exact"/>
        <w:ind w:left="80" w:firstLine="0"/>
        <w:jc w:val="left"/>
      </w:pPr>
      <w:r>
        <w:rPr>
          <w:rStyle w:val="1"/>
          <w:color w:val="000000"/>
          <w:lang w:eastAsia="en-US"/>
        </w:rPr>
        <w:lastRenderedPageBreak/>
        <w:t xml:space="preserve">She asked Joby to read ... </w:t>
      </w:r>
      <w:r>
        <w:rPr>
          <w:rStyle w:val="1"/>
          <w:color w:val="000000"/>
          <w:lang w:val="ru-RU"/>
        </w:rPr>
        <w:t>(письмо)</w:t>
      </w:r>
    </w:p>
    <w:p w:rsidR="00000000" w:rsidRDefault="00400D8C">
      <w:pPr>
        <w:pStyle w:val="a4"/>
        <w:shd w:val="clear" w:color="auto" w:fill="auto"/>
        <w:spacing w:after="0"/>
        <w:ind w:left="80" w:right="280" w:firstLine="0"/>
        <w:jc w:val="left"/>
        <w:sectPr w:rsidR="00000000">
          <w:headerReference w:type="default" r:id="rId36"/>
          <w:headerReference w:type="first" r:id="rId37"/>
          <w:type w:val="continuous"/>
          <w:pgSz w:w="16838" w:h="23810"/>
          <w:pgMar w:top="5485" w:right="5359" w:bottom="14017" w:left="6362" w:header="0" w:footer="3" w:gutter="0"/>
          <w:cols w:space="720"/>
          <w:noEndnote/>
          <w:titlePg/>
          <w:docGrid w:linePitch="360"/>
        </w:sectPr>
      </w:pPr>
      <w:r>
        <w:rPr>
          <w:rStyle w:val="1"/>
          <w:color w:val="000000"/>
          <w:lang w:eastAsia="en-US"/>
        </w:rPr>
        <w:t xml:space="preserve">He read the first sentence ... </w:t>
      </w:r>
      <w:r>
        <w:rPr>
          <w:rStyle w:val="1"/>
          <w:color w:val="000000"/>
          <w:lang w:val="ru-RU"/>
        </w:rPr>
        <w:t xml:space="preserve">(быстро) </w:t>
      </w:r>
      <w:r>
        <w:rPr>
          <w:rStyle w:val="1"/>
          <w:color w:val="000000"/>
          <w:lang w:eastAsia="en-US"/>
        </w:rPr>
        <w:t xml:space="preserve">Joby knew about the terrible ... </w:t>
      </w:r>
      <w:r>
        <w:rPr>
          <w:rStyle w:val="1"/>
          <w:color w:val="000000"/>
          <w:lang w:val="ru-RU"/>
        </w:rPr>
        <w:t xml:space="preserve">(новость) </w:t>
      </w:r>
      <w:r>
        <w:rPr>
          <w:rStyle w:val="1"/>
          <w:color w:val="000000"/>
          <w:lang w:eastAsia="en-US"/>
        </w:rPr>
        <w:t xml:space="preserve">His </w:t>
      </w:r>
      <w:r>
        <w:rPr>
          <w:rStyle w:val="1"/>
          <w:color w:val="000000"/>
          <w:lang w:eastAsia="en-US"/>
        </w:rPr>
        <w:lastRenderedPageBreak/>
        <w:t xml:space="preserve">hand was ... </w:t>
      </w:r>
      <w:r>
        <w:rPr>
          <w:rStyle w:val="1"/>
          <w:color w:val="000000"/>
          <w:lang w:val="ru-RU"/>
        </w:rPr>
        <w:t>(дрожала)</w:t>
      </w:r>
    </w:p>
    <w:p w:rsidR="00000000" w:rsidRDefault="00400D8C">
      <w:pPr>
        <w:pStyle w:val="a4"/>
        <w:shd w:val="clear" w:color="auto" w:fill="auto"/>
        <w:spacing w:after="0"/>
        <w:ind w:left="20" w:firstLine="0"/>
      </w:pPr>
      <w:r>
        <w:rPr>
          <w:rStyle w:val="1"/>
          <w:color w:val="000000"/>
          <w:lang w:eastAsia="en-US"/>
        </w:rPr>
        <w:lastRenderedPageBreak/>
        <w:t>What did Joby decide to do?</w:t>
      </w:r>
    </w:p>
    <w:p w:rsidR="00000000" w:rsidRDefault="00400D8C">
      <w:pPr>
        <w:pStyle w:val="a4"/>
        <w:shd w:val="clear" w:color="auto" w:fill="auto"/>
        <w:spacing w:after="0"/>
        <w:ind w:left="20" w:firstLine="0"/>
      </w:pPr>
      <w:r>
        <w:rPr>
          <w:rStyle w:val="1"/>
          <w:color w:val="000000"/>
          <w:lang w:eastAsia="en-US"/>
        </w:rPr>
        <w:t>Where had his friend’s family gone?</w:t>
      </w:r>
    </w:p>
    <w:p w:rsidR="00000000" w:rsidRDefault="00400D8C">
      <w:pPr>
        <w:pStyle w:val="a4"/>
        <w:shd w:val="clear" w:color="auto" w:fill="auto"/>
        <w:spacing w:after="0"/>
        <w:ind w:left="20" w:right="2080" w:firstLine="0"/>
        <w:jc w:val="left"/>
      </w:pPr>
      <w:r>
        <w:rPr>
          <w:rStyle w:val="1"/>
          <w:color w:val="000000"/>
          <w:lang w:eastAsia="en-US"/>
        </w:rPr>
        <w:t>Did the woman ask Joby to read a letter or a newspaper for her? Why couldn’t Joby read the letter djr the woman’s son?</w:t>
      </w:r>
    </w:p>
    <w:p w:rsidR="00000000" w:rsidRDefault="00400D8C">
      <w:pPr>
        <w:pStyle w:val="a4"/>
        <w:shd w:val="clear" w:color="auto" w:fill="auto"/>
        <w:spacing w:after="0"/>
        <w:ind w:left="20" w:firstLine="0"/>
      </w:pPr>
      <w:r>
        <w:rPr>
          <w:rStyle w:val="1"/>
          <w:color w:val="000000"/>
          <w:lang w:eastAsia="en-US"/>
        </w:rPr>
        <w:t>How did the woman behave?</w:t>
      </w:r>
    </w:p>
    <w:p w:rsidR="00000000" w:rsidRDefault="00400D8C">
      <w:pPr>
        <w:pStyle w:val="a4"/>
        <w:shd w:val="clear" w:color="auto" w:fill="auto"/>
        <w:spacing w:after="1076"/>
        <w:ind w:left="20" w:right="1980" w:firstLine="0"/>
        <w:jc w:val="left"/>
      </w:pPr>
      <w:r>
        <w:rPr>
          <w:rStyle w:val="1"/>
          <w:color w:val="000000"/>
          <w:lang w:eastAsia="en-US"/>
        </w:rPr>
        <w:t xml:space="preserve">What did he learn about the tragic late of her </w:t>
      </w:r>
      <w:r>
        <w:rPr>
          <w:rStyle w:val="1"/>
          <w:color w:val="000000"/>
          <w:lang w:eastAsia="en-US"/>
        </w:rPr>
        <w:t>son’s daughter? What do you think was the boy right saying «That’ll be the best»?</w:t>
      </w:r>
    </w:p>
    <w:p w:rsidR="00000000" w:rsidRDefault="00400D8C">
      <w:pPr>
        <w:pStyle w:val="a4"/>
        <w:shd w:val="clear" w:color="auto" w:fill="auto"/>
        <w:spacing w:after="491" w:line="260" w:lineRule="exact"/>
        <w:ind w:firstLine="0"/>
        <w:jc w:val="center"/>
      </w:pPr>
      <w:r>
        <w:rPr>
          <w:rStyle w:val="1"/>
          <w:color w:val="000000"/>
          <w:lang w:eastAsia="en-US"/>
        </w:rPr>
        <w:lastRenderedPageBreak/>
        <w:t>Rendering the contents of the text by teacher</w:t>
      </w:r>
    </w:p>
    <w:p w:rsidR="00000000" w:rsidRDefault="00400D8C">
      <w:pPr>
        <w:pStyle w:val="a4"/>
        <w:shd w:val="clear" w:color="auto" w:fill="auto"/>
        <w:spacing w:after="600" w:line="485" w:lineRule="exact"/>
        <w:ind w:left="20" w:right="20" w:firstLine="0"/>
      </w:pPr>
      <w:r>
        <w:rPr>
          <w:rStyle w:val="1"/>
          <w:color w:val="000000"/>
          <w:lang w:eastAsia="en-US"/>
        </w:rPr>
        <w:t xml:space="preserve">Joby went to visit his friend. But his family had gone on vocation. One woman the boy to read the letter from her son. From the </w:t>
      </w:r>
      <w:r>
        <w:rPr>
          <w:rStyle w:val="1"/>
          <w:color w:val="000000"/>
          <w:lang w:eastAsia="en-US"/>
        </w:rPr>
        <w:t>letter he knew about the death of that woman’s granddaughter. He felt bad and said he couldn’t understand her son’s handwriting. Then they parted Joby thought that he had done best.</w:t>
      </w:r>
    </w:p>
    <w:p w:rsidR="00000000" w:rsidRDefault="00400D8C">
      <w:pPr>
        <w:pStyle w:val="a4"/>
        <w:shd w:val="clear" w:color="auto" w:fill="auto"/>
        <w:spacing w:after="482" w:line="260" w:lineRule="exact"/>
        <w:ind w:firstLine="0"/>
        <w:jc w:val="center"/>
      </w:pPr>
      <w:r>
        <w:rPr>
          <w:color w:val="000000"/>
          <w:u w:val="single"/>
          <w:lang w:eastAsia="en-US"/>
        </w:rPr>
        <w:t>While listening</w:t>
      </w:r>
    </w:p>
    <w:p w:rsidR="00000000" w:rsidRDefault="00400D8C">
      <w:pPr>
        <w:rPr>
          <w:color w:val="auto"/>
          <w:lang w:eastAsia="ru-RU"/>
        </w:rPr>
      </w:pPr>
    </w:p>
    <w:p w:rsidR="00000000" w:rsidRDefault="00400D8C">
      <w:pPr>
        <w:pStyle w:val="a4"/>
        <w:shd w:val="clear" w:color="auto" w:fill="auto"/>
        <w:spacing w:after="0" w:line="485" w:lineRule="exact"/>
        <w:ind w:left="20" w:firstLine="0"/>
      </w:pPr>
      <w:r>
        <w:rPr>
          <w:rStyle w:val="1"/>
          <w:color w:val="000000"/>
          <w:lang w:eastAsia="en-US"/>
        </w:rPr>
        <w:t xml:space="preserve">The family had gone on their ... </w:t>
      </w:r>
      <w:r>
        <w:rPr>
          <w:rStyle w:val="1"/>
          <w:color w:val="000000"/>
          <w:lang w:val="ru-RU"/>
        </w:rPr>
        <w:t>(отдых)</w:t>
      </w:r>
    </w:p>
    <w:p w:rsidR="00000000" w:rsidRDefault="00400D8C">
      <w:pPr>
        <w:pStyle w:val="a4"/>
        <w:shd w:val="clear" w:color="auto" w:fill="auto"/>
        <w:spacing w:after="0" w:line="485" w:lineRule="exact"/>
        <w:ind w:left="20" w:firstLine="0"/>
      </w:pPr>
      <w:r>
        <w:rPr>
          <w:rStyle w:val="1"/>
          <w:color w:val="000000"/>
          <w:lang w:eastAsia="en-US"/>
        </w:rPr>
        <w:t xml:space="preserve">The woman ... the boy </w:t>
      </w:r>
      <w:r>
        <w:rPr>
          <w:rStyle w:val="1"/>
          <w:color w:val="000000"/>
          <w:lang w:val="ru-RU"/>
        </w:rPr>
        <w:t>(успокоила)</w:t>
      </w:r>
    </w:p>
    <w:p w:rsidR="00000000" w:rsidRDefault="00400D8C">
      <w:pPr>
        <w:pStyle w:val="a4"/>
        <w:shd w:val="clear" w:color="auto" w:fill="auto"/>
        <w:spacing w:after="0"/>
        <w:ind w:left="20" w:right="20" w:firstLine="0"/>
      </w:pPr>
      <w:r>
        <w:rPr>
          <w:rStyle w:val="1"/>
          <w:color w:val="000000"/>
          <w:lang w:eastAsia="en-US"/>
        </w:rPr>
        <w:t xml:space="preserve">Joby couldn’t read the ... about the death of the woman’s granddaughter </w:t>
      </w:r>
      <w:r>
        <w:rPr>
          <w:rStyle w:val="1"/>
          <w:color w:val="000000"/>
          <w:lang w:val="ru-RU"/>
        </w:rPr>
        <w:t>(предложение)</w:t>
      </w:r>
    </w:p>
    <w:p w:rsidR="00000000" w:rsidRDefault="00400D8C">
      <w:pPr>
        <w:pStyle w:val="a4"/>
        <w:shd w:val="clear" w:color="auto" w:fill="auto"/>
        <w:spacing w:after="0"/>
        <w:ind w:left="20" w:firstLine="0"/>
      </w:pPr>
      <w:r>
        <w:rPr>
          <w:rStyle w:val="1"/>
          <w:color w:val="000000"/>
          <w:lang w:eastAsia="en-US"/>
        </w:rPr>
        <w:t xml:space="preserve">The girl Cynthia was ... by a bus </w:t>
      </w:r>
      <w:r>
        <w:rPr>
          <w:rStyle w:val="1"/>
          <w:color w:val="000000"/>
          <w:lang w:val="ru-RU"/>
        </w:rPr>
        <w:t>(сбита)</w:t>
      </w:r>
    </w:p>
    <w:p w:rsidR="00000000" w:rsidRDefault="00400D8C">
      <w:pPr>
        <w:pStyle w:val="a4"/>
        <w:shd w:val="clear" w:color="auto" w:fill="auto"/>
        <w:spacing w:after="596"/>
        <w:ind w:left="20" w:firstLine="0"/>
      </w:pPr>
      <w:r>
        <w:rPr>
          <w:rStyle w:val="1"/>
          <w:color w:val="000000"/>
          <w:lang w:eastAsia="en-US"/>
        </w:rPr>
        <w:t xml:space="preserve">The boy believed he had done ... </w:t>
      </w:r>
    </w:p>
    <w:p w:rsidR="00000000" w:rsidRDefault="00400D8C">
      <w:pPr>
        <w:rPr>
          <w:color w:val="auto"/>
          <w:lang w:eastAsia="ru-RU"/>
        </w:rPr>
      </w:pPr>
    </w:p>
    <w:p w:rsidR="00000000" w:rsidRDefault="00400D8C">
      <w:pPr>
        <w:pStyle w:val="a4"/>
        <w:shd w:val="clear" w:color="auto" w:fill="auto"/>
        <w:spacing w:after="0" w:line="260" w:lineRule="exact"/>
        <w:ind w:left="20" w:firstLine="0"/>
      </w:pPr>
      <w:r>
        <w:rPr>
          <w:rStyle w:val="1"/>
          <w:color w:val="000000"/>
          <w:lang w:eastAsia="en-US"/>
        </w:rPr>
        <w:t xml:space="preserve">Joby read the first sentence quickly, but then suddenly he </w:t>
      </w:r>
      <w:r>
        <w:rPr>
          <w:rStyle w:val="1"/>
          <w:color w:val="000000"/>
          <w:lang w:eastAsia="en-US"/>
        </w:rPr>
        <w:t>stopped.</w:t>
      </w:r>
    </w:p>
    <w:p w:rsidR="00000000" w:rsidRDefault="00400D8C">
      <w:pPr>
        <w:pStyle w:val="a4"/>
        <w:shd w:val="clear" w:color="auto" w:fill="auto"/>
        <w:spacing w:after="416"/>
        <w:ind w:left="40" w:right="280" w:firstLine="0"/>
      </w:pPr>
      <w:r>
        <w:rPr>
          <w:rStyle w:val="1"/>
          <w:color w:val="000000"/>
          <w:lang w:eastAsia="en-US"/>
        </w:rPr>
        <w:t>things. The first sentence was: «Dear Mummy, I am afraid to bring you sad news but little Cynthia run out of the house and a bus suddenly knocked her down. She died in a hospital».</w:t>
      </w:r>
    </w:p>
    <w:p w:rsidR="00000000" w:rsidRDefault="00400D8C">
      <w:pPr>
        <w:pStyle w:val="a4"/>
        <w:shd w:val="clear" w:color="auto" w:fill="auto"/>
        <w:spacing w:after="0" w:line="485" w:lineRule="exact"/>
        <w:ind w:left="360" w:firstLine="0"/>
      </w:pPr>
      <w:r>
        <w:rPr>
          <w:rStyle w:val="1"/>
          <w:color w:val="000000"/>
          <w:lang w:val="ru-RU"/>
        </w:rPr>
        <w:t>Цель: Совершенствование навыков чтения, письма, речи.</w:t>
      </w:r>
    </w:p>
    <w:p w:rsidR="00000000" w:rsidRDefault="00400D8C">
      <w:pPr>
        <w:pStyle w:val="a4"/>
        <w:shd w:val="clear" w:color="auto" w:fill="auto"/>
        <w:tabs>
          <w:tab w:val="right" w:pos="9408"/>
        </w:tabs>
        <w:spacing w:after="0" w:line="485" w:lineRule="exact"/>
        <w:ind w:left="360" w:firstLine="0"/>
      </w:pPr>
      <w:r>
        <w:rPr>
          <w:rStyle w:val="1"/>
          <w:color w:val="000000"/>
          <w:lang w:val="ru-RU"/>
        </w:rPr>
        <w:t>Повышение ли</w:t>
      </w:r>
      <w:r>
        <w:rPr>
          <w:rStyle w:val="1"/>
          <w:color w:val="000000"/>
          <w:lang w:val="ru-RU"/>
        </w:rPr>
        <w:t>чностной мотивации.</w:t>
      </w:r>
      <w:r>
        <w:rPr>
          <w:rStyle w:val="1"/>
          <w:color w:val="000000"/>
          <w:lang w:val="ru-RU"/>
        </w:rPr>
        <w:tab/>
        <w:t>Закрепление, активизация</w:t>
      </w:r>
    </w:p>
    <w:p w:rsidR="00000000" w:rsidRDefault="00400D8C">
      <w:pPr>
        <w:pStyle w:val="a4"/>
        <w:shd w:val="clear" w:color="auto" w:fill="auto"/>
        <w:spacing w:after="0" w:line="485" w:lineRule="exact"/>
        <w:ind w:left="40" w:firstLine="0"/>
      </w:pPr>
      <w:r>
        <w:rPr>
          <w:rStyle w:val="1"/>
          <w:color w:val="000000"/>
          <w:lang w:val="ru-RU"/>
        </w:rPr>
        <w:t>лексической, грамматической стороны языка.</w:t>
      </w:r>
    </w:p>
    <w:p w:rsidR="00000000" w:rsidRDefault="00400D8C">
      <w:pPr>
        <w:pStyle w:val="a4"/>
        <w:shd w:val="clear" w:color="auto" w:fill="auto"/>
        <w:spacing w:after="1080" w:line="485" w:lineRule="exact"/>
        <w:ind w:left="360" w:firstLine="0"/>
      </w:pPr>
      <w:r>
        <w:rPr>
          <w:rStyle w:val="1"/>
          <w:color w:val="000000"/>
          <w:lang w:val="ru-RU"/>
        </w:rPr>
        <w:t>Постановка вопросов со смысловой нагрузкой.</w:t>
      </w:r>
    </w:p>
    <w:p w:rsidR="00000000" w:rsidRDefault="00400D8C">
      <w:pPr>
        <w:pStyle w:val="a4"/>
        <w:shd w:val="clear" w:color="auto" w:fill="auto"/>
        <w:spacing w:after="482" w:line="260" w:lineRule="exact"/>
        <w:ind w:left="180" w:firstLine="0"/>
        <w:jc w:val="center"/>
      </w:pPr>
      <w:r>
        <w:rPr>
          <w:color w:val="000000"/>
          <w:u w:val="single"/>
          <w:lang w:eastAsia="en-US"/>
        </w:rPr>
        <w:t>Vocabulary</w:t>
      </w:r>
    </w:p>
    <w:p w:rsidR="00000000" w:rsidRDefault="00400D8C">
      <w:pPr>
        <w:pStyle w:val="a4"/>
        <w:shd w:val="clear" w:color="auto" w:fill="auto"/>
        <w:spacing w:after="0" w:line="485" w:lineRule="exact"/>
        <w:ind w:left="40" w:right="7180" w:firstLine="0"/>
        <w:jc w:val="left"/>
      </w:pPr>
      <w:r>
        <w:rPr>
          <w:rStyle w:val="1"/>
          <w:color w:val="000000"/>
          <w:lang w:eastAsia="en-US"/>
        </w:rPr>
        <w:t xml:space="preserve">had gone </w:t>
      </w:r>
      <w:r>
        <w:rPr>
          <w:rStyle w:val="1"/>
          <w:color w:val="000000"/>
          <w:lang w:val="ru-RU"/>
        </w:rPr>
        <w:t xml:space="preserve">- ушел </w:t>
      </w:r>
      <w:r>
        <w:rPr>
          <w:rStyle w:val="1"/>
          <w:color w:val="000000"/>
          <w:lang w:eastAsia="en-US"/>
        </w:rPr>
        <w:t xml:space="preserve">eye-sight </w:t>
      </w:r>
      <w:r>
        <w:rPr>
          <w:rStyle w:val="1"/>
          <w:color w:val="000000"/>
          <w:lang w:val="ru-RU"/>
        </w:rPr>
        <w:t xml:space="preserve">- зрение </w:t>
      </w:r>
      <w:r>
        <w:rPr>
          <w:rStyle w:val="1"/>
          <w:color w:val="000000"/>
          <w:lang w:eastAsia="en-US"/>
        </w:rPr>
        <w:t xml:space="preserve">tremble </w:t>
      </w:r>
      <w:r>
        <w:rPr>
          <w:rStyle w:val="1"/>
          <w:color w:val="000000"/>
          <w:lang w:val="ru-RU"/>
        </w:rPr>
        <w:t xml:space="preserve">- </w:t>
      </w:r>
      <w:r>
        <w:rPr>
          <w:rStyle w:val="1"/>
          <w:color w:val="000000"/>
          <w:lang w:val="ru-RU"/>
        </w:rPr>
        <w:lastRenderedPageBreak/>
        <w:t xml:space="preserve">дрожать </w:t>
      </w:r>
      <w:r>
        <w:rPr>
          <w:rStyle w:val="1"/>
          <w:color w:val="000000"/>
          <w:lang w:eastAsia="en-US"/>
        </w:rPr>
        <w:t xml:space="preserve">handwriting </w:t>
      </w:r>
      <w:r>
        <w:rPr>
          <w:rStyle w:val="1"/>
          <w:color w:val="000000"/>
          <w:lang w:val="ru-RU"/>
        </w:rPr>
        <w:t xml:space="preserve">- почерк </w:t>
      </w:r>
      <w:r>
        <w:rPr>
          <w:rStyle w:val="1"/>
          <w:color w:val="000000"/>
          <w:lang w:eastAsia="en-US"/>
        </w:rPr>
        <w:t xml:space="preserve">road </w:t>
      </w:r>
      <w:r>
        <w:rPr>
          <w:rStyle w:val="1"/>
          <w:color w:val="000000"/>
          <w:lang w:val="ru-RU"/>
        </w:rPr>
        <w:t>- дорога</w:t>
      </w:r>
    </w:p>
    <w:p w:rsidR="00000000" w:rsidRDefault="00400D8C">
      <w:pPr>
        <w:pStyle w:val="a4"/>
        <w:shd w:val="clear" w:color="auto" w:fill="auto"/>
        <w:spacing w:after="600" w:line="485" w:lineRule="exact"/>
        <w:ind w:left="40" w:right="6420" w:firstLine="0"/>
        <w:jc w:val="left"/>
      </w:pPr>
      <w:r>
        <w:rPr>
          <w:rStyle w:val="1"/>
          <w:color w:val="000000"/>
          <w:lang w:eastAsia="en-US"/>
        </w:rPr>
        <w:t xml:space="preserve">knocked her down - </w:t>
      </w:r>
      <w:r>
        <w:rPr>
          <w:rStyle w:val="1"/>
          <w:color w:val="000000"/>
          <w:lang w:val="ru-RU"/>
        </w:rPr>
        <w:t>сбил е</w:t>
      </w:r>
      <w:r>
        <w:rPr>
          <w:rStyle w:val="1"/>
          <w:color w:val="000000"/>
          <w:lang w:val="ru-RU"/>
        </w:rPr>
        <w:t xml:space="preserve">е </w:t>
      </w:r>
      <w:r>
        <w:rPr>
          <w:rStyle w:val="1"/>
          <w:color w:val="000000"/>
          <w:lang w:eastAsia="en-US"/>
        </w:rPr>
        <w:t xml:space="preserve">each other - </w:t>
      </w:r>
      <w:r>
        <w:rPr>
          <w:rStyle w:val="1"/>
          <w:color w:val="000000"/>
          <w:lang w:val="ru-RU"/>
        </w:rPr>
        <w:t>друг друга</w:t>
      </w:r>
    </w:p>
    <w:p w:rsidR="00000000" w:rsidRDefault="00400D8C">
      <w:pPr>
        <w:pStyle w:val="a4"/>
        <w:shd w:val="clear" w:color="auto" w:fill="auto"/>
        <w:spacing w:after="486" w:line="260" w:lineRule="exact"/>
        <w:ind w:left="180" w:firstLine="0"/>
        <w:jc w:val="center"/>
      </w:pPr>
      <w:r>
        <w:rPr>
          <w:color w:val="000000"/>
          <w:u w:val="single"/>
          <w:lang w:eastAsia="en-US"/>
        </w:rPr>
        <w:t>Working at the title</w:t>
      </w:r>
    </w:p>
    <w:p w:rsidR="00000000" w:rsidRDefault="00400D8C">
      <w:pPr>
        <w:pStyle w:val="a4"/>
        <w:shd w:val="clear" w:color="auto" w:fill="auto"/>
        <w:spacing w:after="0"/>
        <w:ind w:left="40" w:firstLine="0"/>
      </w:pPr>
      <w:r>
        <w:rPr>
          <w:rStyle w:val="1"/>
          <w:color w:val="000000"/>
          <w:lang w:eastAsia="en-US"/>
        </w:rPr>
        <w:t>What does the title of the text tell us?</w:t>
      </w:r>
    </w:p>
    <w:p w:rsidR="00000000" w:rsidRDefault="00400D8C">
      <w:pPr>
        <w:pStyle w:val="a4"/>
        <w:shd w:val="clear" w:color="auto" w:fill="auto"/>
        <w:spacing w:after="0"/>
        <w:ind w:left="40" w:firstLine="0"/>
      </w:pPr>
      <w:r>
        <w:rPr>
          <w:rStyle w:val="1"/>
          <w:color w:val="000000"/>
          <w:lang w:eastAsia="en-US"/>
        </w:rPr>
        <w:t>Does the text describe the boy’s life?</w:t>
      </w:r>
    </w:p>
    <w:p w:rsidR="00000000" w:rsidRDefault="00400D8C">
      <w:pPr>
        <w:pStyle w:val="a4"/>
        <w:shd w:val="clear" w:color="auto" w:fill="auto"/>
        <w:spacing w:after="0"/>
        <w:ind w:left="40" w:right="2380" w:firstLine="0"/>
        <w:jc w:val="left"/>
      </w:pPr>
      <w:r>
        <w:rPr>
          <w:rStyle w:val="1"/>
          <w:color w:val="000000"/>
          <w:lang w:eastAsia="en-US"/>
        </w:rPr>
        <w:t>What words point us to unpleasant in which Joby found himself? What do you think where can the event take place?</w:t>
      </w:r>
    </w:p>
    <w:p w:rsidR="00000000" w:rsidRDefault="00400D8C">
      <w:pPr>
        <w:pStyle w:val="a4"/>
        <w:shd w:val="clear" w:color="auto" w:fill="auto"/>
        <w:spacing w:after="596"/>
        <w:ind w:left="40" w:firstLine="0"/>
      </w:pPr>
      <w:r>
        <w:rPr>
          <w:rStyle w:val="1"/>
          <w:color w:val="000000"/>
          <w:lang w:eastAsia="en-US"/>
        </w:rPr>
        <w:t>What kind of ev</w:t>
      </w:r>
      <w:r>
        <w:rPr>
          <w:rStyle w:val="1"/>
          <w:color w:val="000000"/>
          <w:lang w:eastAsia="en-US"/>
        </w:rPr>
        <w:t>ent? Is it sad or happy?</w:t>
      </w:r>
    </w:p>
    <w:p w:rsidR="00000000" w:rsidRDefault="00400D8C">
      <w:pPr>
        <w:pStyle w:val="a4"/>
        <w:shd w:val="clear" w:color="auto" w:fill="auto"/>
        <w:spacing w:after="0" w:line="260" w:lineRule="exact"/>
        <w:ind w:left="40" w:firstLine="0"/>
        <w:sectPr w:rsidR="00000000">
          <w:type w:val="continuous"/>
          <w:pgSz w:w="16838" w:h="23810"/>
          <w:pgMar w:top="5230" w:right="3108" w:bottom="4337" w:left="3108" w:header="0" w:footer="3" w:gutter="518"/>
          <w:cols w:space="720"/>
          <w:noEndnote/>
          <w:rtlGutter/>
          <w:docGrid w:linePitch="360"/>
        </w:sectPr>
      </w:pPr>
      <w:r>
        <w:rPr>
          <w:rStyle w:val="1"/>
          <w:color w:val="000000"/>
          <w:lang w:eastAsia="en-US"/>
        </w:rPr>
        <w:t>Children look through the text making notes, paying attention to new lexica.</w:t>
      </w:r>
    </w:p>
    <w:p w:rsidR="00000000" w:rsidRDefault="00400D8C">
      <w:pPr>
        <w:pStyle w:val="a4"/>
        <w:shd w:val="clear" w:color="auto" w:fill="auto"/>
        <w:spacing w:after="482" w:line="260" w:lineRule="exact"/>
        <w:ind w:right="60" w:firstLine="0"/>
        <w:jc w:val="center"/>
      </w:pPr>
      <w:r>
        <w:rPr>
          <w:rStyle w:val="1"/>
          <w:color w:val="000000"/>
          <w:lang w:eastAsia="en-US"/>
        </w:rPr>
        <w:lastRenderedPageBreak/>
        <w:t>Plan</w:t>
      </w:r>
    </w:p>
    <w:p w:rsidR="00000000" w:rsidRDefault="00400D8C">
      <w:pPr>
        <w:pStyle w:val="a4"/>
        <w:shd w:val="clear" w:color="auto" w:fill="auto"/>
        <w:spacing w:line="485" w:lineRule="exact"/>
        <w:ind w:left="20" w:right="1120" w:firstLine="0"/>
        <w:jc w:val="left"/>
      </w:pPr>
      <w:r>
        <w:rPr>
          <w:rStyle w:val="1"/>
          <w:color w:val="000000"/>
          <w:lang w:eastAsia="en-US"/>
        </w:rPr>
        <w:t>Visiting Australia at Toronga</w:t>
      </w:r>
      <w:r>
        <w:rPr>
          <w:rStyle w:val="1"/>
          <w:color w:val="000000"/>
          <w:lang w:eastAsia="en-US"/>
        </w:rPr>
        <w:t xml:space="preserve"> Park His attitude to what he saw Retelling in Brief</w:t>
      </w:r>
    </w:p>
    <w:p w:rsidR="00000000" w:rsidRDefault="00400D8C">
      <w:pPr>
        <w:pStyle w:val="a4"/>
        <w:shd w:val="clear" w:color="auto" w:fill="auto"/>
        <w:spacing w:after="600" w:line="485" w:lineRule="exact"/>
        <w:ind w:left="20" w:right="20" w:firstLine="360"/>
      </w:pPr>
      <w:r>
        <w:rPr>
          <w:rStyle w:val="1"/>
          <w:color w:val="000000"/>
          <w:lang w:eastAsia="en-US"/>
        </w:rPr>
        <w:t>Vadim saw many interesting things in the park. All the animals were unusual and delightful. He was struck by the behavior of seals of the cautious walk of the monkey. The snake impressed him greatly. I b</w:t>
      </w:r>
      <w:r>
        <w:rPr>
          <w:rStyle w:val="1"/>
          <w:color w:val="000000"/>
          <w:lang w:eastAsia="en-US"/>
        </w:rPr>
        <w:t>elieve Vadim will share his impressions with friends and will show them his photos of visiting such an extraordinary continent.</w:t>
      </w:r>
    </w:p>
    <w:p w:rsidR="00000000" w:rsidRDefault="00400D8C">
      <w:pPr>
        <w:pStyle w:val="a4"/>
        <w:shd w:val="clear" w:color="auto" w:fill="auto"/>
        <w:spacing w:after="482" w:line="260" w:lineRule="exact"/>
        <w:ind w:right="60" w:firstLine="0"/>
        <w:jc w:val="center"/>
      </w:pPr>
      <w:r>
        <w:rPr>
          <w:rStyle w:val="1"/>
          <w:color w:val="000000"/>
          <w:lang w:eastAsia="en-US"/>
        </w:rPr>
        <w:t>Characterizing the hero</w:t>
      </w:r>
    </w:p>
    <w:p w:rsidR="00000000" w:rsidRDefault="00400D8C">
      <w:pPr>
        <w:pStyle w:val="a4"/>
        <w:numPr>
          <w:ilvl w:val="0"/>
          <w:numId w:val="18"/>
        </w:numPr>
        <w:shd w:val="clear" w:color="auto" w:fill="auto"/>
        <w:tabs>
          <w:tab w:val="left" w:pos="690"/>
        </w:tabs>
        <w:spacing w:after="424" w:line="485" w:lineRule="exact"/>
        <w:ind w:left="20" w:right="20" w:firstLine="360"/>
      </w:pPr>
      <w:r>
        <w:rPr>
          <w:rStyle w:val="1"/>
          <w:color w:val="000000"/>
          <w:lang w:eastAsia="en-US"/>
        </w:rPr>
        <w:t>suppose this psychologist is a brave man. He is fond of travelling and secondly it helps him in his w</w:t>
      </w:r>
      <w:r>
        <w:rPr>
          <w:rStyle w:val="1"/>
          <w:color w:val="000000"/>
          <w:lang w:eastAsia="en-US"/>
        </w:rPr>
        <w:t>ork. He is good-hearted, well educated and considerate to people. I think he met in Australia many people and could speak English with them quite fluently. If I had an opportunity and if I were not so old I will travel with my friends to Australia. It attr</w:t>
      </w:r>
      <w:r>
        <w:rPr>
          <w:rStyle w:val="1"/>
          <w:color w:val="000000"/>
          <w:lang w:eastAsia="en-US"/>
        </w:rPr>
        <w:t>acts me very much after I’ve read this text.</w:t>
      </w:r>
    </w:p>
    <w:p w:rsidR="00000000" w:rsidRDefault="00400D8C">
      <w:pPr>
        <w:pStyle w:val="a4"/>
        <w:shd w:val="clear" w:color="auto" w:fill="auto"/>
        <w:spacing w:after="0"/>
        <w:ind w:left="20" w:firstLine="0"/>
        <w:jc w:val="left"/>
      </w:pPr>
      <w:r>
        <w:rPr>
          <w:rStyle w:val="1"/>
          <w:color w:val="000000"/>
          <w:lang w:eastAsia="en-US"/>
        </w:rPr>
        <w:t>Task: Render the contents of the text adding</w:t>
      </w:r>
    </w:p>
    <w:p w:rsidR="00000000" w:rsidRDefault="00400D8C">
      <w:pPr>
        <w:pStyle w:val="a4"/>
        <w:numPr>
          <w:ilvl w:val="0"/>
          <w:numId w:val="19"/>
        </w:numPr>
        <w:shd w:val="clear" w:color="auto" w:fill="auto"/>
        <w:tabs>
          <w:tab w:val="left" w:pos="690"/>
        </w:tabs>
        <w:spacing w:after="0"/>
        <w:ind w:left="20" w:firstLine="360"/>
      </w:pPr>
      <w:r>
        <w:rPr>
          <w:rStyle w:val="1"/>
          <w:color w:val="000000"/>
          <w:lang w:eastAsia="en-US"/>
        </w:rPr>
        <w:t>Some facts from different resources.</w:t>
      </w:r>
    </w:p>
    <w:p w:rsidR="00000000" w:rsidRDefault="00400D8C">
      <w:pPr>
        <w:pStyle w:val="a4"/>
        <w:numPr>
          <w:ilvl w:val="0"/>
          <w:numId w:val="19"/>
        </w:numPr>
        <w:shd w:val="clear" w:color="auto" w:fill="auto"/>
        <w:tabs>
          <w:tab w:val="left" w:pos="690"/>
        </w:tabs>
        <w:spacing w:after="0"/>
        <w:ind w:left="20" w:firstLine="360"/>
      </w:pPr>
      <w:r>
        <w:rPr>
          <w:rStyle w:val="1"/>
          <w:color w:val="000000"/>
          <w:lang w:eastAsia="en-US"/>
        </w:rPr>
        <w:t>Write a project (go to the library).</w:t>
      </w:r>
    </w:p>
    <w:p w:rsidR="00000000" w:rsidRDefault="00400D8C">
      <w:pPr>
        <w:pStyle w:val="a4"/>
        <w:shd w:val="clear" w:color="auto" w:fill="auto"/>
        <w:spacing w:after="431" w:line="260" w:lineRule="exact"/>
        <w:ind w:right="40" w:firstLine="0"/>
        <w:jc w:val="center"/>
      </w:pPr>
      <w:r>
        <w:rPr>
          <w:color w:val="000000"/>
          <w:u w:val="single"/>
          <w:lang w:eastAsia="en-US"/>
        </w:rPr>
        <w:t>Vadim Petrovsky</w:t>
      </w:r>
    </w:p>
    <w:p w:rsidR="00000000" w:rsidRDefault="00400D8C">
      <w:pPr>
        <w:pStyle w:val="a4"/>
        <w:shd w:val="clear" w:color="auto" w:fill="auto"/>
        <w:spacing w:after="600" w:line="485" w:lineRule="exact"/>
        <w:ind w:left="200" w:right="40" w:firstLine="380"/>
      </w:pPr>
      <w:r>
        <w:rPr>
          <w:rStyle w:val="1"/>
          <w:color w:val="000000"/>
          <w:lang w:eastAsia="en-US"/>
        </w:rPr>
        <w:t>The great psychologist Vadim</w:t>
      </w:r>
      <w:r>
        <w:rPr>
          <w:rStyle w:val="1"/>
          <w:color w:val="000000"/>
          <w:lang w:eastAsia="en-US"/>
        </w:rPr>
        <w:t xml:space="preserve"> Petrovsky while visiting Australia visited the Zoo at Toronga Park he was filled with curiosity. He saw a camouflaged snake in the darkness. He watched seals in a pool who were breaking the surface like rockets. The sight was delightful. The oldest ape wa</w:t>
      </w:r>
      <w:r>
        <w:rPr>
          <w:rStyle w:val="1"/>
          <w:color w:val="000000"/>
          <w:lang w:eastAsia="en-US"/>
        </w:rPr>
        <w:t>s almost haifless. She was enormous and had a cautious walk with her feet. Vadim looked into the eyes of the ape. The ape looked at him with respect and wonder. He was greatly impressed by what he had seen in Australia.</w:t>
      </w:r>
    </w:p>
    <w:p w:rsidR="00000000" w:rsidRDefault="00400D8C">
      <w:pPr>
        <w:pStyle w:val="a4"/>
        <w:shd w:val="clear" w:color="auto" w:fill="auto"/>
        <w:spacing w:after="669" w:line="260" w:lineRule="exact"/>
        <w:ind w:left="4240" w:firstLine="0"/>
        <w:jc w:val="left"/>
      </w:pPr>
      <w:r>
        <w:rPr>
          <w:rStyle w:val="1"/>
          <w:color w:val="000000"/>
          <w:lang w:eastAsia="en-US"/>
        </w:rPr>
        <w:t>Vocabulary</w:t>
      </w:r>
    </w:p>
    <w:p w:rsidR="00000000" w:rsidRDefault="00400D8C">
      <w:pPr>
        <w:pStyle w:val="a4"/>
        <w:shd w:val="clear" w:color="auto" w:fill="auto"/>
        <w:spacing w:after="153" w:line="260" w:lineRule="exact"/>
        <w:ind w:right="40" w:firstLine="0"/>
        <w:jc w:val="center"/>
      </w:pPr>
      <w:r>
        <w:rPr>
          <w:rStyle w:val="1"/>
          <w:color w:val="000000"/>
          <w:lang w:val="ru-RU"/>
        </w:rPr>
        <w:lastRenderedPageBreak/>
        <w:t>Согласуй предложения в гр</w:t>
      </w:r>
      <w:r>
        <w:rPr>
          <w:rStyle w:val="1"/>
          <w:color w:val="000000"/>
          <w:lang w:val="ru-RU"/>
        </w:rPr>
        <w:t xml:space="preserve">уппе </w:t>
      </w:r>
      <w:r>
        <w:rPr>
          <w:rStyle w:val="1"/>
          <w:color w:val="000000"/>
          <w:lang w:eastAsia="en-US"/>
        </w:rPr>
        <w:t xml:space="preserve">(A-G) </w:t>
      </w:r>
      <w:r>
        <w:rPr>
          <w:rStyle w:val="1"/>
          <w:color w:val="000000"/>
          <w:lang w:val="ru-RU"/>
        </w:rPr>
        <w:t>с предложениями по тексту</w:t>
      </w:r>
    </w:p>
    <w:p w:rsidR="00000000" w:rsidRDefault="00400D8C">
      <w:pPr>
        <w:rPr>
          <w:color w:val="auto"/>
          <w:lang w:eastAsia="ru-RU"/>
        </w:rPr>
      </w:pPr>
    </w:p>
    <w:p w:rsidR="00000000" w:rsidRDefault="00400D8C">
      <w:pPr>
        <w:pStyle w:val="a4"/>
        <w:shd w:val="clear" w:color="auto" w:fill="auto"/>
        <w:spacing w:after="0"/>
        <w:ind w:left="200" w:firstLine="380"/>
      </w:pPr>
      <w:r>
        <w:rPr>
          <w:rStyle w:val="1"/>
          <w:color w:val="000000"/>
          <w:lang w:eastAsia="en-US"/>
        </w:rPr>
        <w:t>Petrovsky visited Australia</w:t>
      </w:r>
    </w:p>
    <w:p w:rsidR="00000000" w:rsidRDefault="00400D8C">
      <w:pPr>
        <w:pStyle w:val="a4"/>
        <w:shd w:val="clear" w:color="auto" w:fill="auto"/>
        <w:spacing w:after="0"/>
        <w:ind w:left="200" w:firstLine="380"/>
      </w:pPr>
      <w:r>
        <w:rPr>
          <w:rStyle w:val="1"/>
          <w:color w:val="000000"/>
          <w:lang w:val="ru-RU"/>
        </w:rPr>
        <w:t xml:space="preserve">Не </w:t>
      </w:r>
      <w:r>
        <w:rPr>
          <w:rStyle w:val="1"/>
          <w:color w:val="000000"/>
          <w:lang w:eastAsia="en-US"/>
        </w:rPr>
        <w:t>was filled with curiosity looking at the animals.</w:t>
      </w:r>
    </w:p>
    <w:p w:rsidR="00000000" w:rsidRDefault="00400D8C">
      <w:pPr>
        <w:pStyle w:val="a4"/>
        <w:shd w:val="clear" w:color="auto" w:fill="auto"/>
        <w:tabs>
          <w:tab w:val="left" w:pos="478"/>
        </w:tabs>
        <w:spacing w:after="1190"/>
        <w:ind w:left="200" w:firstLine="0"/>
      </w:pPr>
      <w:r>
        <w:rPr>
          <w:rStyle w:val="1"/>
          <w:color w:val="000000"/>
          <w:lang w:eastAsia="en-US"/>
        </w:rPr>
        <w:t>He saw a snake.</w:t>
      </w:r>
    </w:p>
    <w:p w:rsidR="00000000" w:rsidRDefault="00400D8C">
      <w:pPr>
        <w:pStyle w:val="a4"/>
        <w:shd w:val="clear" w:color="auto" w:fill="auto"/>
        <w:spacing w:after="0" w:line="418" w:lineRule="exact"/>
        <w:ind w:left="200" w:right="4620" w:firstLine="0"/>
        <w:jc w:val="right"/>
      </w:pPr>
      <w:r>
        <w:rPr>
          <w:rStyle w:val="1"/>
          <w:color w:val="000000"/>
          <w:lang w:eastAsia="en-US"/>
        </w:rPr>
        <w:t>the facts in the text.</w:t>
      </w:r>
    </w:p>
    <w:p w:rsidR="00000000" w:rsidRDefault="00400D8C">
      <w:pPr>
        <w:pStyle w:val="a4"/>
        <w:shd w:val="clear" w:color="auto" w:fill="auto"/>
        <w:spacing w:after="26" w:line="260" w:lineRule="exact"/>
        <w:ind w:left="200" w:firstLine="0"/>
      </w:pPr>
      <w:r>
        <w:rPr>
          <w:rStyle w:val="1"/>
          <w:color w:val="000000"/>
          <w:lang w:eastAsia="en-US"/>
        </w:rPr>
        <w:t>It’s an interesting text. We learnt about some unusual animals.</w:t>
      </w:r>
    </w:p>
    <w:p w:rsidR="00000000" w:rsidRDefault="00400D8C">
      <w:pPr>
        <w:pStyle w:val="a4"/>
        <w:shd w:val="clear" w:color="auto" w:fill="auto"/>
        <w:spacing w:after="0" w:line="475" w:lineRule="exact"/>
        <w:ind w:right="40" w:firstLine="0"/>
        <w:jc w:val="center"/>
      </w:pPr>
      <w:r>
        <w:rPr>
          <w:rStyle w:val="1"/>
          <w:color w:val="000000"/>
          <w:lang w:eastAsia="en-US"/>
        </w:rPr>
        <w:t>We must say that in country</w:t>
      </w:r>
      <w:r>
        <w:rPr>
          <w:rStyle w:val="1"/>
          <w:color w:val="000000"/>
          <w:lang w:eastAsia="en-US"/>
        </w:rPr>
        <w:t xml:space="preserve"> there is the deepest lake Baikal which contains</w:t>
      </w:r>
    </w:p>
    <w:p w:rsidR="00000000" w:rsidRDefault="00400D8C">
      <w:pPr>
        <w:pStyle w:val="a4"/>
        <w:shd w:val="clear" w:color="auto" w:fill="auto"/>
        <w:spacing w:after="0" w:line="475" w:lineRule="exact"/>
        <w:ind w:left="200" w:firstLine="0"/>
      </w:pPr>
      <w:r>
        <w:rPr>
          <w:rStyle w:val="1"/>
          <w:color w:val="000000"/>
          <w:lang w:eastAsia="en-US"/>
        </w:rPr>
        <w:t>90% of clean water. The water is very clean and the weather there is fine.</w:t>
      </w:r>
    </w:p>
    <w:p w:rsidR="00000000" w:rsidRDefault="00400D8C">
      <w:pPr>
        <w:pStyle w:val="a4"/>
        <w:shd w:val="clear" w:color="auto" w:fill="auto"/>
        <w:spacing w:after="0" w:line="475" w:lineRule="exact"/>
        <w:ind w:right="40" w:firstLine="0"/>
        <w:jc w:val="center"/>
      </w:pPr>
      <w:r>
        <w:rPr>
          <w:rStyle w:val="1"/>
          <w:color w:val="000000"/>
          <w:lang w:eastAsia="en-US"/>
        </w:rPr>
        <w:t>The lake Baikal is 20 million years old. Waves reach four meters. It is famous for</w:t>
      </w:r>
    </w:p>
    <w:p w:rsidR="00000000" w:rsidRDefault="00400D8C">
      <w:pPr>
        <w:pStyle w:val="a4"/>
        <w:shd w:val="clear" w:color="auto" w:fill="auto"/>
        <w:spacing w:after="368" w:line="475" w:lineRule="exact"/>
        <w:ind w:left="200" w:firstLine="0"/>
      </w:pPr>
      <w:r>
        <w:rPr>
          <w:rStyle w:val="1"/>
          <w:color w:val="000000"/>
          <w:lang w:eastAsia="en-US"/>
        </w:rPr>
        <w:t>different exotic plants and animals: I would like</w:t>
      </w:r>
      <w:r>
        <w:rPr>
          <w:rStyle w:val="1"/>
          <w:color w:val="000000"/>
          <w:lang w:eastAsia="en-US"/>
        </w:rPr>
        <w:t xml:space="preserve"> to visit this place.</w:t>
      </w:r>
      <w:r>
        <w:br w:type="page"/>
      </w:r>
    </w:p>
    <w:p w:rsidR="00000000" w:rsidRDefault="00400D8C">
      <w:pPr>
        <w:rPr>
          <w:color w:val="auto"/>
          <w:lang w:eastAsia="ru-RU"/>
        </w:rPr>
      </w:pPr>
      <w:r>
        <w:rPr>
          <w:noProof/>
          <w:lang w:val="ru-RU" w:eastAsia="ru-RU"/>
        </w:rPr>
        <w:lastRenderedPageBreak/>
        <mc:AlternateContent>
          <mc:Choice Requires="wps">
            <w:drawing>
              <wp:anchor distT="0" distB="0" distL="63500" distR="63500" simplePos="0" relativeHeight="251666432" behindDoc="1" locked="0" layoutInCell="1" allowOverlap="1">
                <wp:simplePos x="0" y="0"/>
                <wp:positionH relativeFrom="margin">
                  <wp:posOffset>409575</wp:posOffset>
                </wp:positionH>
                <wp:positionV relativeFrom="margin">
                  <wp:posOffset>-133985</wp:posOffset>
                </wp:positionV>
                <wp:extent cx="2237105" cy="2133600"/>
                <wp:effectExtent l="0" t="0" r="1270" b="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7105" cy="213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a4"/>
                              <w:shd w:val="clear" w:color="auto" w:fill="auto"/>
                              <w:spacing w:after="0"/>
                              <w:ind w:left="80" w:firstLine="0"/>
                              <w:jc w:val="left"/>
                            </w:pPr>
                            <w:r>
                              <w:rPr>
                                <w:rStyle w:val="Exact"/>
                                <w:color w:val="000000"/>
                                <w:spacing w:val="0"/>
                                <w:sz w:val="24"/>
                                <w:szCs w:val="24"/>
                                <w:lang w:eastAsia="en-US"/>
                              </w:rPr>
                              <w:t>delightful-charming-exquisite</w:t>
                            </w:r>
                          </w:p>
                          <w:p w:rsidR="00000000" w:rsidRDefault="00400D8C">
                            <w:pPr>
                              <w:pStyle w:val="a4"/>
                              <w:shd w:val="clear" w:color="auto" w:fill="auto"/>
                              <w:spacing w:after="0"/>
                              <w:ind w:left="80" w:firstLine="0"/>
                              <w:jc w:val="left"/>
                            </w:pPr>
                            <w:r>
                              <w:rPr>
                                <w:rStyle w:val="Exact"/>
                                <w:color w:val="000000"/>
                                <w:spacing w:val="0"/>
                                <w:sz w:val="24"/>
                                <w:szCs w:val="24"/>
                                <w:lang w:eastAsia="en-US"/>
                              </w:rPr>
                              <w:t>ape-monkey</w:t>
                            </w:r>
                          </w:p>
                          <w:p w:rsidR="00000000" w:rsidRDefault="00400D8C">
                            <w:pPr>
                              <w:pStyle w:val="a4"/>
                              <w:shd w:val="clear" w:color="auto" w:fill="auto"/>
                              <w:spacing w:after="0"/>
                              <w:ind w:left="80" w:firstLine="0"/>
                              <w:jc w:val="left"/>
                            </w:pPr>
                            <w:r>
                              <w:rPr>
                                <w:rStyle w:val="Exact"/>
                                <w:color w:val="000000"/>
                                <w:spacing w:val="0"/>
                                <w:sz w:val="24"/>
                                <w:szCs w:val="24"/>
                                <w:lang w:eastAsia="en-US"/>
                              </w:rPr>
                              <w:t>old-ancient</w:t>
                            </w:r>
                          </w:p>
                          <w:p w:rsidR="00000000" w:rsidRDefault="00400D8C">
                            <w:pPr>
                              <w:pStyle w:val="a4"/>
                              <w:shd w:val="clear" w:color="auto" w:fill="auto"/>
                              <w:spacing w:after="0"/>
                              <w:ind w:left="80" w:right="100" w:firstLine="0"/>
                              <w:jc w:val="left"/>
                            </w:pPr>
                            <w:r>
                              <w:rPr>
                                <w:rStyle w:val="Exact"/>
                                <w:color w:val="000000"/>
                                <w:spacing w:val="0"/>
                                <w:sz w:val="24"/>
                                <w:szCs w:val="24"/>
                                <w:lang w:eastAsia="en-US"/>
                              </w:rPr>
                              <w:t>wonder-astonish-surprise curiosity - inquisitive respect - considerate great - famous break - demolish - pull down carefully - cautiously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34" type="#_x0000_t202" style="position:absolute;margin-left:32.25pt;margin-top:-10.55pt;width:176.15pt;height:168pt;z-index:-251650048;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" filled="f" stroked="f">
                <v:textbox style="mso-fit-shape-to-text:t" inset="0,0,0,0">
                  <w:txbxContent>
                    <w:p w:rsidR="00000000" w:rsidRDefault="00400D8C">
                      <w:pPr>
                        <w:pStyle w:val="a4"/>
                        <w:shd w:val="clear" w:color="auto" w:fill="auto"/>
                        <w:spacing w:after="0"/>
                        <w:ind w:left="80" w:firstLine="0"/>
                        <w:jc w:val="left"/>
                      </w:pPr>
                      <w:r>
                        <w:rPr>
                          <w:rStyle w:val="Exact"/>
                          <w:color w:val="000000"/>
                          <w:spacing w:val="0"/>
                          <w:sz w:val="24"/>
                          <w:szCs w:val="24"/>
                          <w:lang w:eastAsia="en-US"/>
                        </w:rPr>
                        <w:t>delightful-charming-exquisite</w:t>
                      </w:r>
                    </w:p>
                    <w:p w:rsidR="00000000" w:rsidRDefault="00400D8C">
                      <w:pPr>
                        <w:pStyle w:val="a4"/>
                        <w:shd w:val="clear" w:color="auto" w:fill="auto"/>
                        <w:spacing w:after="0"/>
                        <w:ind w:left="80" w:firstLine="0"/>
                        <w:jc w:val="left"/>
                      </w:pPr>
                      <w:r>
                        <w:rPr>
                          <w:rStyle w:val="Exact"/>
                          <w:color w:val="000000"/>
                          <w:spacing w:val="0"/>
                          <w:sz w:val="24"/>
                          <w:szCs w:val="24"/>
                          <w:lang w:eastAsia="en-US"/>
                        </w:rPr>
                        <w:t>ape-monkey</w:t>
                      </w:r>
                    </w:p>
                    <w:p w:rsidR="00000000" w:rsidRDefault="00400D8C">
                      <w:pPr>
                        <w:pStyle w:val="a4"/>
                        <w:shd w:val="clear" w:color="auto" w:fill="auto"/>
                        <w:spacing w:after="0"/>
                        <w:ind w:left="80" w:firstLine="0"/>
                        <w:jc w:val="left"/>
                      </w:pPr>
                      <w:r>
                        <w:rPr>
                          <w:rStyle w:val="Exact"/>
                          <w:color w:val="000000"/>
                          <w:spacing w:val="0"/>
                          <w:sz w:val="24"/>
                          <w:szCs w:val="24"/>
                          <w:lang w:eastAsia="en-US"/>
                        </w:rPr>
                        <w:t>old-ancient</w:t>
                      </w:r>
                    </w:p>
                    <w:p w:rsidR="00000000" w:rsidRDefault="00400D8C">
                      <w:pPr>
                        <w:pStyle w:val="a4"/>
                        <w:shd w:val="clear" w:color="auto" w:fill="auto"/>
                        <w:spacing w:after="0"/>
                        <w:ind w:left="80" w:right="100" w:firstLine="0"/>
                        <w:jc w:val="left"/>
                      </w:pPr>
                      <w:r>
                        <w:rPr>
                          <w:rStyle w:val="Exact"/>
                          <w:color w:val="000000"/>
                          <w:spacing w:val="0"/>
                          <w:sz w:val="24"/>
                          <w:szCs w:val="24"/>
                          <w:lang w:eastAsia="en-US"/>
                        </w:rPr>
                        <w:t>wonder-astonish-surprise curiosity - inquisitive respect - considerate great - famous break - demolish - pull down carefully - cautiously</w:t>
                      </w:r>
                    </w:p>
                  </w:txbxContent>
                </v:textbox>
                <w10:wrap type="square" anchorx="margin" anchory="margin"/>
              </v:shape>
            </w:pict>
          </mc:Fallback>
        </mc:AlternateContent>
      </w:r>
    </w:p>
    <w:p w:rsidR="00000000" w:rsidRDefault="00400D8C">
      <w:pPr>
        <w:pStyle w:val="a4"/>
        <w:shd w:val="clear" w:color="auto" w:fill="auto"/>
        <w:tabs>
          <w:tab w:val="right" w:pos="8048"/>
        </w:tabs>
        <w:spacing w:after="0" w:line="260" w:lineRule="exact"/>
        <w:ind w:left="200" w:firstLine="0"/>
      </w:pPr>
      <w:r>
        <w:rPr>
          <w:color w:val="000000"/>
          <w:u w:val="single"/>
          <w:lang w:val="ru-RU"/>
        </w:rPr>
        <w:t>Цель:</w:t>
      </w:r>
      <w:r>
        <w:rPr>
          <w:rStyle w:val="1"/>
          <w:color w:val="000000"/>
          <w:lang w:val="ru-RU"/>
        </w:rPr>
        <w:t xml:space="preserve"> употребление лексического материа</w:t>
      </w:r>
      <w:r>
        <w:rPr>
          <w:rStyle w:val="1"/>
          <w:color w:val="000000"/>
          <w:lang w:val="ru-RU"/>
        </w:rPr>
        <w:t>ла</w:t>
      </w:r>
      <w:r>
        <w:rPr>
          <w:rStyle w:val="1"/>
          <w:color w:val="000000"/>
          <w:lang w:val="ru-RU"/>
        </w:rPr>
        <w:tab/>
      </w:r>
      <w:r>
        <w:rPr>
          <w:rStyle w:val="140"/>
          <w:noProof w:val="0"/>
          <w:color w:val="000000"/>
          <w:lang w:val="ru-RU"/>
        </w:rPr>
        <w:tab/>
      </w:r>
    </w:p>
    <w:p w:rsidR="00000000" w:rsidRDefault="00400D8C">
      <w:pPr>
        <w:pStyle w:val="a4"/>
        <w:shd w:val="clear" w:color="auto" w:fill="auto"/>
        <w:tabs>
          <w:tab w:val="left" w:pos="8202"/>
        </w:tabs>
        <w:spacing w:after="4" w:line="240" w:lineRule="auto"/>
        <w:ind w:left="200" w:firstLine="0"/>
      </w:pPr>
      <w:r>
        <w:rPr>
          <w:rStyle w:val="1"/>
          <w:color w:val="000000"/>
          <w:lang w:val="ru-RU"/>
        </w:rPr>
        <w:t>Построение монологического высказывания</w:t>
      </w:r>
      <w:r>
        <w:rPr>
          <w:rStyle w:val="1"/>
          <w:color w:val="000000"/>
          <w:lang w:val="ru-RU"/>
        </w:rPr>
        <w:tab/>
      </w:r>
    </w:p>
    <w:p w:rsidR="00000000" w:rsidRDefault="00400D8C">
      <w:pPr>
        <w:pStyle w:val="a4"/>
        <w:shd w:val="clear" w:color="auto" w:fill="auto"/>
        <w:spacing w:after="0"/>
        <w:ind w:left="200" w:firstLine="0"/>
      </w:pPr>
      <w:r>
        <w:rPr>
          <w:color w:val="000000"/>
          <w:u w:val="single"/>
          <w:lang w:val="ru-RU"/>
        </w:rPr>
        <w:t>Обучающая задача:</w:t>
      </w:r>
      <w:r>
        <w:rPr>
          <w:rStyle w:val="1"/>
          <w:color w:val="000000"/>
          <w:lang w:val="ru-RU"/>
        </w:rPr>
        <w:t xml:space="preserve"> формулировка основной мысли</w:t>
      </w:r>
    </w:p>
    <w:p w:rsidR="00000000" w:rsidRDefault="00400D8C">
      <w:pPr>
        <w:pStyle w:val="a4"/>
        <w:shd w:val="clear" w:color="auto" w:fill="auto"/>
        <w:spacing w:after="0"/>
        <w:ind w:left="200" w:firstLine="0"/>
      </w:pPr>
      <w:r>
        <w:rPr>
          <w:color w:val="000000"/>
          <w:u w:val="single"/>
          <w:lang w:val="ru-RU"/>
        </w:rPr>
        <w:t>Развивающая:</w:t>
      </w:r>
      <w:r>
        <w:rPr>
          <w:rStyle w:val="1"/>
          <w:color w:val="000000"/>
          <w:lang w:val="ru-RU"/>
        </w:rPr>
        <w:t xml:space="preserve"> совершенствование коммуникативных навыков</w:t>
      </w:r>
    </w:p>
    <w:p w:rsidR="00000000" w:rsidRDefault="00400D8C">
      <w:pPr>
        <w:pStyle w:val="a4"/>
        <w:shd w:val="clear" w:color="auto" w:fill="auto"/>
        <w:spacing w:after="0"/>
        <w:ind w:left="200" w:firstLine="0"/>
      </w:pPr>
      <w:r>
        <w:rPr>
          <w:color w:val="000000"/>
          <w:u w:val="single"/>
          <w:lang w:val="ru-RU"/>
        </w:rPr>
        <w:t>Воспитательная:</w:t>
      </w:r>
      <w:r>
        <w:rPr>
          <w:rStyle w:val="1"/>
          <w:color w:val="000000"/>
          <w:lang w:val="ru-RU"/>
        </w:rPr>
        <w:t xml:space="preserve"> расширение представлений учащихся о пользе животного</w:t>
      </w:r>
    </w:p>
    <w:p w:rsidR="00000000" w:rsidRDefault="00400D8C">
      <w:pPr>
        <w:pStyle w:val="a4"/>
        <w:shd w:val="clear" w:color="auto" w:fill="auto"/>
        <w:spacing w:after="0"/>
        <w:ind w:left="200" w:firstLine="0"/>
      </w:pPr>
      <w:r>
        <w:rPr>
          <w:rStyle w:val="1"/>
          <w:color w:val="000000"/>
          <w:lang w:val="ru-RU"/>
        </w:rPr>
        <w:t xml:space="preserve">мира. Трансформация содержания рассказа </w:t>
      </w:r>
      <w:r>
        <w:rPr>
          <w:rStyle w:val="1"/>
          <w:color w:val="000000"/>
          <w:lang w:val="ru-RU"/>
        </w:rPr>
        <w:t>на основе жизненного опыта.</w:t>
      </w:r>
    </w:p>
    <w:p w:rsidR="00000000" w:rsidRDefault="00400D8C">
      <w:pPr>
        <w:pStyle w:val="a4"/>
        <w:shd w:val="clear" w:color="auto" w:fill="auto"/>
        <w:spacing w:after="356"/>
        <w:ind w:left="200" w:firstLine="0"/>
      </w:pPr>
      <w:r>
        <w:rPr>
          <w:color w:val="000000"/>
          <w:u w:val="single"/>
          <w:lang w:val="ru-RU"/>
        </w:rPr>
        <w:t>Оборудование:</w:t>
      </w:r>
      <w:r>
        <w:rPr>
          <w:rStyle w:val="1"/>
          <w:color w:val="000000"/>
          <w:lang w:val="ru-RU"/>
        </w:rPr>
        <w:t xml:space="preserve"> плакат рассказом и словами.</w:t>
      </w:r>
    </w:p>
    <w:p w:rsidR="00000000" w:rsidRDefault="00400D8C">
      <w:pPr>
        <w:rPr>
          <w:color w:val="auto"/>
          <w:lang w:eastAsia="ru-RU"/>
        </w:rPr>
      </w:pPr>
    </w:p>
    <w:p w:rsidR="00000000" w:rsidRDefault="00400D8C">
      <w:pPr>
        <w:pStyle w:val="a4"/>
        <w:shd w:val="clear" w:color="auto" w:fill="auto"/>
        <w:spacing w:after="0" w:line="485" w:lineRule="exact"/>
        <w:ind w:left="200" w:firstLine="0"/>
      </w:pPr>
      <w:r>
        <w:rPr>
          <w:rStyle w:val="1"/>
          <w:color w:val="000000"/>
          <w:lang w:eastAsia="en-US"/>
        </w:rPr>
        <w:t>Who visited Australia?</w:t>
      </w:r>
    </w:p>
    <w:p w:rsidR="00000000" w:rsidRDefault="00400D8C">
      <w:pPr>
        <w:pStyle w:val="a4"/>
        <w:shd w:val="clear" w:color="auto" w:fill="auto"/>
        <w:spacing w:after="0" w:line="485" w:lineRule="exact"/>
        <w:ind w:left="200" w:firstLine="0"/>
      </w:pPr>
      <w:r>
        <w:rPr>
          <w:rStyle w:val="1"/>
          <w:color w:val="000000"/>
          <w:lang w:eastAsia="en-US"/>
        </w:rPr>
        <w:t>Why was he filled with curiosity?</w:t>
      </w:r>
    </w:p>
    <w:p w:rsidR="00000000" w:rsidRDefault="00400D8C">
      <w:pPr>
        <w:pStyle w:val="a4"/>
        <w:shd w:val="clear" w:color="auto" w:fill="auto"/>
        <w:spacing w:after="0" w:line="485" w:lineRule="exact"/>
        <w:ind w:left="200" w:firstLine="0"/>
      </w:pPr>
      <w:r>
        <w:rPr>
          <w:rStyle w:val="1"/>
          <w:color w:val="000000"/>
          <w:lang w:eastAsia="en-US"/>
        </w:rPr>
        <w:t>What did Vadim see in the park?</w:t>
      </w:r>
    </w:p>
    <w:p w:rsidR="00000000" w:rsidRDefault="00400D8C">
      <w:pPr>
        <w:pStyle w:val="a4"/>
        <w:shd w:val="clear" w:color="auto" w:fill="auto"/>
        <w:spacing w:after="0" w:line="485" w:lineRule="exact"/>
        <w:ind w:left="200" w:firstLine="0"/>
      </w:pPr>
      <w:r>
        <w:rPr>
          <w:rStyle w:val="1"/>
          <w:color w:val="000000"/>
          <w:lang w:eastAsia="en-US"/>
        </w:rPr>
        <w:t>Who were breaking the surface?</w:t>
      </w:r>
    </w:p>
    <w:p w:rsidR="00000000" w:rsidRDefault="00400D8C">
      <w:pPr>
        <w:pStyle w:val="a4"/>
        <w:shd w:val="clear" w:color="auto" w:fill="auto"/>
        <w:spacing w:after="0" w:line="485" w:lineRule="exact"/>
        <w:ind w:left="200" w:firstLine="0"/>
      </w:pPr>
      <w:r>
        <w:rPr>
          <w:rStyle w:val="1"/>
          <w:color w:val="000000"/>
          <w:lang w:eastAsia="en-US"/>
        </w:rPr>
        <w:t>What was the ape like?</w:t>
      </w:r>
    </w:p>
    <w:p w:rsidR="00000000" w:rsidRDefault="00400D8C">
      <w:pPr>
        <w:pStyle w:val="a4"/>
        <w:shd w:val="clear" w:color="auto" w:fill="auto"/>
        <w:spacing w:after="0" w:line="485" w:lineRule="exact"/>
        <w:ind w:left="200" w:firstLine="0"/>
      </w:pPr>
      <w:r>
        <w:rPr>
          <w:rStyle w:val="1"/>
          <w:color w:val="000000"/>
          <w:lang w:eastAsia="en-US"/>
        </w:rPr>
        <w:t>The light was delightful, wasn’t it?</w:t>
      </w:r>
      <w:r>
        <w:br w:type="page"/>
      </w:r>
    </w:p>
    <w:p w:rsidR="00000000" w:rsidRDefault="00400D8C">
      <w:pPr>
        <w:pStyle w:val="a4"/>
        <w:numPr>
          <w:ilvl w:val="0"/>
          <w:numId w:val="20"/>
        </w:numPr>
        <w:shd w:val="clear" w:color="auto" w:fill="auto"/>
        <w:tabs>
          <w:tab w:val="left" w:pos="534"/>
        </w:tabs>
        <w:spacing w:after="1020" w:line="485" w:lineRule="exact"/>
        <w:ind w:left="20" w:firstLine="340"/>
      </w:pPr>
      <w:r>
        <w:rPr>
          <w:rStyle w:val="1"/>
          <w:color w:val="000000"/>
          <w:lang w:eastAsia="en-US"/>
        </w:rPr>
        <w:lastRenderedPageBreak/>
        <w:t>am a journalist. I knew a clever slave George by name. He worked hard on the farm of his master Mr. Brick. Some time later he was married a well brought up girl Eliza by name. Then George was taken to a factory. He invented a useful machine. All the worker</w:t>
      </w:r>
      <w:r>
        <w:rPr>
          <w:rStyle w:val="1"/>
          <w:color w:val="000000"/>
          <w:lang w:eastAsia="en-US"/>
        </w:rPr>
        <w:t>s like liked him. But his owner Mr. Brick demanded the owner of the factory to give him George back right away, that George and his wife were in despair. But I suppose Mr. punished for his action.</w:t>
      </w:r>
    </w:p>
    <w:p w:rsidR="00000000" w:rsidRDefault="00400D8C">
      <w:pPr>
        <w:pStyle w:val="a4"/>
        <w:shd w:val="clear" w:color="auto" w:fill="auto"/>
        <w:spacing w:after="745" w:line="260" w:lineRule="exact"/>
        <w:ind w:right="20" w:firstLine="0"/>
        <w:jc w:val="center"/>
      </w:pPr>
      <w:r>
        <w:rPr>
          <w:noProof/>
          <w:lang w:val="ru-RU"/>
        </w:rPr>
        <mc:AlternateContent>
          <mc:Choice Requires="wps">
            <w:drawing>
              <wp:anchor distT="61595" distB="0" distL="63500" distR="63500" simplePos="0" relativeHeight="251667456" behindDoc="1" locked="0" layoutInCell="1" allowOverlap="1">
                <wp:simplePos x="0" y="0"/>
                <wp:positionH relativeFrom="margin">
                  <wp:posOffset>4625340</wp:posOffset>
                </wp:positionH>
                <wp:positionV relativeFrom="margin">
                  <wp:posOffset>1296035</wp:posOffset>
                </wp:positionV>
                <wp:extent cx="1584960" cy="615950"/>
                <wp:effectExtent l="0" t="635" r="0" b="3175"/>
                <wp:wrapSquare wrapText="bothSides"/>
                <wp:docPr id="2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4960"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a4"/>
                              <w:shd w:val="clear" w:color="auto" w:fill="auto"/>
                              <w:spacing w:after="0" w:line="485" w:lineRule="exact"/>
                              <w:ind w:firstLine="0"/>
                            </w:pPr>
                            <w:r>
                              <w:rPr>
                                <w:rStyle w:val="Exact"/>
                                <w:color w:val="000000"/>
                                <w:spacing w:val="0"/>
                                <w:sz w:val="24"/>
                                <w:szCs w:val="24"/>
                                <w:lang w:eastAsia="en-US"/>
                              </w:rPr>
                              <w:t>And you can imagine Brick will be severely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35" type="#_x0000_t202" style="position:absolute;left:0;text-align:left;margin-left:364.2pt;margin-top:102.05pt;width:124.8pt;height:48.5pt;z-index:-251649024;visibility:visible;mso-wrap-style:square;mso-width-percent:0;mso-height-percent:0;mso-wrap-distance-left:5pt;mso-wrap-distance-top:4.85pt;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" filled="f" stroked="f">
                <v:textbox style="mso-fit-shape-to-text:t" inset="0,0,0,0">
                  <w:txbxContent>
                    <w:p w:rsidR="00000000" w:rsidRDefault="00400D8C">
                      <w:pPr>
                        <w:pStyle w:val="a4"/>
                        <w:shd w:val="clear" w:color="auto" w:fill="auto"/>
                        <w:spacing w:after="0" w:line="485" w:lineRule="exact"/>
                        <w:ind w:firstLine="0"/>
                      </w:pPr>
                      <w:r>
                        <w:rPr>
                          <w:rStyle w:val="Exact"/>
                          <w:color w:val="000000"/>
                          <w:spacing w:val="0"/>
                          <w:sz w:val="24"/>
                          <w:szCs w:val="24"/>
                          <w:lang w:eastAsia="en-US"/>
                        </w:rPr>
                        <w:t>And you can imagine Brick will be severely</w:t>
                      </w:r>
                    </w:p>
                  </w:txbxContent>
                </v:textbox>
                <w10:wrap type="square" anchorx="margin" anchory="margin"/>
              </v:shape>
            </w:pict>
          </mc:Fallback>
        </mc:AlternateContent>
      </w:r>
      <w:r>
        <w:rPr>
          <w:rStyle w:val="1"/>
          <w:color w:val="000000"/>
          <w:lang w:eastAsia="en-US"/>
        </w:rPr>
        <w:t>Contents of t</w:t>
      </w:r>
      <w:r>
        <w:rPr>
          <w:rStyle w:val="1"/>
          <w:color w:val="000000"/>
          <w:lang w:eastAsia="en-US"/>
        </w:rPr>
        <w:t>he text in brief</w:t>
      </w:r>
    </w:p>
    <w:p w:rsidR="00000000" w:rsidRDefault="00400D8C">
      <w:pPr>
        <w:pStyle w:val="a4"/>
        <w:shd w:val="clear" w:color="auto" w:fill="auto"/>
        <w:spacing w:after="0" w:line="682" w:lineRule="exact"/>
        <w:ind w:left="20" w:firstLine="0"/>
        <w:jc w:val="left"/>
      </w:pPr>
      <w:r>
        <w:rPr>
          <w:rStyle w:val="1"/>
          <w:color w:val="000000"/>
          <w:lang w:eastAsia="en-US"/>
        </w:rPr>
        <w:t>Eliza and the slave George were married.</w:t>
      </w:r>
    </w:p>
    <w:p w:rsidR="00000000" w:rsidRDefault="00400D8C">
      <w:pPr>
        <w:pStyle w:val="a4"/>
        <w:shd w:val="clear" w:color="auto" w:fill="auto"/>
        <w:spacing w:after="0" w:line="682" w:lineRule="exact"/>
        <w:ind w:left="20" w:firstLine="0"/>
        <w:jc w:val="left"/>
      </w:pPr>
      <w:r>
        <w:rPr>
          <w:rStyle w:val="1"/>
          <w:color w:val="000000"/>
          <w:lang w:eastAsia="en-US"/>
        </w:rPr>
        <w:t>George worked on the farm.</w:t>
      </w:r>
    </w:p>
    <w:p w:rsidR="00000000" w:rsidRDefault="00400D8C">
      <w:pPr>
        <w:pStyle w:val="a4"/>
        <w:shd w:val="clear" w:color="auto" w:fill="auto"/>
        <w:spacing w:after="0" w:line="682" w:lineRule="exact"/>
        <w:ind w:left="20" w:firstLine="0"/>
        <w:jc w:val="left"/>
      </w:pPr>
      <w:r>
        <w:rPr>
          <w:rStyle w:val="1"/>
          <w:color w:val="000000"/>
          <w:lang w:eastAsia="en-US"/>
        </w:rPr>
        <w:t>Later he worked in a factory.</w:t>
      </w:r>
    </w:p>
    <w:p w:rsidR="00000000" w:rsidRDefault="00400D8C">
      <w:pPr>
        <w:pStyle w:val="a4"/>
        <w:shd w:val="clear" w:color="auto" w:fill="auto"/>
        <w:spacing w:after="0" w:line="682" w:lineRule="exact"/>
        <w:ind w:left="20" w:firstLine="0"/>
        <w:jc w:val="left"/>
      </w:pPr>
      <w:r>
        <w:rPr>
          <w:rStyle w:val="1"/>
          <w:color w:val="000000"/>
          <w:lang w:eastAsia="en-US"/>
        </w:rPr>
        <w:t>He made the work there easier by inventing a machine.</w:t>
      </w:r>
    </w:p>
    <w:p w:rsidR="00000000" w:rsidRDefault="00400D8C">
      <w:pPr>
        <w:pStyle w:val="20"/>
        <w:shd w:val="clear" w:color="auto" w:fill="auto"/>
        <w:tabs>
          <w:tab w:val="right" w:pos="7023"/>
        </w:tabs>
        <w:spacing w:before="0" w:line="278" w:lineRule="exact"/>
        <w:ind w:left="2180"/>
      </w:pPr>
      <w:bookmarkStart w:id="6" w:name="bookmark16"/>
      <w:r>
        <w:rPr>
          <w:rStyle w:val="2TimesNewRoman"/>
          <w:i w:val="0"/>
          <w:iCs w:val="0"/>
          <w:noProof w:val="0"/>
          <w:color w:val="000000"/>
          <w:lang w:eastAsia="en-US"/>
        </w:rPr>
        <w:tab/>
      </w:r>
      <w:bookmarkEnd w:id="6"/>
    </w:p>
    <w:p w:rsidR="00000000" w:rsidRDefault="00400D8C">
      <w:pPr>
        <w:pStyle w:val="a4"/>
        <w:shd w:val="clear" w:color="auto" w:fill="auto"/>
        <w:spacing w:after="0" w:line="278" w:lineRule="exact"/>
        <w:ind w:left="20" w:firstLine="0"/>
        <w:jc w:val="left"/>
        <w:sectPr w:rsidR="00000000">
          <w:headerReference w:type="default" r:id="rId38"/>
          <w:headerReference w:type="first" r:id="rId39"/>
          <w:pgSz w:w="16838" w:h="23810"/>
          <w:pgMar w:top="5230" w:right="3108" w:bottom="4337" w:left="3108" w:header="0" w:footer="3" w:gutter="518"/>
          <w:cols w:space="720"/>
          <w:noEndnote/>
          <w:titlePg/>
          <w:rtlGutter/>
          <w:docGrid w:linePitch="360"/>
        </w:sectPr>
      </w:pPr>
      <w:r>
        <w:rPr>
          <w:rStyle w:val="1"/>
          <w:color w:val="000000"/>
          <w:lang w:eastAsia="en-US"/>
        </w:rPr>
        <w:t xml:space="preserve">But later the slave to return to his master. </w:t>
      </w:r>
    </w:p>
    <w:p w:rsidR="00000000" w:rsidRDefault="00400D8C">
      <w:pPr>
        <w:pStyle w:val="a4"/>
        <w:shd w:val="clear" w:color="auto" w:fill="auto"/>
        <w:spacing w:after="0" w:line="682" w:lineRule="exact"/>
        <w:ind w:right="520" w:firstLine="0"/>
        <w:jc w:val="left"/>
      </w:pPr>
      <w:r>
        <w:rPr>
          <w:rStyle w:val="1"/>
          <w:color w:val="000000"/>
          <w:lang w:eastAsia="en-US"/>
        </w:rPr>
        <w:lastRenderedPageBreak/>
        <w:t>The master of the farm came to the owner of the factory. Mr. Wilson said George belonged to him.</w:t>
      </w:r>
    </w:p>
    <w:p w:rsidR="00000000" w:rsidRDefault="00400D8C">
      <w:pPr>
        <w:pStyle w:val="a4"/>
        <w:shd w:val="clear" w:color="auto" w:fill="auto"/>
        <w:spacing w:after="0" w:line="682" w:lineRule="exact"/>
        <w:ind w:firstLine="0"/>
      </w:pPr>
      <w:r>
        <w:rPr>
          <w:rStyle w:val="1"/>
          <w:color w:val="000000"/>
          <w:lang w:eastAsia="en-US"/>
        </w:rPr>
        <w:t>He wanted to take the slave to his farm.</w:t>
      </w:r>
    </w:p>
    <w:p w:rsidR="00000000" w:rsidRDefault="00400D8C">
      <w:pPr>
        <w:pStyle w:val="a4"/>
        <w:shd w:val="clear" w:color="auto" w:fill="auto"/>
        <w:spacing w:after="656" w:line="682" w:lineRule="exact"/>
        <w:ind w:firstLine="0"/>
        <w:jc w:val="left"/>
      </w:pPr>
      <w:r>
        <w:rPr>
          <w:rStyle w:val="1"/>
          <w:color w:val="000000"/>
          <w:lang w:eastAsia="en-US"/>
        </w:rPr>
        <w:t>He demanded Mr. Brick to give Georg</w:t>
      </w:r>
      <w:r>
        <w:rPr>
          <w:rStyle w:val="1"/>
          <w:color w:val="000000"/>
          <w:lang w:eastAsia="en-US"/>
        </w:rPr>
        <w:t>e back immediately.</w:t>
      </w:r>
    </w:p>
    <w:p w:rsidR="00000000" w:rsidRDefault="00400D8C">
      <w:pPr>
        <w:pStyle w:val="a4"/>
        <w:shd w:val="clear" w:color="auto" w:fill="auto"/>
        <w:spacing w:after="0" w:line="686" w:lineRule="exact"/>
        <w:ind w:left="4460" w:firstLine="0"/>
        <w:jc w:val="left"/>
      </w:pPr>
      <w:r>
        <w:rPr>
          <w:rStyle w:val="1"/>
          <w:color w:val="000000"/>
          <w:lang w:eastAsia="en-US"/>
        </w:rPr>
        <w:t>Plan</w:t>
      </w:r>
    </w:p>
    <w:p w:rsidR="00000000" w:rsidRDefault="00400D8C">
      <w:pPr>
        <w:pStyle w:val="a4"/>
        <w:shd w:val="clear" w:color="auto" w:fill="auto"/>
        <w:tabs>
          <w:tab w:val="left" w:pos="218"/>
        </w:tabs>
        <w:spacing w:after="0" w:line="686" w:lineRule="exact"/>
        <w:ind w:firstLine="0"/>
      </w:pPr>
      <w:r>
        <w:rPr>
          <w:rStyle w:val="1"/>
          <w:color w:val="000000"/>
          <w:lang w:eastAsia="en-US"/>
        </w:rPr>
        <w:t>Marriage</w:t>
      </w:r>
    </w:p>
    <w:p w:rsidR="00000000" w:rsidRDefault="00400D8C">
      <w:pPr>
        <w:pStyle w:val="a4"/>
        <w:shd w:val="clear" w:color="auto" w:fill="auto"/>
        <w:tabs>
          <w:tab w:val="left" w:pos="218"/>
        </w:tabs>
        <w:spacing w:after="0" w:line="686" w:lineRule="exact"/>
        <w:ind w:firstLine="0"/>
        <w:sectPr w:rsidR="00000000">
          <w:headerReference w:type="default" r:id="rId40"/>
          <w:headerReference w:type="first" r:id="rId41"/>
          <w:pgSz w:w="16838" w:h="23810"/>
          <w:pgMar w:top="9769" w:right="5851" w:bottom="8809" w:left="4099" w:header="0" w:footer="3" w:gutter="0"/>
          <w:cols w:space="720"/>
          <w:noEndnote/>
          <w:titlePg/>
          <w:docGrid w:linePitch="360"/>
        </w:sectPr>
      </w:pPr>
      <w:r>
        <w:rPr>
          <w:rStyle w:val="1"/>
          <w:color w:val="000000"/>
          <w:lang w:eastAsia="en-US"/>
        </w:rPr>
        <w:lastRenderedPageBreak/>
        <w:t>The slave</w:t>
      </w:r>
    </w:p>
    <w:p w:rsidR="00000000" w:rsidRDefault="00400D8C">
      <w:pPr>
        <w:pStyle w:val="a4"/>
        <w:shd w:val="clear" w:color="auto" w:fill="auto"/>
        <w:spacing w:after="0" w:line="682" w:lineRule="exact"/>
        <w:ind w:left="20" w:right="6860" w:firstLine="0"/>
        <w:jc w:val="left"/>
      </w:pPr>
      <w:r>
        <w:rPr>
          <w:rStyle w:val="1"/>
          <w:color w:val="000000"/>
          <w:lang w:eastAsia="en-US"/>
        </w:rPr>
        <w:lastRenderedPageBreak/>
        <w:t>Working on the farm Being hired out Working in the factoryGeneral favorite Invention of the machine</w:t>
      </w:r>
    </w:p>
    <w:p w:rsidR="00000000" w:rsidRDefault="00400D8C">
      <w:pPr>
        <w:pStyle w:val="a4"/>
        <w:shd w:val="clear" w:color="auto" w:fill="auto"/>
        <w:tabs>
          <w:tab w:val="left" w:pos="313"/>
        </w:tabs>
        <w:spacing w:after="997" w:line="682" w:lineRule="exact"/>
        <w:ind w:left="20" w:firstLine="0"/>
      </w:pPr>
      <w:r>
        <w:rPr>
          <w:rStyle w:val="1"/>
          <w:color w:val="000000"/>
          <w:lang w:eastAsia="en-US"/>
        </w:rPr>
        <w:t>Returning back to his master</w:t>
      </w:r>
    </w:p>
    <w:p w:rsidR="00000000" w:rsidRDefault="00400D8C">
      <w:pPr>
        <w:rPr>
          <w:color w:val="auto"/>
          <w:lang w:eastAsia="ru-RU"/>
        </w:rPr>
      </w:pPr>
    </w:p>
    <w:p w:rsidR="00000000" w:rsidRDefault="00400D8C">
      <w:pPr>
        <w:pStyle w:val="a4"/>
        <w:shd w:val="clear" w:color="auto" w:fill="auto"/>
        <w:spacing w:after="0" w:line="1368" w:lineRule="exact"/>
        <w:ind w:left="320" w:firstLine="0"/>
        <w:jc w:val="left"/>
      </w:pPr>
      <w:r>
        <w:rPr>
          <w:rStyle w:val="1"/>
          <w:color w:val="000000"/>
          <w:lang w:eastAsia="en-US"/>
        </w:rPr>
        <w:t>Characterize Mr. Brick - cruel, envious, evil, greedy</w:t>
      </w:r>
    </w:p>
    <w:p w:rsidR="00000000" w:rsidRDefault="00400D8C">
      <w:pPr>
        <w:pStyle w:val="a4"/>
        <w:shd w:val="clear" w:color="auto" w:fill="auto"/>
        <w:spacing w:after="0" w:line="1368" w:lineRule="exact"/>
        <w:ind w:right="60" w:firstLine="0"/>
        <w:jc w:val="center"/>
      </w:pPr>
      <w:r>
        <w:rPr>
          <w:rStyle w:val="1"/>
          <w:color w:val="000000"/>
          <w:lang w:eastAsia="en-US"/>
        </w:rPr>
        <w:t>Tell what sentence renders the main thing</w:t>
      </w:r>
    </w:p>
    <w:p w:rsidR="00000000" w:rsidRDefault="00400D8C">
      <w:pPr>
        <w:pStyle w:val="a4"/>
        <w:shd w:val="clear" w:color="auto" w:fill="auto"/>
        <w:spacing w:after="0" w:line="1368" w:lineRule="exact"/>
        <w:ind w:left="320" w:firstLine="0"/>
        <w:jc w:val="left"/>
      </w:pPr>
      <w:r>
        <w:rPr>
          <w:rStyle w:val="1"/>
          <w:color w:val="000000"/>
          <w:lang w:eastAsia="en-US"/>
        </w:rPr>
        <w:t>George worked hard on the farm.</w:t>
      </w:r>
    </w:p>
    <w:p w:rsidR="00000000" w:rsidRDefault="00400D8C">
      <w:pPr>
        <w:pStyle w:val="a4"/>
        <w:shd w:val="clear" w:color="auto" w:fill="auto"/>
        <w:spacing w:after="182" w:line="260" w:lineRule="exact"/>
        <w:ind w:left="320" w:firstLine="0"/>
        <w:jc w:val="left"/>
      </w:pPr>
      <w:r>
        <w:rPr>
          <w:rStyle w:val="1"/>
          <w:color w:val="000000"/>
          <w:lang w:eastAsia="en-US"/>
        </w:rPr>
        <w:t>He invented a machine to make the work easier.</w:t>
      </w:r>
    </w:p>
    <w:p w:rsidR="00000000" w:rsidRDefault="00400D8C">
      <w:pPr>
        <w:pStyle w:val="a4"/>
        <w:shd w:val="clear" w:color="auto" w:fill="auto"/>
        <w:spacing w:after="300" w:line="485" w:lineRule="exact"/>
        <w:ind w:left="320" w:right="260" w:firstLine="0"/>
        <w:jc w:val="left"/>
      </w:pPr>
      <w:r>
        <w:rPr>
          <w:rStyle w:val="1"/>
          <w:color w:val="000000"/>
          <w:lang w:eastAsia="en-US"/>
        </w:rPr>
        <w:t>Mr. Brick demanded the master of the factory to give him George back immediately.</w:t>
      </w:r>
    </w:p>
    <w:p w:rsidR="00000000" w:rsidRDefault="00400D8C">
      <w:pPr>
        <w:pStyle w:val="a4"/>
        <w:shd w:val="clear" w:color="auto" w:fill="auto"/>
        <w:spacing w:after="1077" w:line="260" w:lineRule="exact"/>
        <w:ind w:left="320" w:firstLine="0"/>
        <w:jc w:val="left"/>
      </w:pPr>
      <w:r>
        <w:rPr>
          <w:rStyle w:val="1"/>
          <w:color w:val="000000"/>
          <w:lang w:eastAsia="en-US"/>
        </w:rPr>
        <w:t>the happy life with Eliza was destroyed.</w:t>
      </w:r>
    </w:p>
    <w:p w:rsidR="00000000" w:rsidRDefault="00400D8C">
      <w:pPr>
        <w:pStyle w:val="a4"/>
        <w:shd w:val="clear" w:color="auto" w:fill="auto"/>
        <w:spacing w:after="21" w:line="260" w:lineRule="exact"/>
        <w:ind w:right="60" w:firstLine="0"/>
        <w:jc w:val="center"/>
      </w:pPr>
      <w:r>
        <w:rPr>
          <w:rStyle w:val="1"/>
          <w:color w:val="000000"/>
          <w:lang w:eastAsia="en-US"/>
        </w:rPr>
        <w:t>Plan</w:t>
      </w:r>
    </w:p>
    <w:p w:rsidR="00000000" w:rsidRDefault="00400D8C">
      <w:pPr>
        <w:pStyle w:val="a4"/>
        <w:shd w:val="clear" w:color="auto" w:fill="auto"/>
        <w:spacing w:after="0" w:line="686" w:lineRule="exact"/>
        <w:ind w:left="320" w:right="260" w:firstLine="0"/>
        <w:jc w:val="left"/>
        <w:sectPr w:rsidR="00000000">
          <w:type w:val="continuous"/>
          <w:pgSz w:w="16838" w:h="23810"/>
          <w:pgMar w:top="4224" w:right="3415" w:bottom="4229" w:left="3439" w:header="0" w:footer="3" w:gutter="0"/>
          <w:cols w:space="720"/>
          <w:noEndnote/>
          <w:docGrid w:linePitch="360"/>
        </w:sectPr>
      </w:pPr>
      <w:r>
        <w:rPr>
          <w:rStyle w:val="1"/>
          <w:color w:val="000000"/>
          <w:lang w:eastAsia="en-US"/>
        </w:rPr>
        <w:t>Marriage of George and Eliza George’s working on the farm</w:t>
      </w:r>
    </w:p>
    <w:p w:rsidR="00000000" w:rsidRDefault="00400D8C">
      <w:pPr>
        <w:rPr>
          <w:color w:val="auto"/>
          <w:lang w:eastAsia="ru-RU"/>
        </w:rPr>
      </w:pPr>
    </w:p>
    <w:p w:rsidR="00000000" w:rsidRDefault="00400D8C">
      <w:pPr>
        <w:pStyle w:val="a4"/>
        <w:shd w:val="clear" w:color="auto" w:fill="auto"/>
        <w:spacing w:after="0" w:line="260" w:lineRule="exact"/>
        <w:ind w:firstLine="0"/>
        <w:jc w:val="left"/>
      </w:pPr>
      <w:r>
        <w:rPr>
          <w:rStyle w:val="1"/>
          <w:color w:val="000000"/>
          <w:lang w:eastAsia="en-US"/>
        </w:rPr>
        <w:t>George was really a good man</w:t>
      </w:r>
    </w:p>
    <w:p w:rsidR="00000000" w:rsidRDefault="00400D8C">
      <w:pPr>
        <w:rPr>
          <w:color w:val="auto"/>
          <w:lang w:eastAsia="ru-RU"/>
        </w:rPr>
      </w:pPr>
    </w:p>
    <w:p w:rsidR="00000000" w:rsidRDefault="00400D8C">
      <w:pPr>
        <w:pStyle w:val="a4"/>
        <w:shd w:val="clear" w:color="auto" w:fill="auto"/>
        <w:spacing w:after="1086" w:line="260" w:lineRule="exact"/>
        <w:ind w:firstLine="0"/>
        <w:jc w:val="left"/>
      </w:pPr>
      <w:r>
        <w:rPr>
          <w:rStyle w:val="1"/>
          <w:color w:val="000000"/>
          <w:lang w:eastAsia="en-US"/>
        </w:rPr>
        <w:t>His master was very fierce</w:t>
      </w:r>
    </w:p>
    <w:p w:rsidR="00000000" w:rsidRDefault="00400D8C">
      <w:pPr>
        <w:pStyle w:val="ab"/>
        <w:shd w:val="clear" w:color="auto" w:fill="auto"/>
        <w:spacing w:after="1082" w:line="260" w:lineRule="exact"/>
      </w:pPr>
      <w:r>
        <w:rPr>
          <w:rStyle w:val="aa"/>
          <w:color w:val="000000"/>
          <w:lang w:eastAsia="en-US"/>
        </w:rPr>
        <w:t>The teacher’s retelling of the contents in brief.</w:t>
      </w:r>
    </w:p>
    <w:p w:rsidR="00000000" w:rsidRDefault="00400D8C">
      <w:pPr>
        <w:pStyle w:val="a4"/>
        <w:shd w:val="clear" w:color="auto" w:fill="auto"/>
        <w:spacing w:after="736" w:line="260" w:lineRule="exact"/>
        <w:ind w:right="260" w:firstLine="0"/>
        <w:jc w:val="right"/>
      </w:pPr>
      <w:r>
        <w:rPr>
          <w:rStyle w:val="1"/>
          <w:color w:val="000000"/>
          <w:lang w:eastAsia="en-US"/>
        </w:rPr>
        <w:t>Give equivalents</w:t>
      </w:r>
    </w:p>
    <w:p w:rsidR="00000000" w:rsidRDefault="00400D8C">
      <w:pPr>
        <w:pStyle w:val="a4"/>
        <w:shd w:val="clear" w:color="auto" w:fill="auto"/>
        <w:spacing w:after="0" w:line="686" w:lineRule="exact"/>
        <w:ind w:right="700" w:firstLine="0"/>
        <w:jc w:val="left"/>
      </w:pPr>
      <w:r>
        <w:rPr>
          <w:rStyle w:val="1"/>
          <w:color w:val="000000"/>
          <w:lang w:eastAsia="en-US"/>
        </w:rPr>
        <w:t>was hired out to work to</w:t>
      </w:r>
      <w:r>
        <w:rPr>
          <w:rStyle w:val="1"/>
          <w:color w:val="000000"/>
          <w:lang w:eastAsia="en-US"/>
        </w:rPr>
        <w:t xml:space="preserve"> make the work easier general favorite</w:t>
      </w:r>
    </w:p>
    <w:p w:rsidR="00000000" w:rsidRDefault="00400D8C">
      <w:pPr>
        <w:pStyle w:val="a4"/>
        <w:shd w:val="clear" w:color="auto" w:fill="auto"/>
        <w:spacing w:after="0" w:line="686" w:lineRule="exact"/>
        <w:ind w:firstLine="0"/>
        <w:jc w:val="left"/>
        <w:sectPr w:rsidR="00000000">
          <w:type w:val="continuous"/>
          <w:pgSz w:w="16838" w:h="23810"/>
          <w:pgMar w:top="8889" w:right="5450" w:bottom="7526" w:left="5479" w:header="0" w:footer="3" w:gutter="0"/>
          <w:cols w:space="720"/>
          <w:noEndnote/>
          <w:docGrid w:linePitch="360"/>
        </w:sectPr>
      </w:pPr>
      <w:r>
        <w:rPr>
          <w:rStyle w:val="1"/>
          <w:color w:val="000000"/>
          <w:lang w:eastAsia="en-US"/>
        </w:rPr>
        <w:t>to give George back immediately</w:t>
      </w:r>
    </w:p>
    <w:p w:rsidR="00000000" w:rsidRDefault="00400D8C">
      <w:pPr>
        <w:pStyle w:val="a4"/>
        <w:shd w:val="clear" w:color="auto" w:fill="auto"/>
        <w:tabs>
          <w:tab w:val="left" w:pos="3931"/>
        </w:tabs>
        <w:spacing w:after="0" w:line="485" w:lineRule="exact"/>
        <w:ind w:firstLine="0"/>
      </w:pPr>
      <w:r>
        <w:rPr>
          <w:rStyle w:val="1"/>
          <w:color w:val="000000"/>
          <w:lang w:eastAsia="en-US"/>
        </w:rPr>
        <w:lastRenderedPageBreak/>
        <w:t>make the work</w:t>
      </w:r>
      <w:r>
        <w:rPr>
          <w:rStyle w:val="1"/>
          <w:color w:val="000000"/>
          <w:lang w:eastAsia="en-US"/>
        </w:rPr>
        <w:tab/>
        <w:t>make the work easier</w:t>
      </w:r>
    </w:p>
    <w:p w:rsidR="00000000" w:rsidRDefault="00400D8C">
      <w:pPr>
        <w:pStyle w:val="a4"/>
        <w:shd w:val="clear" w:color="auto" w:fill="auto"/>
        <w:tabs>
          <w:tab w:val="left" w:pos="3931"/>
        </w:tabs>
        <w:spacing w:after="0" w:line="485" w:lineRule="exact"/>
        <w:ind w:firstLine="0"/>
      </w:pPr>
      <w:r>
        <w:rPr>
          <w:rStyle w:val="1"/>
          <w:color w:val="000000"/>
          <w:lang w:eastAsia="en-US"/>
        </w:rPr>
        <w:t>young</w:t>
      </w:r>
      <w:r>
        <w:rPr>
          <w:rStyle w:val="1"/>
          <w:color w:val="000000"/>
          <w:lang w:eastAsia="en-US"/>
        </w:rPr>
        <w:tab/>
        <w:t>young people</w:t>
      </w:r>
    </w:p>
    <w:p w:rsidR="00000000" w:rsidRDefault="00400D8C">
      <w:pPr>
        <w:pStyle w:val="a4"/>
        <w:shd w:val="clear" w:color="auto" w:fill="auto"/>
        <w:tabs>
          <w:tab w:val="left" w:pos="3931"/>
        </w:tabs>
        <w:spacing w:after="1080" w:line="485" w:lineRule="exact"/>
        <w:ind w:firstLine="0"/>
      </w:pPr>
      <w:r>
        <w:rPr>
          <w:rStyle w:val="1"/>
          <w:color w:val="000000"/>
          <w:lang w:eastAsia="en-US"/>
        </w:rPr>
        <w:t>cruel</w:t>
      </w:r>
      <w:r>
        <w:rPr>
          <w:rStyle w:val="1"/>
          <w:color w:val="000000"/>
          <w:lang w:eastAsia="en-US"/>
        </w:rPr>
        <w:tab/>
        <w:t>cruel master</w:t>
      </w:r>
    </w:p>
    <w:p w:rsidR="00000000" w:rsidRDefault="00400D8C">
      <w:pPr>
        <w:pStyle w:val="a4"/>
        <w:shd w:val="clear" w:color="auto" w:fill="auto"/>
        <w:spacing w:after="0" w:line="260" w:lineRule="exact"/>
        <w:ind w:left="4060" w:firstLine="0"/>
        <w:jc w:val="left"/>
        <w:sectPr w:rsidR="00000000">
          <w:headerReference w:type="default" r:id="rId42"/>
          <w:headerReference w:type="first" r:id="rId43"/>
          <w:pgSz w:w="16838" w:h="23810"/>
          <w:pgMar w:top="4926" w:right="6249" w:bottom="4043" w:left="3993" w:header="0" w:footer="3" w:gutter="0"/>
          <w:cols w:space="720"/>
          <w:noEndnote/>
          <w:docGrid w:linePitch="360"/>
        </w:sectPr>
      </w:pPr>
      <w:r>
        <w:rPr>
          <w:rStyle w:val="1"/>
          <w:color w:val="000000"/>
          <w:lang w:eastAsia="en-US"/>
        </w:rPr>
        <w:t>Main words</w:t>
      </w:r>
    </w:p>
    <w:p w:rsidR="00000000" w:rsidRDefault="00400D8C">
      <w:pPr>
        <w:spacing w:line="240" w:lineRule="exact"/>
        <w:rPr>
          <w:color w:val="auto"/>
          <w:sz w:val="19"/>
          <w:szCs w:val="19"/>
          <w:lang w:eastAsia="ru-RU"/>
        </w:rPr>
      </w:pPr>
    </w:p>
    <w:p w:rsidR="00000000" w:rsidRDefault="00400D8C">
      <w:pPr>
        <w:spacing w:before="98" w:after="98" w:line="240" w:lineRule="exact"/>
        <w:rPr>
          <w:color w:val="auto"/>
          <w:sz w:val="19"/>
          <w:szCs w:val="19"/>
          <w:lang w:eastAsia="ru-RU"/>
        </w:rPr>
      </w:pPr>
    </w:p>
    <w:p w:rsidR="00000000" w:rsidRDefault="00400D8C">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00D8C">
      <w:pPr>
        <w:rPr>
          <w:color w:val="auto"/>
          <w:sz w:val="2"/>
          <w:szCs w:val="2"/>
          <w:lang w:eastAsia="ru-RU"/>
        </w:rPr>
      </w:pPr>
      <w:r>
        <w:rPr>
          <w:noProof/>
          <w:lang w:val="ru-RU" w:eastAsia="ru-RU"/>
        </w:rPr>
        <w:lastRenderedPageBreak/>
        <mc:AlternateContent>
          <mc:Choice Requires="wps">
            <w:drawing>
              <wp:anchor distT="0" distB="0" distL="63500" distR="63500" simplePos="0" relativeHeight="251668480" behindDoc="1" locked="0" layoutInCell="1" allowOverlap="1">
                <wp:simplePos x="0" y="0"/>
                <wp:positionH relativeFrom="margin">
                  <wp:posOffset>2101850</wp:posOffset>
                </wp:positionH>
                <wp:positionV relativeFrom="paragraph">
                  <wp:posOffset>24130</wp:posOffset>
                </wp:positionV>
                <wp:extent cx="748665" cy="1810385"/>
                <wp:effectExtent l="0" t="0" r="0" b="4445"/>
                <wp:wrapSquare wrapText="bothSides"/>
                <wp:docPr id="2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1810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21"/>
                              <w:shd w:val="clear" w:color="auto" w:fill="auto"/>
                              <w:spacing w:after="186" w:line="240" w:lineRule="exact"/>
                              <w:ind w:left="160"/>
                            </w:pPr>
                            <w:r>
                              <w:rPr>
                                <w:rStyle w:val="120ptExact"/>
                                <w:b/>
                                <w:bCs/>
                                <w:spacing w:val="0"/>
                                <w:lang w:eastAsia="en-US"/>
                              </w:rPr>
                              <w:t>Nouns</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factory</w:t>
                            </w:r>
                          </w:p>
                          <w:p w:rsidR="00000000" w:rsidRDefault="00400D8C">
                            <w:pPr>
                              <w:pStyle w:val="a4"/>
                              <w:shd w:val="clear" w:color="auto" w:fill="auto"/>
                              <w:spacing w:after="0" w:line="485" w:lineRule="exact"/>
                              <w:ind w:left="280" w:firstLine="0"/>
                              <w:jc w:val="left"/>
                            </w:pPr>
                            <w:r>
                              <w:rPr>
                                <w:rStyle w:val="Exact"/>
                                <w:color w:val="000000"/>
                                <w:spacing w:val="0"/>
                                <w:sz w:val="24"/>
                                <w:szCs w:val="24"/>
                                <w:lang w:eastAsia="en-US"/>
                              </w:rPr>
                              <w:t>farm</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owner</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master</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workers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36" type="#_x0000_t202" style="position:absolute;margin-left:165.5pt;margin-top:1.9pt;width:58.95pt;height:142.55pt;z-index:-25164800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y+jsQIAALM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" filled="f" stroked="f">
                <v:textbox style="mso-fit-shape-to-text:t" inset="0,0,0,0">
                  <w:txbxContent>
                    <w:p w:rsidR="00000000" w:rsidRDefault="00400D8C">
                      <w:pPr>
                        <w:pStyle w:val="121"/>
                        <w:shd w:val="clear" w:color="auto" w:fill="auto"/>
                        <w:spacing w:after="186" w:line="240" w:lineRule="exact"/>
                        <w:ind w:left="160"/>
                      </w:pPr>
                      <w:r>
                        <w:rPr>
                          <w:rStyle w:val="120ptExact"/>
                          <w:b/>
                          <w:bCs/>
                          <w:spacing w:val="0"/>
                          <w:lang w:eastAsia="en-US"/>
                        </w:rPr>
                        <w:t>Nouns</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factory</w:t>
                      </w:r>
                    </w:p>
                    <w:p w:rsidR="00000000" w:rsidRDefault="00400D8C">
                      <w:pPr>
                        <w:pStyle w:val="a4"/>
                        <w:shd w:val="clear" w:color="auto" w:fill="auto"/>
                        <w:spacing w:after="0" w:line="485" w:lineRule="exact"/>
                        <w:ind w:left="280" w:firstLine="0"/>
                        <w:jc w:val="left"/>
                      </w:pPr>
                      <w:r>
                        <w:rPr>
                          <w:rStyle w:val="Exact"/>
                          <w:color w:val="000000"/>
                          <w:spacing w:val="0"/>
                          <w:sz w:val="24"/>
                          <w:szCs w:val="24"/>
                          <w:lang w:eastAsia="en-US"/>
                        </w:rPr>
                        <w:t>farm</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owner</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master</w:t>
                      </w:r>
                    </w:p>
                    <w:p w:rsidR="00000000" w:rsidRDefault="00400D8C">
                      <w:pPr>
                        <w:pStyle w:val="a4"/>
                        <w:shd w:val="clear" w:color="auto" w:fill="auto"/>
                        <w:spacing w:after="0" w:line="485" w:lineRule="exact"/>
                        <w:ind w:left="160" w:firstLine="0"/>
                        <w:jc w:val="left"/>
                      </w:pPr>
                      <w:r>
                        <w:rPr>
                          <w:rStyle w:val="Exact"/>
                          <w:color w:val="000000"/>
                          <w:spacing w:val="0"/>
                          <w:sz w:val="24"/>
                          <w:szCs w:val="24"/>
                          <w:lang w:eastAsia="en-US"/>
                        </w:rPr>
                        <w:t>workers</w:t>
                      </w:r>
                    </w:p>
                  </w:txbxContent>
                </v:textbox>
                <w10:wrap type="square" anchorx="margin"/>
              </v:shape>
            </w:pict>
          </mc:Fallback>
        </mc:AlternateContent>
      </w:r>
    </w:p>
    <w:p w:rsidR="00000000" w:rsidRDefault="00400D8C">
      <w:pPr>
        <w:pStyle w:val="121"/>
        <w:shd w:val="clear" w:color="auto" w:fill="auto"/>
        <w:spacing w:after="182" w:line="260" w:lineRule="exact"/>
      </w:pPr>
      <w:r>
        <w:rPr>
          <w:rStyle w:val="120"/>
          <w:b/>
          <w:bCs/>
          <w:color w:val="000000"/>
          <w:lang w:eastAsia="en-US"/>
        </w:rPr>
        <w:t>A</w:t>
      </w:r>
      <w:r>
        <w:rPr>
          <w:rStyle w:val="122"/>
          <w:b/>
          <w:bCs/>
          <w:color w:val="000000"/>
          <w:lang w:eastAsia="en-US"/>
        </w:rPr>
        <w:t>dject</w:t>
      </w:r>
      <w:r>
        <w:rPr>
          <w:rStyle w:val="120"/>
          <w:b/>
          <w:bCs/>
          <w:color w:val="000000"/>
          <w:lang w:eastAsia="en-US"/>
        </w:rPr>
        <w:t>ives</w:t>
      </w:r>
    </w:p>
    <w:p w:rsidR="00000000" w:rsidRDefault="00400D8C">
      <w:pPr>
        <w:pStyle w:val="a4"/>
        <w:shd w:val="clear" w:color="auto" w:fill="auto"/>
        <w:spacing w:after="0" w:line="485" w:lineRule="exact"/>
        <w:ind w:left="220" w:firstLine="0"/>
        <w:jc w:val="left"/>
      </w:pPr>
      <w:r>
        <w:rPr>
          <w:rStyle w:val="1"/>
          <w:color w:val="000000"/>
          <w:lang w:eastAsia="en-US"/>
        </w:rPr>
        <w:t>unhappy</w:t>
      </w:r>
    </w:p>
    <w:p w:rsidR="00000000" w:rsidRDefault="00400D8C">
      <w:pPr>
        <w:pStyle w:val="a4"/>
        <w:shd w:val="clear" w:color="auto" w:fill="auto"/>
        <w:spacing w:after="0" w:line="485" w:lineRule="exact"/>
        <w:ind w:left="220" w:firstLine="0"/>
        <w:jc w:val="left"/>
      </w:pPr>
      <w:r>
        <w:rPr>
          <w:rStyle w:val="1"/>
          <w:color w:val="000000"/>
          <w:lang w:eastAsia="en-US"/>
        </w:rPr>
        <w:t>general</w:t>
      </w:r>
    </w:p>
    <w:p w:rsidR="00000000" w:rsidRDefault="00400D8C">
      <w:pPr>
        <w:pStyle w:val="a4"/>
        <w:shd w:val="clear" w:color="auto" w:fill="auto"/>
        <w:spacing w:after="0" w:line="485" w:lineRule="exact"/>
        <w:ind w:left="320" w:firstLine="0"/>
        <w:jc w:val="left"/>
      </w:pPr>
      <w:r>
        <w:rPr>
          <w:rStyle w:val="1"/>
          <w:color w:val="000000"/>
          <w:lang w:eastAsia="en-US"/>
        </w:rPr>
        <w:t>easier</w:t>
      </w:r>
    </w:p>
    <w:p w:rsidR="00000000" w:rsidRDefault="00400D8C">
      <w:pPr>
        <w:pStyle w:val="a4"/>
        <w:shd w:val="clear" w:color="auto" w:fill="auto"/>
        <w:spacing w:after="0" w:line="485" w:lineRule="exact"/>
        <w:ind w:left="320" w:firstLine="0"/>
        <w:jc w:val="left"/>
      </w:pPr>
      <w:r>
        <w:rPr>
          <w:rStyle w:val="1"/>
          <w:color w:val="000000"/>
          <w:lang w:eastAsia="en-US"/>
        </w:rPr>
        <w:t>clever</w:t>
      </w:r>
    </w:p>
    <w:p w:rsidR="00000000" w:rsidRDefault="00400D8C">
      <w:pPr>
        <w:pStyle w:val="121"/>
        <w:shd w:val="clear" w:color="auto" w:fill="auto"/>
        <w:spacing w:after="177" w:line="260" w:lineRule="exact"/>
        <w:jc w:val="center"/>
      </w:pPr>
      <w:r>
        <w:rPr>
          <w:rStyle w:val="120"/>
          <w:b/>
          <w:bCs/>
          <w:color w:val="000000"/>
          <w:lang w:eastAsia="en-US"/>
        </w:rPr>
        <w:t>Verbs</w:t>
      </w:r>
    </w:p>
    <w:p w:rsidR="00000000" w:rsidRDefault="00400D8C">
      <w:pPr>
        <w:pStyle w:val="a4"/>
        <w:shd w:val="clear" w:color="auto" w:fill="auto"/>
        <w:spacing w:after="0" w:line="485" w:lineRule="exact"/>
        <w:ind w:firstLine="0"/>
        <w:jc w:val="center"/>
        <w:sectPr w:rsidR="00000000">
          <w:type w:val="continuous"/>
          <w:pgSz w:w="16838" w:h="23810"/>
          <w:pgMar w:top="4911" w:right="4012" w:bottom="4028" w:left="4876" w:header="0" w:footer="3" w:gutter="0"/>
          <w:cols w:num="2" w:space="720" w:equalWidth="0">
            <w:col w:w="1541" w:space="4618"/>
            <w:col w:w="1790"/>
          </w:cols>
          <w:noEndnote/>
          <w:docGrid w:linePitch="360"/>
        </w:sectPr>
      </w:pPr>
      <w:r>
        <w:rPr>
          <w:rStyle w:val="1"/>
          <w:color w:val="000000"/>
          <w:lang w:eastAsia="en-US"/>
        </w:rPr>
        <w:lastRenderedPageBreak/>
        <w:t>was brought up was married to was hired out to demanded give back</w:t>
      </w:r>
    </w:p>
    <w:p w:rsidR="00000000" w:rsidRDefault="00400D8C">
      <w:pPr>
        <w:spacing w:line="240" w:lineRule="exact"/>
        <w:rPr>
          <w:color w:val="auto"/>
          <w:sz w:val="19"/>
          <w:szCs w:val="19"/>
          <w:lang w:eastAsia="ru-RU"/>
        </w:rPr>
      </w:pPr>
    </w:p>
    <w:p w:rsidR="00000000" w:rsidRDefault="00400D8C">
      <w:pPr>
        <w:spacing w:line="240" w:lineRule="exact"/>
        <w:rPr>
          <w:color w:val="auto"/>
          <w:sz w:val="19"/>
          <w:szCs w:val="19"/>
          <w:lang w:eastAsia="ru-RU"/>
        </w:rPr>
      </w:pPr>
    </w:p>
    <w:p w:rsidR="00000000" w:rsidRDefault="00400D8C">
      <w:pPr>
        <w:spacing w:line="240" w:lineRule="exact"/>
        <w:rPr>
          <w:color w:val="auto"/>
          <w:sz w:val="19"/>
          <w:szCs w:val="19"/>
          <w:lang w:eastAsia="ru-RU"/>
        </w:rPr>
      </w:pPr>
    </w:p>
    <w:p w:rsidR="00000000" w:rsidRDefault="00400D8C">
      <w:pPr>
        <w:spacing w:before="95" w:after="95" w:line="240" w:lineRule="exact"/>
        <w:rPr>
          <w:color w:val="auto"/>
          <w:sz w:val="19"/>
          <w:szCs w:val="19"/>
          <w:lang w:eastAsia="ru-RU"/>
        </w:rPr>
      </w:pPr>
    </w:p>
    <w:p w:rsidR="00000000" w:rsidRDefault="00400D8C">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400D8C">
      <w:pPr>
        <w:pStyle w:val="a4"/>
        <w:shd w:val="clear" w:color="auto" w:fill="auto"/>
        <w:spacing w:after="745" w:line="260" w:lineRule="exact"/>
        <w:ind w:right="260" w:firstLine="0"/>
        <w:jc w:val="right"/>
      </w:pPr>
      <w:r>
        <w:rPr>
          <w:rStyle w:val="1"/>
          <w:color w:val="000000"/>
          <w:lang w:eastAsia="en-US"/>
        </w:rPr>
        <w:lastRenderedPageBreak/>
        <w:t>Make up sentences</w:t>
      </w:r>
    </w:p>
    <w:p w:rsidR="00000000" w:rsidRDefault="00400D8C">
      <w:pPr>
        <w:pStyle w:val="a4"/>
        <w:shd w:val="clear" w:color="auto" w:fill="auto"/>
        <w:spacing w:after="0" w:line="682" w:lineRule="exact"/>
        <w:ind w:left="20" w:firstLine="0"/>
        <w:jc w:val="left"/>
      </w:pPr>
      <w:r>
        <w:rPr>
          <w:rStyle w:val="1"/>
          <w:color w:val="000000"/>
          <w:lang w:eastAsia="en-US"/>
        </w:rPr>
        <w:t>was to man Eliza married</w:t>
      </w:r>
      <w:r>
        <w:rPr>
          <w:rStyle w:val="1"/>
          <w:color w:val="000000"/>
          <w:lang w:eastAsia="en-US"/>
        </w:rPr>
        <w:t xml:space="preserve"> to young</w:t>
      </w:r>
    </w:p>
    <w:p w:rsidR="00000000" w:rsidRDefault="00400D8C">
      <w:pPr>
        <w:pStyle w:val="a4"/>
        <w:shd w:val="clear" w:color="auto" w:fill="auto"/>
        <w:spacing w:after="0" w:line="682" w:lineRule="exact"/>
        <w:ind w:left="20" w:firstLine="0"/>
        <w:jc w:val="left"/>
      </w:pPr>
      <w:r>
        <w:rPr>
          <w:rStyle w:val="1"/>
          <w:color w:val="000000"/>
          <w:lang w:eastAsia="en-US"/>
        </w:rPr>
        <w:t>George a slave mulatto was</w:t>
      </w:r>
    </w:p>
    <w:p w:rsidR="00000000" w:rsidRDefault="00400D8C">
      <w:pPr>
        <w:pStyle w:val="a4"/>
        <w:shd w:val="clear" w:color="auto" w:fill="auto"/>
        <w:spacing w:after="0" w:line="682" w:lineRule="exact"/>
        <w:ind w:left="20" w:firstLine="0"/>
        <w:jc w:val="left"/>
      </w:pPr>
      <w:r>
        <w:rPr>
          <w:rStyle w:val="1"/>
          <w:color w:val="000000"/>
          <w:lang w:eastAsia="en-US"/>
        </w:rPr>
        <w:t>He on worked the farm</w:t>
      </w:r>
    </w:p>
    <w:p w:rsidR="00000000" w:rsidRDefault="00400D8C">
      <w:pPr>
        <w:pStyle w:val="a4"/>
        <w:shd w:val="clear" w:color="auto" w:fill="auto"/>
        <w:spacing w:after="0" w:line="682" w:lineRule="exact"/>
        <w:ind w:left="20" w:firstLine="0"/>
        <w:jc w:val="left"/>
      </w:pPr>
      <w:r>
        <w:rPr>
          <w:rStyle w:val="1"/>
          <w:color w:val="000000"/>
          <w:lang w:eastAsia="en-US"/>
        </w:rPr>
        <w:t>was out hired he to a work in factory</w:t>
      </w:r>
    </w:p>
    <w:p w:rsidR="00000000" w:rsidRDefault="00400D8C">
      <w:pPr>
        <w:pStyle w:val="a4"/>
        <w:shd w:val="clear" w:color="auto" w:fill="auto"/>
        <w:spacing w:after="0" w:line="682" w:lineRule="exact"/>
        <w:ind w:left="20" w:firstLine="0"/>
        <w:jc w:val="left"/>
      </w:pPr>
      <w:r>
        <w:rPr>
          <w:rStyle w:val="1"/>
          <w:color w:val="000000"/>
          <w:lang w:eastAsia="en-US"/>
        </w:rPr>
        <w:t>he a there machine invented</w:t>
      </w:r>
    </w:p>
    <w:p w:rsidR="00000000" w:rsidRDefault="00400D8C">
      <w:pPr>
        <w:pStyle w:val="a4"/>
        <w:shd w:val="clear" w:color="auto" w:fill="auto"/>
        <w:spacing w:after="0" w:line="682" w:lineRule="exact"/>
        <w:ind w:left="20" w:firstLine="0"/>
        <w:jc w:val="left"/>
      </w:pPr>
      <w:r>
        <w:rPr>
          <w:rStyle w:val="1"/>
          <w:color w:val="000000"/>
          <w:lang w:eastAsia="en-US"/>
        </w:rPr>
        <w:t>the became easier work</w:t>
      </w:r>
    </w:p>
    <w:p w:rsidR="00000000" w:rsidRDefault="00400D8C">
      <w:pPr>
        <w:pStyle w:val="a4"/>
        <w:shd w:val="clear" w:color="auto" w:fill="auto"/>
        <w:spacing w:after="0" w:line="682" w:lineRule="exact"/>
        <w:ind w:left="20" w:firstLine="0"/>
        <w:jc w:val="left"/>
      </w:pPr>
      <w:r>
        <w:rPr>
          <w:rStyle w:val="1"/>
          <w:color w:val="000000"/>
          <w:lang w:eastAsia="en-US"/>
        </w:rPr>
        <w:t>owner factory of master demanded give</w:t>
      </w:r>
    </w:p>
    <w:p w:rsidR="00000000" w:rsidRDefault="00400D8C">
      <w:pPr>
        <w:pStyle w:val="a4"/>
        <w:shd w:val="clear" w:color="auto" w:fill="auto"/>
        <w:spacing w:after="0" w:line="682" w:lineRule="exact"/>
        <w:ind w:left="20" w:firstLine="0"/>
        <w:jc w:val="left"/>
        <w:sectPr w:rsidR="00000000">
          <w:type w:val="continuous"/>
          <w:pgSz w:w="16838" w:h="23810"/>
          <w:pgMar w:top="4926" w:right="6773" w:bottom="4043" w:left="4051" w:header="0" w:footer="3" w:gutter="0"/>
          <w:cols w:space="720"/>
          <w:noEndnote/>
          <w:docGrid w:linePitch="360"/>
        </w:sectPr>
      </w:pPr>
      <w:r>
        <w:rPr>
          <w:rStyle w:val="1"/>
          <w:color w:val="000000"/>
          <w:lang w:eastAsia="en-US"/>
        </w:rPr>
        <w:t>immediately George back</w:t>
      </w:r>
    </w:p>
    <w:p w:rsidR="00000000" w:rsidRDefault="00400D8C">
      <w:pPr>
        <w:pStyle w:val="a4"/>
        <w:shd w:val="clear" w:color="auto" w:fill="auto"/>
        <w:spacing w:after="0" w:line="682" w:lineRule="exact"/>
        <w:ind w:left="20" w:firstLine="0"/>
      </w:pPr>
      <w:r>
        <w:rPr>
          <w:rStyle w:val="1"/>
          <w:color w:val="000000"/>
          <w:lang w:eastAsia="en-US"/>
        </w:rPr>
        <w:lastRenderedPageBreak/>
        <w:t>She was married to an old rich man.</w:t>
      </w:r>
    </w:p>
    <w:p w:rsidR="00000000" w:rsidRDefault="00400D8C">
      <w:pPr>
        <w:pStyle w:val="a4"/>
        <w:shd w:val="clear" w:color="auto" w:fill="auto"/>
        <w:spacing w:after="0" w:line="682" w:lineRule="exact"/>
        <w:ind w:left="20" w:firstLine="0"/>
      </w:pPr>
      <w:r>
        <w:rPr>
          <w:rStyle w:val="1"/>
          <w:color w:val="000000"/>
          <w:lang w:eastAsia="en-US"/>
        </w:rPr>
        <w:t>Her husband George was a farmer.</w:t>
      </w:r>
    </w:p>
    <w:p w:rsidR="00000000" w:rsidRDefault="00400D8C">
      <w:pPr>
        <w:pStyle w:val="a4"/>
        <w:shd w:val="clear" w:color="auto" w:fill="auto"/>
        <w:spacing w:after="0" w:line="682" w:lineRule="exact"/>
        <w:ind w:left="20" w:firstLine="0"/>
      </w:pPr>
      <w:r>
        <w:rPr>
          <w:rStyle w:val="1"/>
          <w:color w:val="000000"/>
          <w:lang w:eastAsia="en-US"/>
        </w:rPr>
        <w:t>The text is about the white man George.</w:t>
      </w:r>
    </w:p>
    <w:p w:rsidR="00000000" w:rsidRDefault="00400D8C">
      <w:pPr>
        <w:pStyle w:val="a4"/>
        <w:shd w:val="clear" w:color="auto" w:fill="auto"/>
        <w:spacing w:after="0" w:line="682" w:lineRule="exact"/>
        <w:ind w:left="20" w:firstLine="0"/>
      </w:pPr>
      <w:r>
        <w:rPr>
          <w:rStyle w:val="1"/>
          <w:color w:val="000000"/>
          <w:lang w:eastAsia="en-US"/>
        </w:rPr>
        <w:t>George in the factory invented a machine.</w:t>
      </w:r>
    </w:p>
    <w:p w:rsidR="00000000" w:rsidRDefault="00400D8C">
      <w:pPr>
        <w:pStyle w:val="a4"/>
        <w:shd w:val="clear" w:color="auto" w:fill="auto"/>
        <w:spacing w:after="0" w:line="682" w:lineRule="exact"/>
        <w:ind w:left="20" w:firstLine="0"/>
      </w:pPr>
      <w:r>
        <w:rPr>
          <w:rStyle w:val="1"/>
          <w:color w:val="000000"/>
          <w:lang w:eastAsia="en-US"/>
        </w:rPr>
        <w:t>George’s master let him work in the factory.</w:t>
      </w:r>
    </w:p>
    <w:p w:rsidR="00000000" w:rsidRDefault="00400D8C">
      <w:pPr>
        <w:pStyle w:val="a4"/>
        <w:shd w:val="clear" w:color="auto" w:fill="auto"/>
        <w:spacing w:after="997" w:line="682" w:lineRule="exact"/>
        <w:ind w:left="20" w:firstLine="0"/>
      </w:pPr>
      <w:r>
        <w:rPr>
          <w:rStyle w:val="1"/>
          <w:color w:val="000000"/>
          <w:lang w:eastAsia="en-US"/>
        </w:rPr>
        <w:t>The young people were unhappy and greatly upset.</w:t>
      </w:r>
    </w:p>
    <w:p w:rsidR="00000000" w:rsidRDefault="00400D8C">
      <w:pPr>
        <w:pStyle w:val="a4"/>
        <w:shd w:val="clear" w:color="auto" w:fill="auto"/>
        <w:spacing w:after="1082" w:line="260" w:lineRule="exact"/>
        <w:ind w:left="3820" w:firstLine="0"/>
        <w:jc w:val="left"/>
      </w:pPr>
      <w:r>
        <w:rPr>
          <w:rStyle w:val="1"/>
          <w:color w:val="000000"/>
          <w:lang w:eastAsia="en-US"/>
        </w:rPr>
        <w:t>While liste</w:t>
      </w:r>
      <w:r>
        <w:rPr>
          <w:rStyle w:val="1"/>
          <w:color w:val="000000"/>
          <w:lang w:eastAsia="en-US"/>
        </w:rPr>
        <w:t>ning</w:t>
      </w:r>
    </w:p>
    <w:p w:rsidR="00000000" w:rsidRDefault="00400D8C">
      <w:pPr>
        <w:pStyle w:val="a4"/>
        <w:shd w:val="clear" w:color="auto" w:fill="auto"/>
        <w:spacing w:after="567" w:line="260" w:lineRule="exact"/>
        <w:ind w:left="20" w:firstLine="0"/>
      </w:pPr>
      <w:r>
        <w:rPr>
          <w:rStyle w:val="1"/>
          <w:color w:val="000000"/>
          <w:lang w:eastAsia="en-US"/>
        </w:rPr>
        <w:t>Listen to the text an</w:t>
      </w:r>
      <w:r>
        <w:rPr>
          <w:color w:val="000000"/>
          <w:u w:val="single"/>
          <w:lang w:eastAsia="en-US"/>
        </w:rPr>
        <w:t>d insert the words in the following sentence</w:t>
      </w:r>
      <w:r>
        <w:rPr>
          <w:rStyle w:val="1"/>
          <w:color w:val="000000"/>
          <w:lang w:eastAsia="en-US"/>
        </w:rPr>
        <w:t>s</w:t>
      </w:r>
    </w:p>
    <w:p w:rsidR="00000000" w:rsidRDefault="00400D8C">
      <w:pPr>
        <w:rPr>
          <w:color w:val="auto"/>
          <w:lang w:eastAsia="ru-RU"/>
        </w:rPr>
      </w:pPr>
    </w:p>
    <w:p w:rsidR="00000000" w:rsidRDefault="00400D8C">
      <w:pPr>
        <w:pStyle w:val="a4"/>
        <w:shd w:val="clear" w:color="auto" w:fill="auto"/>
        <w:spacing w:after="0" w:line="682" w:lineRule="exact"/>
        <w:ind w:left="20" w:firstLine="0"/>
      </w:pPr>
      <w:r>
        <w:rPr>
          <w:rStyle w:val="1"/>
          <w:color w:val="000000"/>
          <w:lang w:eastAsia="en-US"/>
        </w:rPr>
        <w:t xml:space="preserve">George was a ... </w:t>
      </w:r>
      <w:r>
        <w:rPr>
          <w:rStyle w:val="1"/>
          <w:color w:val="000000"/>
          <w:lang w:val="ru-RU"/>
        </w:rPr>
        <w:t>(раб, мулат)</w:t>
      </w:r>
    </w:p>
    <w:p w:rsidR="00000000" w:rsidRDefault="00400D8C">
      <w:pPr>
        <w:pStyle w:val="a4"/>
        <w:shd w:val="clear" w:color="auto" w:fill="auto"/>
        <w:spacing w:after="0" w:line="682" w:lineRule="exact"/>
        <w:ind w:left="20" w:firstLine="0"/>
      </w:pPr>
      <w:r>
        <w:rPr>
          <w:rStyle w:val="1"/>
          <w:color w:val="000000"/>
          <w:lang w:eastAsia="en-US"/>
        </w:rPr>
        <w:t xml:space="preserve">He was married to ... </w:t>
      </w:r>
      <w:r>
        <w:rPr>
          <w:rStyle w:val="1"/>
          <w:color w:val="000000"/>
          <w:lang w:val="ru-RU"/>
        </w:rPr>
        <w:t>(Елизавета)</w:t>
      </w:r>
    </w:p>
    <w:p w:rsidR="00000000" w:rsidRDefault="00400D8C">
      <w:pPr>
        <w:pStyle w:val="a4"/>
        <w:shd w:val="clear" w:color="auto" w:fill="auto"/>
        <w:spacing w:after="0" w:line="682" w:lineRule="exact"/>
        <w:ind w:left="20" w:firstLine="0"/>
      </w:pPr>
      <w:r>
        <w:rPr>
          <w:rStyle w:val="1"/>
          <w:color w:val="000000"/>
          <w:lang w:eastAsia="en-US"/>
        </w:rPr>
        <w:t xml:space="preserve">The slave worked on a ... </w:t>
      </w:r>
      <w:r>
        <w:rPr>
          <w:rStyle w:val="1"/>
          <w:color w:val="000000"/>
          <w:lang w:val="ru-RU"/>
        </w:rPr>
        <w:t>(ферма)</w:t>
      </w:r>
    </w:p>
    <w:p w:rsidR="00000000" w:rsidRDefault="00400D8C">
      <w:pPr>
        <w:pStyle w:val="a4"/>
        <w:shd w:val="clear" w:color="auto" w:fill="auto"/>
        <w:spacing w:after="0" w:line="682" w:lineRule="exact"/>
        <w:ind w:left="20" w:firstLine="0"/>
      </w:pPr>
      <w:r>
        <w:rPr>
          <w:rStyle w:val="1"/>
          <w:color w:val="000000"/>
          <w:lang w:eastAsia="en-US"/>
        </w:rPr>
        <w:t xml:space="preserve">Then he was hired out to work in a ... </w:t>
      </w:r>
      <w:r>
        <w:rPr>
          <w:rStyle w:val="1"/>
          <w:color w:val="000000"/>
          <w:lang w:val="ru-RU"/>
        </w:rPr>
        <w:t>(завод)</w:t>
      </w:r>
    </w:p>
    <w:p w:rsidR="00000000" w:rsidRDefault="00400D8C">
      <w:pPr>
        <w:pStyle w:val="a4"/>
        <w:shd w:val="clear" w:color="auto" w:fill="auto"/>
        <w:spacing w:after="0" w:line="682" w:lineRule="exact"/>
        <w:ind w:left="20" w:firstLine="0"/>
      </w:pPr>
      <w:r>
        <w:rPr>
          <w:rStyle w:val="1"/>
          <w:color w:val="000000"/>
          <w:lang w:eastAsia="en-US"/>
        </w:rPr>
        <w:t xml:space="preserve">There George was </w:t>
      </w:r>
      <w:r>
        <w:rPr>
          <w:rStyle w:val="1"/>
          <w:color w:val="000000"/>
          <w:lang w:val="ru-RU"/>
        </w:rPr>
        <w:t>(общим любимцем)</w:t>
      </w:r>
    </w:p>
    <w:p w:rsidR="00000000" w:rsidRDefault="00400D8C">
      <w:pPr>
        <w:pStyle w:val="a4"/>
        <w:shd w:val="clear" w:color="auto" w:fill="auto"/>
        <w:spacing w:after="0" w:line="682" w:lineRule="exact"/>
        <w:ind w:left="20" w:firstLine="0"/>
      </w:pPr>
      <w:r>
        <w:rPr>
          <w:rStyle w:val="1"/>
          <w:color w:val="000000"/>
          <w:lang w:eastAsia="en-US"/>
        </w:rPr>
        <w:t xml:space="preserve">His master on the farm was ... </w:t>
      </w:r>
      <w:r>
        <w:rPr>
          <w:rStyle w:val="1"/>
          <w:color w:val="000000"/>
          <w:lang w:val="ru-RU"/>
        </w:rPr>
        <w:t>(жестокий)</w:t>
      </w:r>
    </w:p>
    <w:p w:rsidR="00000000" w:rsidRDefault="00400D8C">
      <w:pPr>
        <w:pStyle w:val="a4"/>
        <w:shd w:val="clear" w:color="auto" w:fill="auto"/>
        <w:spacing w:after="997" w:line="682" w:lineRule="exact"/>
        <w:ind w:left="20" w:firstLine="0"/>
      </w:pPr>
      <w:r>
        <w:rPr>
          <w:rStyle w:val="1"/>
          <w:color w:val="000000"/>
          <w:lang w:eastAsia="en-US"/>
        </w:rPr>
        <w:t xml:space="preserve">He ... Mr. Wilson to give the slave back to him </w:t>
      </w:r>
      <w:r>
        <w:rPr>
          <w:rStyle w:val="1"/>
          <w:color w:val="000000"/>
          <w:lang w:val="ru-RU"/>
        </w:rPr>
        <w:t>(потребовал)</w:t>
      </w:r>
    </w:p>
    <w:p w:rsidR="00000000" w:rsidRDefault="00400D8C">
      <w:pPr>
        <w:rPr>
          <w:color w:val="auto"/>
          <w:lang w:eastAsia="ru-RU"/>
        </w:rPr>
      </w:pPr>
    </w:p>
    <w:p w:rsidR="00000000" w:rsidRDefault="00400D8C">
      <w:pPr>
        <w:pStyle w:val="a4"/>
        <w:shd w:val="clear" w:color="auto" w:fill="auto"/>
        <w:tabs>
          <w:tab w:val="center" w:pos="4110"/>
          <w:tab w:val="right" w:pos="4652"/>
          <w:tab w:val="right" w:pos="5257"/>
        </w:tabs>
        <w:spacing w:after="562" w:line="260" w:lineRule="exact"/>
        <w:ind w:left="20" w:firstLine="0"/>
      </w:pPr>
      <w:r>
        <w:rPr>
          <w:rStyle w:val="1"/>
          <w:color w:val="000000"/>
          <w:lang w:eastAsia="en-US"/>
        </w:rPr>
        <w:t>farm</w:t>
      </w:r>
      <w:r>
        <w:rPr>
          <w:rStyle w:val="1"/>
          <w:color w:val="000000"/>
          <w:lang w:eastAsia="en-US"/>
        </w:rPr>
        <w:tab/>
        <w:t>on</w:t>
      </w:r>
      <w:r>
        <w:rPr>
          <w:rStyle w:val="1"/>
          <w:color w:val="000000"/>
          <w:lang w:eastAsia="en-US"/>
        </w:rPr>
        <w:tab/>
        <w:t>the</w:t>
      </w:r>
      <w:r>
        <w:rPr>
          <w:rStyle w:val="1"/>
          <w:color w:val="000000"/>
          <w:lang w:eastAsia="en-US"/>
        </w:rPr>
        <w:tab/>
        <w:t>farm</w:t>
      </w:r>
    </w:p>
    <w:p w:rsidR="00000000" w:rsidRDefault="00400D8C">
      <w:pPr>
        <w:rPr>
          <w:color w:val="auto"/>
          <w:lang w:eastAsia="ru-RU"/>
        </w:rPr>
        <w:sectPr w:rsidR="00000000">
          <w:pgSz w:w="16838" w:h="23810"/>
          <w:pgMar w:top="3906" w:right="4646" w:bottom="3906" w:left="4670" w:header="0" w:footer="3" w:gutter="0"/>
          <w:cols w:space="720"/>
          <w:noEndnote/>
          <w:docGrid w:linePitch="360"/>
        </w:sectPr>
      </w:pPr>
    </w:p>
    <w:p w:rsidR="00000000" w:rsidRDefault="00400D8C">
      <w:pPr>
        <w:pStyle w:val="a4"/>
        <w:numPr>
          <w:ilvl w:val="0"/>
          <w:numId w:val="21"/>
        </w:numPr>
        <w:shd w:val="clear" w:color="auto" w:fill="auto"/>
        <w:tabs>
          <w:tab w:val="left" w:pos="1181"/>
        </w:tabs>
        <w:spacing w:after="0" w:line="485" w:lineRule="exact"/>
        <w:ind w:left="840" w:firstLine="0"/>
      </w:pPr>
      <w:r>
        <w:rPr>
          <w:rStyle w:val="1"/>
          <w:color w:val="000000"/>
          <w:lang w:val="ru-RU"/>
        </w:rPr>
        <w:lastRenderedPageBreak/>
        <w:t>Слова объясняются, произносятся учителем, хором, индивидуально</w:t>
      </w:r>
    </w:p>
    <w:p w:rsidR="00000000" w:rsidRDefault="00400D8C">
      <w:pPr>
        <w:pStyle w:val="11"/>
        <w:numPr>
          <w:ilvl w:val="0"/>
          <w:numId w:val="21"/>
        </w:numPr>
        <w:shd w:val="clear" w:color="auto" w:fill="auto"/>
        <w:tabs>
          <w:tab w:val="left" w:pos="1181"/>
          <w:tab w:val="right" w:pos="9787"/>
          <w:tab w:val="right" w:pos="10051"/>
        </w:tabs>
        <w:spacing w:before="0"/>
        <w:ind w:left="840"/>
      </w:pPr>
      <w:r>
        <w:fldChar w:fldCharType="begin"/>
      </w:r>
      <w:r>
        <w:instrText xml:space="preserve"> TOC \o "1-5" \h \z </w:instrText>
      </w:r>
      <w:r>
        <w:fldChar w:fldCharType="separate"/>
      </w:r>
      <w:r>
        <w:rPr>
          <w:rStyle w:val="a8"/>
          <w:color w:val="000000"/>
          <w:lang w:val="ru-RU"/>
        </w:rPr>
        <w:t>составление тренировочных упражнений</w:t>
      </w:r>
    </w:p>
    <w:p w:rsidR="00000000" w:rsidRDefault="00400D8C">
      <w:pPr>
        <w:pStyle w:val="11"/>
        <w:numPr>
          <w:ilvl w:val="0"/>
          <w:numId w:val="21"/>
        </w:numPr>
        <w:shd w:val="clear" w:color="auto" w:fill="auto"/>
        <w:tabs>
          <w:tab w:val="left" w:pos="1181"/>
        </w:tabs>
        <w:spacing w:before="0" w:after="22"/>
        <w:ind w:left="1200" w:right="660" w:hanging="340"/>
        <w:jc w:val="left"/>
      </w:pPr>
      <w:r>
        <w:rPr>
          <w:rStyle w:val="a8"/>
          <w:color w:val="000000"/>
          <w:lang w:val="ru-RU"/>
        </w:rPr>
        <w:t xml:space="preserve">Слова заносятся в словарики, проводится контроль языковых, речевых </w:t>
      </w:r>
      <w:r>
        <w:rPr>
          <w:rStyle w:val="a8"/>
          <w:color w:val="000000"/>
          <w:lang w:val="ru-RU"/>
        </w:rPr>
        <w:lastRenderedPageBreak/>
        <w:t>умений</w:t>
      </w:r>
    </w:p>
    <w:p w:rsidR="00000000" w:rsidRDefault="00400D8C">
      <w:pPr>
        <w:pStyle w:val="46"/>
        <w:shd w:val="clear" w:color="auto" w:fill="auto"/>
        <w:tabs>
          <w:tab w:val="right" w:pos="7369"/>
          <w:tab w:val="left" w:pos="7950"/>
        </w:tabs>
        <w:spacing w:before="0"/>
        <w:ind w:left="20"/>
      </w:pPr>
      <w:r>
        <w:rPr>
          <w:rStyle w:val="4SimHei"/>
          <w:b w:val="0"/>
          <w:bCs w:val="0"/>
          <w:i w:val="0"/>
          <w:iCs w:val="0"/>
          <w:noProof w:val="0"/>
          <w:color w:val="000000"/>
          <w:lang w:eastAsia="en-US"/>
        </w:rPr>
        <w:tab/>
      </w:r>
    </w:p>
    <w:p w:rsidR="00000000" w:rsidRDefault="00400D8C">
      <w:pPr>
        <w:pStyle w:val="11"/>
        <w:shd w:val="clear" w:color="auto" w:fill="auto"/>
        <w:tabs>
          <w:tab w:val="left" w:pos="4610"/>
        </w:tabs>
        <w:spacing w:before="0" w:line="533" w:lineRule="exact"/>
        <w:ind w:left="480"/>
      </w:pPr>
      <w:r>
        <w:rPr>
          <w:rStyle w:val="a8"/>
          <w:color w:val="000000"/>
          <w:lang w:eastAsia="en-US"/>
        </w:rPr>
        <w:t>Who was George?</w:t>
      </w:r>
      <w:r>
        <w:rPr>
          <w:rStyle w:val="a8"/>
          <w:color w:val="000000"/>
          <w:lang w:eastAsia="en-US"/>
        </w:rPr>
        <w:tab/>
      </w:r>
    </w:p>
    <w:p w:rsidR="00000000" w:rsidRDefault="00400D8C">
      <w:pPr>
        <w:pStyle w:val="11"/>
        <w:shd w:val="clear" w:color="auto" w:fill="auto"/>
        <w:tabs>
          <w:tab w:val="right" w:pos="5996"/>
        </w:tabs>
        <w:spacing w:before="0" w:after="15" w:line="250" w:lineRule="exact"/>
        <w:ind w:left="480"/>
      </w:pPr>
      <w:r>
        <w:rPr>
          <w:rStyle w:val="a8"/>
          <w:color w:val="000000"/>
          <w:lang w:eastAsia="en-US"/>
        </w:rPr>
        <w:t>Were Eliza and George married?</w:t>
      </w:r>
      <w:r>
        <w:rPr>
          <w:rStyle w:val="a8"/>
          <w:color w:val="000000"/>
          <w:lang w:eastAsia="en-US"/>
        </w:rPr>
        <w:tab/>
      </w:r>
    </w:p>
    <w:p w:rsidR="00000000" w:rsidRDefault="00400D8C">
      <w:pPr>
        <w:pStyle w:val="a4"/>
        <w:shd w:val="clear" w:color="auto" w:fill="auto"/>
        <w:spacing w:after="0" w:line="682" w:lineRule="exact"/>
        <w:ind w:left="480" w:firstLine="0"/>
      </w:pPr>
      <w:r>
        <w:fldChar w:fldCharType="end"/>
      </w:r>
      <w:r>
        <w:rPr>
          <w:rStyle w:val="1"/>
          <w:color w:val="000000"/>
          <w:lang w:eastAsia="en-US"/>
        </w:rPr>
        <w:t>Where was George hired out?</w:t>
      </w:r>
    </w:p>
    <w:p w:rsidR="00000000" w:rsidRDefault="00400D8C">
      <w:pPr>
        <w:pStyle w:val="a4"/>
        <w:shd w:val="clear" w:color="auto" w:fill="auto"/>
        <w:spacing w:after="0" w:line="682" w:lineRule="exact"/>
        <w:ind w:left="480" w:firstLine="0"/>
      </w:pPr>
      <w:r>
        <w:rPr>
          <w:rStyle w:val="1"/>
          <w:color w:val="000000"/>
          <w:lang w:eastAsia="en-US"/>
        </w:rPr>
        <w:t>Where did he work at first?</w:t>
      </w:r>
    </w:p>
    <w:p w:rsidR="00000000" w:rsidRDefault="00400D8C">
      <w:pPr>
        <w:pStyle w:val="a4"/>
        <w:shd w:val="clear" w:color="auto" w:fill="auto"/>
        <w:spacing w:after="0" w:line="682" w:lineRule="exact"/>
        <w:ind w:left="480" w:firstLine="0"/>
      </w:pPr>
      <w:r>
        <w:rPr>
          <w:rStyle w:val="1"/>
          <w:color w:val="000000"/>
          <w:lang w:eastAsia="en-US"/>
        </w:rPr>
        <w:t>What kind of man was the</w:t>
      </w:r>
      <w:r>
        <w:rPr>
          <w:rStyle w:val="1"/>
          <w:color w:val="000000"/>
          <w:lang w:eastAsia="en-US"/>
        </w:rPr>
        <w:t xml:space="preserve"> master of the farm?</w:t>
      </w:r>
    </w:p>
    <w:p w:rsidR="00000000" w:rsidRDefault="00400D8C">
      <w:pPr>
        <w:pStyle w:val="a4"/>
        <w:shd w:val="clear" w:color="auto" w:fill="auto"/>
        <w:spacing w:after="0" w:line="682" w:lineRule="exact"/>
        <w:ind w:left="480" w:firstLine="0"/>
      </w:pPr>
      <w:r>
        <w:rPr>
          <w:rStyle w:val="1"/>
          <w:color w:val="000000"/>
          <w:lang w:eastAsia="en-US"/>
        </w:rPr>
        <w:t>Why did Mr. Brick demanded Mr. Wilson to give his slave back to him?</w:t>
      </w:r>
    </w:p>
    <w:p w:rsidR="00000000" w:rsidRDefault="00400D8C">
      <w:pPr>
        <w:pStyle w:val="a4"/>
        <w:shd w:val="clear" w:color="auto" w:fill="auto"/>
        <w:spacing w:after="0" w:line="682" w:lineRule="exact"/>
        <w:ind w:left="480" w:firstLine="0"/>
      </w:pPr>
      <w:r>
        <w:rPr>
          <w:rStyle w:val="1"/>
          <w:color w:val="000000"/>
          <w:lang w:eastAsia="en-US"/>
        </w:rPr>
        <w:t>What did the workers in the factory like George?</w:t>
      </w:r>
    </w:p>
    <w:p w:rsidR="00000000" w:rsidRDefault="00400D8C">
      <w:pPr>
        <w:pStyle w:val="a4"/>
        <w:shd w:val="clear" w:color="auto" w:fill="auto"/>
        <w:spacing w:after="0" w:line="682" w:lineRule="exact"/>
        <w:ind w:left="480" w:firstLine="0"/>
      </w:pPr>
      <w:r>
        <w:rPr>
          <w:rStyle w:val="1"/>
          <w:color w:val="000000"/>
          <w:lang w:eastAsia="en-US"/>
        </w:rPr>
        <w:t>How did the young couple feel after the bad news?</w:t>
      </w:r>
    </w:p>
    <w:p w:rsidR="00000000" w:rsidRDefault="00400D8C">
      <w:pPr>
        <w:pStyle w:val="a4"/>
        <w:shd w:val="clear" w:color="auto" w:fill="auto"/>
        <w:spacing w:after="937" w:line="682" w:lineRule="exact"/>
        <w:ind w:left="480" w:firstLine="0"/>
      </w:pPr>
      <w:r>
        <w:rPr>
          <w:rStyle w:val="1"/>
          <w:color w:val="000000"/>
          <w:lang w:eastAsia="en-US"/>
        </w:rPr>
        <w:t>Why is the title of the text “A slave”?</w:t>
      </w:r>
    </w:p>
    <w:p w:rsidR="00000000" w:rsidRDefault="00400D8C">
      <w:pPr>
        <w:pStyle w:val="a4"/>
        <w:shd w:val="clear" w:color="auto" w:fill="auto"/>
        <w:spacing w:after="1082" w:line="260" w:lineRule="exact"/>
        <w:ind w:left="60" w:firstLine="0"/>
        <w:jc w:val="center"/>
      </w:pPr>
      <w:r>
        <w:rPr>
          <w:rStyle w:val="1"/>
          <w:color w:val="000000"/>
          <w:lang w:eastAsia="en-US"/>
        </w:rPr>
        <w:t>Agree or disagree</w:t>
      </w:r>
    </w:p>
    <w:p w:rsidR="00000000" w:rsidRDefault="00400D8C">
      <w:pPr>
        <w:pStyle w:val="a4"/>
        <w:shd w:val="clear" w:color="auto" w:fill="auto"/>
        <w:spacing w:after="0" w:line="260" w:lineRule="exact"/>
        <w:ind w:left="480" w:firstLine="0"/>
        <w:sectPr w:rsidR="00000000">
          <w:headerReference w:type="default" r:id="rId44"/>
          <w:type w:val="continuous"/>
          <w:pgSz w:w="16838" w:h="23810"/>
          <w:pgMar w:top="6519" w:right="3127" w:bottom="4349" w:left="3285" w:header="0" w:footer="3" w:gutter="0"/>
          <w:cols w:space="720"/>
          <w:noEndnote/>
          <w:docGrid w:linePitch="360"/>
        </w:sectPr>
      </w:pPr>
      <w:r>
        <w:rPr>
          <w:rStyle w:val="1"/>
          <w:color w:val="000000"/>
          <w:lang w:eastAsia="en-US"/>
        </w:rPr>
        <w:t>Eliza was</w:t>
      </w:r>
      <w:r>
        <w:rPr>
          <w:rStyle w:val="1"/>
          <w:color w:val="000000"/>
          <w:lang w:eastAsia="en-US"/>
        </w:rPr>
        <w:t xml:space="preserve"> brought up by Mr. Shelby.</w:t>
      </w:r>
    </w:p>
    <w:p w:rsidR="00000000" w:rsidRDefault="00400D8C">
      <w:pPr>
        <w:pStyle w:val="a4"/>
        <w:shd w:val="clear" w:color="auto" w:fill="auto"/>
        <w:spacing w:after="0" w:line="682" w:lineRule="exact"/>
        <w:ind w:left="720" w:right="2320" w:firstLine="0"/>
        <w:jc w:val="left"/>
      </w:pPr>
      <w:r>
        <w:rPr>
          <w:rStyle w:val="1"/>
          <w:color w:val="000000"/>
          <w:lang w:eastAsia="en-US"/>
        </w:rPr>
        <w:lastRenderedPageBreak/>
        <w:t>was hired out to to make the work easier general favorite</w:t>
      </w:r>
    </w:p>
    <w:p w:rsidR="00000000" w:rsidRDefault="00400D8C">
      <w:pPr>
        <w:pStyle w:val="a4"/>
        <w:shd w:val="clear" w:color="auto" w:fill="auto"/>
        <w:spacing w:after="997" w:line="682" w:lineRule="exact"/>
        <w:ind w:left="100" w:firstLine="620"/>
        <w:jc w:val="left"/>
      </w:pPr>
      <w:r>
        <w:rPr>
          <w:rStyle w:val="1"/>
          <w:color w:val="000000"/>
          <w:lang w:eastAsia="en-US"/>
        </w:rPr>
        <w:t>to give George back immediately</w:t>
      </w:r>
    </w:p>
    <w:p w:rsidR="00000000" w:rsidRDefault="00400D8C">
      <w:pPr>
        <w:pStyle w:val="a4"/>
        <w:shd w:val="clear" w:color="auto" w:fill="auto"/>
        <w:spacing w:after="745" w:line="260" w:lineRule="exact"/>
        <w:ind w:left="4080" w:firstLine="0"/>
        <w:jc w:val="left"/>
      </w:pPr>
      <w:r>
        <w:rPr>
          <w:rStyle w:val="1"/>
          <w:color w:val="000000"/>
          <w:lang w:eastAsia="en-US"/>
        </w:rPr>
        <w:t>Complete the sentences</w:t>
      </w:r>
    </w:p>
    <w:p w:rsidR="00000000" w:rsidRDefault="00400D8C">
      <w:pPr>
        <w:pStyle w:val="a4"/>
        <w:shd w:val="clear" w:color="auto" w:fill="auto"/>
        <w:spacing w:after="0" w:line="682" w:lineRule="exact"/>
        <w:ind w:left="100" w:firstLine="620"/>
        <w:jc w:val="left"/>
      </w:pPr>
      <w:r>
        <w:rPr>
          <w:rStyle w:val="1"/>
          <w:color w:val="000000"/>
          <w:lang w:eastAsia="en-US"/>
        </w:rPr>
        <w:lastRenderedPageBreak/>
        <w:t>Eliza ... by Mrs. Shelby.</w:t>
      </w:r>
    </w:p>
    <w:p w:rsidR="00000000" w:rsidRDefault="00400D8C">
      <w:pPr>
        <w:pStyle w:val="a4"/>
        <w:shd w:val="clear" w:color="auto" w:fill="auto"/>
        <w:spacing w:after="0" w:line="682" w:lineRule="exact"/>
        <w:ind w:left="100" w:right="2320" w:firstLine="620"/>
        <w:jc w:val="left"/>
      </w:pPr>
      <w:r>
        <w:rPr>
          <w:rStyle w:val="1"/>
          <w:color w:val="000000"/>
          <w:lang w:eastAsia="en-US"/>
        </w:rPr>
        <w:t>Her husband was ... a machine</w:t>
      </w:r>
      <w:r>
        <w:rPr>
          <w:rStyle w:val="1"/>
          <w:color w:val="000000"/>
          <w:lang w:eastAsia="en-US"/>
        </w:rPr>
        <w:t xml:space="preserve"> in a factory , George was a ... in a factory</w:t>
      </w:r>
    </w:p>
    <w:p w:rsidR="00000000" w:rsidRDefault="00400D8C">
      <w:pPr>
        <w:pStyle w:val="a4"/>
        <w:shd w:val="clear" w:color="auto" w:fill="auto"/>
        <w:tabs>
          <w:tab w:val="right" w:pos="1416"/>
          <w:tab w:val="right" w:pos="1829"/>
          <w:tab w:val="right" w:pos="2616"/>
          <w:tab w:val="right" w:pos="2947"/>
          <w:tab w:val="center" w:pos="3158"/>
          <w:tab w:val="right" w:pos="3994"/>
          <w:tab w:val="left" w:pos="4080"/>
        </w:tabs>
        <w:spacing w:after="0" w:line="686" w:lineRule="exact"/>
        <w:ind w:firstLine="0"/>
      </w:pPr>
      <w:r>
        <w:rPr>
          <w:rStyle w:val="1"/>
          <w:color w:val="000000"/>
          <w:lang w:eastAsia="en-US"/>
        </w:rPr>
        <w:tab/>
        <w:t>to</w:t>
      </w:r>
      <w:r>
        <w:rPr>
          <w:rStyle w:val="1"/>
          <w:color w:val="000000"/>
          <w:lang w:eastAsia="en-US"/>
        </w:rPr>
        <w:tab/>
        <w:t>the</w:t>
      </w:r>
      <w:r>
        <w:rPr>
          <w:rStyle w:val="1"/>
          <w:color w:val="000000"/>
          <w:lang w:eastAsia="en-US"/>
        </w:rPr>
        <w:tab/>
        <w:t>owner</w:t>
      </w:r>
      <w:r>
        <w:rPr>
          <w:rStyle w:val="1"/>
          <w:color w:val="000000"/>
          <w:lang w:eastAsia="en-US"/>
        </w:rPr>
        <w:tab/>
        <w:t>of</w:t>
      </w:r>
      <w:r>
        <w:rPr>
          <w:rStyle w:val="1"/>
          <w:color w:val="000000"/>
          <w:lang w:eastAsia="en-US"/>
        </w:rPr>
        <w:tab/>
        <w:t>the</w:t>
      </w:r>
      <w:r>
        <w:rPr>
          <w:rStyle w:val="1"/>
          <w:color w:val="000000"/>
          <w:lang w:eastAsia="en-US"/>
        </w:rPr>
        <w:tab/>
        <w:t>farm,</w:t>
      </w:r>
      <w:r>
        <w:rPr>
          <w:rStyle w:val="1"/>
          <w:color w:val="000000"/>
          <w:lang w:eastAsia="en-US"/>
        </w:rPr>
        <w:tab/>
      </w:r>
      <w:r>
        <w:rPr>
          <w:rStyle w:val="1"/>
          <w:color w:val="000000"/>
          <w:lang w:val="ru-RU"/>
        </w:rPr>
        <w:t>(но ему пришлось вернуться)</w:t>
      </w:r>
    </w:p>
    <w:p w:rsidR="00000000" w:rsidRDefault="00400D8C">
      <w:pPr>
        <w:pStyle w:val="a4"/>
        <w:shd w:val="clear" w:color="auto" w:fill="auto"/>
        <w:spacing w:after="979" w:line="686" w:lineRule="exact"/>
        <w:ind w:left="100" w:firstLine="620"/>
        <w:jc w:val="left"/>
      </w:pPr>
      <w:r>
        <w:rPr>
          <w:rStyle w:val="1"/>
          <w:color w:val="000000"/>
          <w:lang w:val="ru-RU"/>
        </w:rPr>
        <w:t xml:space="preserve"> </w:t>
      </w:r>
      <w:r>
        <w:rPr>
          <w:rStyle w:val="1"/>
          <w:color w:val="000000"/>
          <w:lang w:eastAsia="en-US"/>
        </w:rPr>
        <w:t xml:space="preserve">were </w:t>
      </w:r>
      <w:r>
        <w:rPr>
          <w:rStyle w:val="1"/>
          <w:color w:val="000000"/>
          <w:lang w:val="ru-RU"/>
        </w:rPr>
        <w:t>... (очень расстроены)</w:t>
      </w:r>
    </w:p>
    <w:p w:rsidR="00000000" w:rsidRDefault="00400D8C">
      <w:pPr>
        <w:pStyle w:val="a4"/>
        <w:shd w:val="clear" w:color="auto" w:fill="auto"/>
        <w:spacing w:after="405" w:line="288" w:lineRule="exact"/>
        <w:ind w:left="4600" w:firstLine="0"/>
        <w:jc w:val="left"/>
      </w:pPr>
      <w:r>
        <w:rPr>
          <w:rStyle w:val="1"/>
          <w:color w:val="000000"/>
          <w:lang w:eastAsia="en-US"/>
        </w:rPr>
        <w:t>Before Listening</w:t>
      </w:r>
    </w:p>
    <w:p w:rsidR="00000000" w:rsidRDefault="00400D8C">
      <w:pPr>
        <w:pStyle w:val="a4"/>
        <w:shd w:val="clear" w:color="auto" w:fill="auto"/>
        <w:spacing w:after="0" w:line="682" w:lineRule="exact"/>
        <w:ind w:left="100" w:firstLine="620"/>
        <w:jc w:val="left"/>
      </w:pPr>
      <w:r>
        <w:rPr>
          <w:rStyle w:val="1"/>
          <w:color w:val="000000"/>
          <w:lang w:eastAsia="en-US"/>
        </w:rPr>
        <w:t>About whom is the text?</w:t>
      </w:r>
    </w:p>
    <w:p w:rsidR="00000000" w:rsidRDefault="00400D8C">
      <w:pPr>
        <w:pStyle w:val="a4"/>
        <w:shd w:val="clear" w:color="auto" w:fill="auto"/>
        <w:spacing w:after="0" w:line="682" w:lineRule="exact"/>
        <w:ind w:left="100" w:firstLine="620"/>
        <w:jc w:val="left"/>
      </w:pPr>
      <w:r>
        <w:rPr>
          <w:rStyle w:val="1"/>
          <w:color w:val="000000"/>
          <w:lang w:eastAsia="en-US"/>
        </w:rPr>
        <w:t>Was George a free man?</w:t>
      </w:r>
    </w:p>
    <w:p w:rsidR="00000000" w:rsidRDefault="00400D8C">
      <w:pPr>
        <w:pStyle w:val="a4"/>
        <w:shd w:val="clear" w:color="auto" w:fill="auto"/>
        <w:spacing w:after="0" w:line="682" w:lineRule="exact"/>
        <w:ind w:left="100" w:firstLine="620"/>
        <w:jc w:val="left"/>
      </w:pPr>
      <w:r>
        <w:rPr>
          <w:rStyle w:val="1"/>
          <w:color w:val="000000"/>
          <w:lang w:eastAsia="en-US"/>
        </w:rPr>
        <w:t>Why was he a favorite in the factory?</w:t>
      </w:r>
    </w:p>
    <w:p w:rsidR="00000000" w:rsidRDefault="00400D8C">
      <w:pPr>
        <w:pStyle w:val="a4"/>
        <w:shd w:val="clear" w:color="auto" w:fill="auto"/>
        <w:spacing w:after="0" w:line="682" w:lineRule="exact"/>
        <w:ind w:left="100" w:firstLine="620"/>
        <w:jc w:val="left"/>
        <w:sectPr w:rsidR="00000000">
          <w:type w:val="continuous"/>
          <w:pgSz w:w="16838" w:h="23810"/>
          <w:pgMar w:top="5729" w:right="4461" w:bottom="4347" w:left="4715" w:header="0" w:footer="3" w:gutter="0"/>
          <w:cols w:space="720"/>
          <w:noEndnote/>
          <w:docGrid w:linePitch="360"/>
        </w:sectPr>
      </w:pPr>
      <w:r>
        <w:rPr>
          <w:rStyle w:val="1"/>
          <w:color w:val="000000"/>
          <w:lang w:eastAsia="en-US"/>
        </w:rPr>
        <w:t>Why was the young couple</w:t>
      </w:r>
      <w:r>
        <w:rPr>
          <w:rStyle w:val="1"/>
          <w:color w:val="000000"/>
          <w:lang w:eastAsia="en-US"/>
        </w:rPr>
        <w:t xml:space="preserve"> unhappy?</w:t>
      </w:r>
    </w:p>
    <w:p w:rsidR="00000000" w:rsidRDefault="00400D8C">
      <w:pPr>
        <w:pStyle w:val="a4"/>
        <w:shd w:val="clear" w:color="auto" w:fill="auto"/>
        <w:spacing w:after="304" w:line="485" w:lineRule="exact"/>
        <w:ind w:left="40" w:right="20" w:firstLine="0"/>
      </w:pPr>
      <w:r>
        <w:rPr>
          <w:rStyle w:val="1"/>
          <w:color w:val="000000"/>
          <w:lang w:val="ru-RU"/>
        </w:rPr>
        <w:lastRenderedPageBreak/>
        <w:t>Развивающий аспект: развить навыки в области чтения, речи, монологической речи</w:t>
      </w:r>
    </w:p>
    <w:p w:rsidR="00000000" w:rsidRDefault="00400D8C">
      <w:pPr>
        <w:pStyle w:val="a4"/>
        <w:shd w:val="clear" w:color="auto" w:fill="auto"/>
        <w:spacing w:after="648"/>
        <w:ind w:left="40" w:right="20" w:firstLine="0"/>
      </w:pPr>
      <w:r>
        <w:rPr>
          <w:rStyle w:val="1"/>
          <w:color w:val="000000"/>
          <w:lang w:val="ru-RU"/>
        </w:rPr>
        <w:t>Воспитательный аспект: Расширение сведений страноведчеекого характера, воспитание нравственных качеств.</w:t>
      </w:r>
    </w:p>
    <w:p w:rsidR="00000000" w:rsidRDefault="00400D8C">
      <w:pPr>
        <w:rPr>
          <w:color w:val="auto"/>
          <w:lang w:eastAsia="ru-RU"/>
        </w:rPr>
      </w:pPr>
    </w:p>
    <w:p w:rsidR="00000000" w:rsidRDefault="00400D8C">
      <w:pPr>
        <w:pStyle w:val="a4"/>
        <w:shd w:val="clear" w:color="auto" w:fill="auto"/>
        <w:tabs>
          <w:tab w:val="right" w:pos="4466"/>
          <w:tab w:val="right" w:pos="5183"/>
        </w:tabs>
        <w:spacing w:after="1022" w:line="260" w:lineRule="exact"/>
        <w:ind w:left="680" w:firstLine="0"/>
      </w:pPr>
      <w:r>
        <w:rPr>
          <w:rStyle w:val="1"/>
          <w:color w:val="000000"/>
          <w:lang w:val="ru-RU"/>
        </w:rPr>
        <w:tab/>
      </w:r>
      <w:r>
        <w:rPr>
          <w:rStyle w:val="1"/>
          <w:color w:val="000000"/>
          <w:lang w:eastAsia="en-US"/>
        </w:rPr>
        <w:t>A</w:t>
      </w:r>
      <w:r>
        <w:rPr>
          <w:rStyle w:val="1"/>
          <w:color w:val="000000"/>
          <w:lang w:eastAsia="en-US"/>
        </w:rPr>
        <w:tab/>
        <w:t>slave</w:t>
      </w:r>
    </w:p>
    <w:p w:rsidR="00000000" w:rsidRDefault="00400D8C">
      <w:pPr>
        <w:pStyle w:val="a4"/>
        <w:shd w:val="clear" w:color="auto" w:fill="auto"/>
        <w:spacing w:after="1200" w:line="485" w:lineRule="exact"/>
        <w:ind w:left="40" w:right="20" w:firstLine="320"/>
      </w:pPr>
      <w:r>
        <w:rPr>
          <w:rStyle w:val="1"/>
          <w:color w:val="000000"/>
          <w:lang w:eastAsia="en-US"/>
        </w:rPr>
        <w:t>Eliza was brought up by</w:t>
      </w:r>
      <w:r>
        <w:rPr>
          <w:rStyle w:val="1"/>
          <w:color w:val="000000"/>
          <w:lang w:eastAsia="en-US"/>
        </w:rPr>
        <w:t xml:space="preserve"> Mrs. Shelby. She was married to a young man. But he was a mulatto a slave worked on the farm. His name was George. The name of the owner of the farm was Mr. Wilson. He was cruel. Then George was hired out to work in a factory. There he invented a machine </w:t>
      </w:r>
      <w:r>
        <w:rPr>
          <w:rStyle w:val="1"/>
          <w:color w:val="000000"/>
          <w:lang w:eastAsia="en-US"/>
        </w:rPr>
        <w:t xml:space="preserve">to make the work easier. George was clever a general </w:t>
      </w:r>
      <w:r>
        <w:rPr>
          <w:rStyle w:val="1"/>
          <w:color w:val="000000"/>
          <w:lang w:eastAsia="en-US"/>
        </w:rPr>
        <w:lastRenderedPageBreak/>
        <w:t>favourite. Workers like him. But one day his cruel master demanded the owner of the factory Mr. Brick to give him George back immediately to work on the farm. The young people was unhappy.</w:t>
      </w:r>
    </w:p>
    <w:p w:rsidR="00000000" w:rsidRDefault="00400D8C">
      <w:pPr>
        <w:pStyle w:val="a4"/>
        <w:shd w:val="clear" w:color="auto" w:fill="auto"/>
        <w:spacing w:after="205" w:line="260" w:lineRule="exact"/>
        <w:ind w:firstLine="0"/>
        <w:jc w:val="center"/>
      </w:pPr>
      <w:r>
        <w:rPr>
          <w:rStyle w:val="1"/>
          <w:color w:val="000000"/>
          <w:lang w:eastAsia="en-US"/>
        </w:rPr>
        <w:t>Vocabulary</w:t>
      </w:r>
    </w:p>
    <w:p w:rsidR="00000000" w:rsidRDefault="00400D8C">
      <w:pPr>
        <w:rPr>
          <w:color w:val="auto"/>
          <w:lang w:eastAsia="ru-RU"/>
        </w:rPr>
      </w:pPr>
    </w:p>
    <w:p w:rsidR="00000000" w:rsidRDefault="00400D8C">
      <w:pPr>
        <w:pStyle w:val="a4"/>
        <w:shd w:val="clear" w:color="auto" w:fill="auto"/>
        <w:tabs>
          <w:tab w:val="right" w:pos="4254"/>
          <w:tab w:val="right" w:pos="5183"/>
        </w:tabs>
        <w:spacing w:after="0" w:line="379" w:lineRule="exact"/>
        <w:ind w:left="40" w:firstLine="0"/>
      </w:pPr>
      <w:r>
        <w:rPr>
          <w:rStyle w:val="1"/>
          <w:color w:val="000000"/>
          <w:lang w:eastAsia="en-US"/>
        </w:rPr>
        <w:t>wa</w:t>
      </w:r>
      <w:r>
        <w:rPr>
          <w:rStyle w:val="1"/>
          <w:color w:val="000000"/>
          <w:lang w:eastAsia="en-US"/>
        </w:rPr>
        <w:t>s married</w:t>
      </w:r>
      <w:r>
        <w:rPr>
          <w:rStyle w:val="1"/>
          <w:color w:val="000000"/>
          <w:lang w:eastAsia="en-US"/>
        </w:rPr>
        <w:tab/>
      </w:r>
    </w:p>
    <w:p w:rsidR="00000000" w:rsidRDefault="00400D8C">
      <w:pPr>
        <w:rPr>
          <w:color w:val="auto"/>
          <w:lang w:eastAsia="ru-RU"/>
        </w:rPr>
      </w:pPr>
    </w:p>
    <w:p w:rsidR="00000000" w:rsidRDefault="00400D8C">
      <w:pPr>
        <w:pStyle w:val="a4"/>
        <w:shd w:val="clear" w:color="auto" w:fill="auto"/>
        <w:spacing w:after="0" w:line="379" w:lineRule="exact"/>
        <w:ind w:left="40" w:firstLine="0"/>
      </w:pPr>
      <w:r>
        <w:rPr>
          <w:rStyle w:val="1"/>
          <w:color w:val="000000"/>
          <w:lang w:eastAsia="en-US"/>
        </w:rPr>
        <w:t>George was a slave, a mulatto</w:t>
      </w:r>
    </w:p>
    <w:p w:rsidR="00000000" w:rsidRDefault="00400D8C">
      <w:pPr>
        <w:rPr>
          <w:color w:val="auto"/>
          <w:lang w:eastAsia="ru-RU"/>
        </w:rPr>
      </w:pPr>
    </w:p>
    <w:p w:rsidR="00000000" w:rsidRDefault="00400D8C">
      <w:pPr>
        <w:pStyle w:val="a4"/>
        <w:shd w:val="clear" w:color="auto" w:fill="auto"/>
        <w:spacing w:after="77" w:line="260" w:lineRule="exact"/>
        <w:ind w:left="40" w:firstLine="0"/>
      </w:pPr>
      <w:r>
        <w:rPr>
          <w:rStyle w:val="1"/>
          <w:color w:val="000000"/>
          <w:lang w:eastAsia="en-US"/>
        </w:rPr>
        <w:t>was hired out to work in the factory</w:t>
      </w:r>
    </w:p>
    <w:p w:rsidR="00000000" w:rsidRDefault="00400D8C">
      <w:pPr>
        <w:pStyle w:val="a4"/>
        <w:shd w:val="clear" w:color="auto" w:fill="auto"/>
        <w:tabs>
          <w:tab w:val="right" w:pos="4840"/>
          <w:tab w:val="right" w:pos="5183"/>
        </w:tabs>
        <w:spacing w:after="0" w:line="691" w:lineRule="exact"/>
        <w:ind w:left="40" w:right="4240" w:firstLine="0"/>
        <w:jc w:val="left"/>
      </w:pPr>
      <w:r>
        <w:rPr>
          <w:rStyle w:val="1"/>
          <w:color w:val="000000"/>
          <w:lang w:eastAsia="en-US"/>
        </w:rPr>
        <w:t>invented a machine</w:t>
      </w:r>
    </w:p>
    <w:p w:rsidR="00000000" w:rsidRDefault="00400D8C">
      <w:pPr>
        <w:pStyle w:val="a4"/>
        <w:shd w:val="clear" w:color="auto" w:fill="auto"/>
        <w:spacing w:after="277" w:line="260" w:lineRule="exact"/>
        <w:ind w:left="40" w:firstLine="0"/>
      </w:pPr>
      <w:r>
        <w:rPr>
          <w:rStyle w:val="1"/>
          <w:color w:val="000000"/>
          <w:lang w:eastAsia="en-US"/>
        </w:rPr>
        <w:t>the cruel master demanded</w:t>
      </w:r>
    </w:p>
    <w:p w:rsidR="00000000" w:rsidRDefault="00400D8C">
      <w:pPr>
        <w:rPr>
          <w:color w:val="auto"/>
          <w:lang w:eastAsia="ru-RU"/>
        </w:rPr>
        <w:sectPr w:rsidR="00000000">
          <w:type w:val="continuous"/>
          <w:pgSz w:w="16838" w:h="23810"/>
          <w:pgMar w:top="4059" w:right="3156" w:bottom="4414" w:left="3156" w:header="0" w:footer="3" w:gutter="1104"/>
          <w:cols w:space="720"/>
          <w:noEndnote/>
          <w:rtlGutter/>
          <w:docGrid w:linePitch="360"/>
        </w:sectPr>
      </w:pPr>
    </w:p>
    <w:p w:rsidR="00000000" w:rsidRDefault="00400D8C">
      <w:pPr>
        <w:pStyle w:val="a4"/>
        <w:shd w:val="clear" w:color="auto" w:fill="auto"/>
        <w:spacing w:after="496" w:line="260" w:lineRule="exact"/>
        <w:ind w:right="80" w:firstLine="0"/>
        <w:jc w:val="center"/>
      </w:pPr>
      <w:r>
        <w:rPr>
          <w:color w:val="000000"/>
          <w:u w:val="single"/>
          <w:lang w:eastAsia="en-US"/>
        </w:rPr>
        <w:lastRenderedPageBreak/>
        <w:t>Caught in a tree (by Mayne Reid)</w:t>
      </w:r>
    </w:p>
    <w:p w:rsidR="00000000" w:rsidRDefault="00400D8C">
      <w:pPr>
        <w:pStyle w:val="a4"/>
        <w:shd w:val="clear" w:color="auto" w:fill="auto"/>
        <w:spacing w:after="0" w:line="485" w:lineRule="exact"/>
        <w:ind w:left="20" w:firstLine="340"/>
        <w:sectPr w:rsidR="00000000">
          <w:headerReference w:type="even" r:id="rId45"/>
          <w:headerReference w:type="default" r:id="rId46"/>
          <w:pgSz w:w="16838" w:h="23810"/>
          <w:pgMar w:top="4059" w:right="3156" w:bottom="4414" w:left="3156" w:header="0" w:footer="3" w:gutter="1104"/>
          <w:cols w:space="720"/>
          <w:noEndnote/>
          <w:rtlGutter/>
          <w:docGrid w:linePitch="360"/>
        </w:sectPr>
      </w:pPr>
      <w:r>
        <w:rPr>
          <w:rStyle w:val="1"/>
          <w:color w:val="000000"/>
          <w:lang w:eastAsia="en-US"/>
        </w:rPr>
        <w:t>I had to sit on a big tree</w:t>
      </w:r>
      <w:r>
        <w:rPr>
          <w:rStyle w:val="1"/>
          <w:color w:val="000000"/>
          <w:lang w:eastAsia="en-US"/>
        </w:rPr>
        <w:t xml:space="preserve"> being very hungry. I remembered some meat and fish in the eagles nest. After fighting with the eagles. I got some fish and ate it. Then I wanted to drink. I threw my shirt tied to a string. I was not thirsty anymore. To go down from the tree I caught two </w:t>
      </w:r>
      <w:r>
        <w:rPr>
          <w:rStyle w:val="1"/>
          <w:color w:val="000000"/>
          <w:lang w:eastAsia="en-US"/>
        </w:rPr>
        <w:t>old eagles. I tied their four legs together with my string. They carried me thought the branches down. Soon I was on a dry land.</w:t>
      </w:r>
    </w:p>
    <w:p w:rsidR="00000000" w:rsidRDefault="00400D8C">
      <w:pPr>
        <w:pStyle w:val="a4"/>
        <w:shd w:val="clear" w:color="auto" w:fill="auto"/>
        <w:spacing w:after="424" w:line="485" w:lineRule="exact"/>
        <w:ind w:left="20" w:right="420" w:firstLine="340"/>
      </w:pPr>
      <w:r>
        <w:rPr>
          <w:rStyle w:val="1"/>
          <w:color w:val="000000"/>
          <w:lang w:eastAsia="en-US"/>
        </w:rPr>
        <w:lastRenderedPageBreak/>
        <w:t>It’s an amazing story.</w:t>
      </w:r>
      <w:r>
        <w:rPr>
          <w:rStyle w:val="1"/>
          <w:color w:val="000000"/>
          <w:lang w:eastAsia="en-US"/>
        </w:rPr>
        <w:t xml:space="preserve"> It even seems not true to life. The story tells us about a hunter whose life was in danger. But the hunter displayed wonderful qualities. He was courageous and bright. Moreover he managed to set free from his trap with the help of the eagles. Later the hu</w:t>
      </w:r>
      <w:r>
        <w:rPr>
          <w:rStyle w:val="1"/>
          <w:color w:val="000000"/>
          <w:lang w:eastAsia="en-US"/>
        </w:rPr>
        <w:t>nter sold those old eagles for good money. We consider this man to be very desperate. We can’t help admiring this man.</w:t>
      </w:r>
    </w:p>
    <w:p w:rsidR="00000000" w:rsidRDefault="00400D8C">
      <w:pPr>
        <w:pStyle w:val="a4"/>
        <w:shd w:val="clear" w:color="auto" w:fill="auto"/>
        <w:spacing w:after="596"/>
        <w:ind w:left="440" w:firstLine="0"/>
        <w:jc w:val="center"/>
      </w:pPr>
      <w:r>
        <w:rPr>
          <w:rStyle w:val="1"/>
          <w:color w:val="000000"/>
          <w:lang w:eastAsia="en-US"/>
        </w:rPr>
        <w:t xml:space="preserve">A new title </w:t>
      </w:r>
      <w:r>
        <w:rPr>
          <w:color w:val="000000"/>
          <w:u w:val="single"/>
          <w:lang w:eastAsia="en-US"/>
        </w:rPr>
        <w:t>A resourceful hunter</w:t>
      </w:r>
    </w:p>
    <w:p w:rsidR="00000000" w:rsidRDefault="00400D8C">
      <w:pPr>
        <w:pStyle w:val="a4"/>
        <w:shd w:val="clear" w:color="auto" w:fill="auto"/>
        <w:spacing w:after="482" w:line="260" w:lineRule="exact"/>
        <w:ind w:left="440" w:firstLine="0"/>
        <w:jc w:val="center"/>
      </w:pPr>
      <w:r>
        <w:rPr>
          <w:rStyle w:val="1"/>
          <w:color w:val="000000"/>
          <w:lang w:eastAsia="en-US"/>
        </w:rPr>
        <w:t>Conversation</w:t>
      </w:r>
    </w:p>
    <w:p w:rsidR="00000000" w:rsidRDefault="00400D8C">
      <w:pPr>
        <w:pStyle w:val="a4"/>
        <w:shd w:val="clear" w:color="auto" w:fill="auto"/>
        <w:spacing w:after="0" w:line="485" w:lineRule="exact"/>
        <w:ind w:left="20" w:firstLine="0"/>
      </w:pPr>
      <w:r>
        <w:rPr>
          <w:rStyle w:val="1"/>
          <w:color w:val="000000"/>
          <w:lang w:eastAsia="en-US"/>
        </w:rPr>
        <w:t>Have you ever been to a big tree?</w:t>
      </w:r>
    </w:p>
    <w:p w:rsidR="00000000" w:rsidRDefault="00400D8C">
      <w:pPr>
        <w:pStyle w:val="a4"/>
        <w:shd w:val="clear" w:color="auto" w:fill="auto"/>
        <w:spacing w:after="0" w:line="485" w:lineRule="exact"/>
        <w:ind w:left="20" w:firstLine="0"/>
      </w:pPr>
      <w:r>
        <w:rPr>
          <w:rStyle w:val="1"/>
          <w:color w:val="000000"/>
          <w:lang w:eastAsia="en-US"/>
        </w:rPr>
        <w:t>What did you do there?</w:t>
      </w:r>
    </w:p>
    <w:p w:rsidR="00000000" w:rsidRDefault="00400D8C">
      <w:pPr>
        <w:pStyle w:val="a4"/>
        <w:shd w:val="clear" w:color="auto" w:fill="auto"/>
        <w:spacing w:after="0" w:line="485" w:lineRule="exact"/>
        <w:ind w:left="20" w:firstLine="0"/>
      </w:pPr>
      <w:r>
        <w:rPr>
          <w:rStyle w:val="1"/>
          <w:color w:val="000000"/>
          <w:lang w:eastAsia="en-US"/>
        </w:rPr>
        <w:t>How did you find yourself on the t</w:t>
      </w:r>
      <w:r>
        <w:rPr>
          <w:rStyle w:val="1"/>
          <w:color w:val="000000"/>
          <w:lang w:eastAsia="en-US"/>
        </w:rPr>
        <w:t>ree?</w:t>
      </w:r>
    </w:p>
    <w:p w:rsidR="00000000" w:rsidRDefault="00400D8C">
      <w:pPr>
        <w:pStyle w:val="a4"/>
        <w:shd w:val="clear" w:color="auto" w:fill="auto"/>
        <w:spacing w:after="0" w:line="485" w:lineRule="exact"/>
        <w:ind w:left="20" w:firstLine="0"/>
      </w:pPr>
      <w:r>
        <w:rPr>
          <w:rStyle w:val="1"/>
          <w:color w:val="000000"/>
          <w:lang w:eastAsia="en-US"/>
        </w:rPr>
        <w:t>You watched the beauty of the word or the life of the birds?</w:t>
      </w:r>
    </w:p>
    <w:p w:rsidR="00000000" w:rsidRDefault="00400D8C">
      <w:pPr>
        <w:pStyle w:val="a4"/>
        <w:shd w:val="clear" w:color="auto" w:fill="auto"/>
        <w:spacing w:after="0" w:line="485" w:lineRule="exact"/>
        <w:ind w:left="20" w:firstLine="0"/>
      </w:pPr>
      <w:r>
        <w:rPr>
          <w:rStyle w:val="1"/>
          <w:color w:val="000000"/>
          <w:lang w:eastAsia="en-US"/>
        </w:rPr>
        <w:t>How did you go down?</w:t>
      </w:r>
    </w:p>
    <w:p w:rsidR="00000000" w:rsidRDefault="00400D8C">
      <w:pPr>
        <w:pStyle w:val="a4"/>
        <w:shd w:val="clear" w:color="auto" w:fill="auto"/>
        <w:spacing w:after="0" w:line="485" w:lineRule="exact"/>
        <w:ind w:left="20" w:firstLine="0"/>
      </w:pPr>
      <w:r>
        <w:rPr>
          <w:rStyle w:val="1"/>
          <w:color w:val="000000"/>
          <w:lang w:eastAsia="en-US"/>
        </w:rPr>
        <w:t>Who helped you to down?</w:t>
      </w:r>
    </w:p>
    <w:p w:rsidR="00000000" w:rsidRDefault="00400D8C">
      <w:pPr>
        <w:pStyle w:val="a4"/>
        <w:shd w:val="clear" w:color="auto" w:fill="auto"/>
        <w:spacing w:after="424" w:line="485" w:lineRule="exact"/>
        <w:ind w:left="20" w:firstLine="0"/>
      </w:pPr>
      <w:r>
        <w:rPr>
          <w:rStyle w:val="1"/>
          <w:color w:val="000000"/>
          <w:lang w:eastAsia="en-US"/>
        </w:rPr>
        <w:t>Would you like to survive such an event?</w:t>
      </w:r>
    </w:p>
    <w:p w:rsidR="00000000" w:rsidRDefault="00400D8C">
      <w:pPr>
        <w:pStyle w:val="a4"/>
        <w:shd w:val="clear" w:color="auto" w:fill="auto"/>
        <w:spacing w:after="0"/>
        <w:ind w:left="20" w:firstLine="0"/>
      </w:pPr>
      <w:r>
        <w:rPr>
          <w:color w:val="000000"/>
          <w:u w:val="single"/>
          <w:lang w:eastAsia="en-US"/>
        </w:rPr>
        <w:t>Proverb</w:t>
      </w:r>
      <w:r>
        <w:rPr>
          <w:rStyle w:val="1"/>
          <w:color w:val="000000"/>
          <w:lang w:eastAsia="en-US"/>
        </w:rPr>
        <w:t>: Never say die (keep your head)</w:t>
      </w:r>
    </w:p>
    <w:p w:rsidR="00000000" w:rsidRDefault="00400D8C">
      <w:pPr>
        <w:pStyle w:val="a4"/>
        <w:shd w:val="clear" w:color="auto" w:fill="auto"/>
        <w:spacing w:after="0"/>
        <w:ind w:left="20" w:firstLine="0"/>
      </w:pPr>
      <w:r>
        <w:rPr>
          <w:rStyle w:val="1"/>
          <w:color w:val="000000"/>
          <w:lang w:eastAsia="en-US"/>
        </w:rPr>
        <w:t>Task:</w:t>
      </w:r>
    </w:p>
    <w:p w:rsidR="00000000" w:rsidRDefault="00400D8C">
      <w:pPr>
        <w:pStyle w:val="a4"/>
        <w:numPr>
          <w:ilvl w:val="0"/>
          <w:numId w:val="22"/>
        </w:numPr>
        <w:shd w:val="clear" w:color="auto" w:fill="auto"/>
        <w:tabs>
          <w:tab w:val="left" w:pos="356"/>
        </w:tabs>
        <w:spacing w:after="0"/>
        <w:ind w:left="20" w:firstLine="0"/>
      </w:pPr>
      <w:r>
        <w:rPr>
          <w:rStyle w:val="1"/>
          <w:color w:val="000000"/>
          <w:lang w:eastAsia="en-US"/>
        </w:rPr>
        <w:t>Write the story with your own opinions, conclusion</w:t>
      </w:r>
    </w:p>
    <w:p w:rsidR="00000000" w:rsidRDefault="00400D8C">
      <w:pPr>
        <w:rPr>
          <w:color w:val="auto"/>
          <w:lang w:eastAsia="ru-RU"/>
        </w:rPr>
      </w:pPr>
    </w:p>
    <w:p w:rsidR="00000000" w:rsidRDefault="00400D8C">
      <w:pPr>
        <w:pStyle w:val="a4"/>
        <w:numPr>
          <w:ilvl w:val="0"/>
          <w:numId w:val="19"/>
        </w:numPr>
        <w:shd w:val="clear" w:color="auto" w:fill="auto"/>
        <w:tabs>
          <w:tab w:val="left" w:pos="2113"/>
        </w:tabs>
        <w:spacing w:after="0"/>
        <w:ind w:left="20" w:firstLine="0"/>
      </w:pPr>
      <w:r>
        <w:rPr>
          <w:rStyle w:val="1"/>
          <w:color w:val="000000"/>
          <w:lang w:eastAsia="en-US"/>
        </w:rPr>
        <w:t>Retell the text</w:t>
      </w:r>
    </w:p>
    <w:p w:rsidR="00000000" w:rsidRDefault="00400D8C">
      <w:pPr>
        <w:pStyle w:val="a4"/>
        <w:shd w:val="clear" w:color="auto" w:fill="auto"/>
        <w:spacing w:after="477" w:line="260" w:lineRule="exact"/>
        <w:ind w:left="200" w:firstLine="0"/>
        <w:jc w:val="center"/>
      </w:pPr>
      <w:r>
        <w:rPr>
          <w:rStyle w:val="1"/>
          <w:color w:val="000000"/>
          <w:lang w:eastAsia="en-US"/>
        </w:rPr>
        <w:t>Words used without changes</w:t>
      </w:r>
    </w:p>
    <w:p w:rsidR="00000000" w:rsidRDefault="00400D8C">
      <w:pPr>
        <w:pStyle w:val="a4"/>
        <w:shd w:val="clear" w:color="auto" w:fill="auto"/>
        <w:spacing w:after="0" w:line="485" w:lineRule="exact"/>
        <w:ind w:left="20" w:firstLine="0"/>
        <w:jc w:val="left"/>
      </w:pPr>
      <w:r>
        <w:rPr>
          <w:rStyle w:val="1"/>
          <w:color w:val="000000"/>
          <w:lang w:eastAsia="en-US"/>
        </w:rPr>
        <w:t>eagles</w:t>
      </w:r>
    </w:p>
    <w:p w:rsidR="00000000" w:rsidRDefault="00400D8C">
      <w:pPr>
        <w:pStyle w:val="a4"/>
        <w:shd w:val="clear" w:color="auto" w:fill="auto"/>
        <w:spacing w:after="0" w:line="485" w:lineRule="exact"/>
        <w:ind w:left="20" w:firstLine="0"/>
        <w:jc w:val="left"/>
      </w:pPr>
      <w:r>
        <w:rPr>
          <w:rStyle w:val="1"/>
          <w:color w:val="000000"/>
          <w:lang w:eastAsia="en-US"/>
        </w:rPr>
        <w:lastRenderedPageBreak/>
        <w:t>string</w:t>
      </w:r>
    </w:p>
    <w:p w:rsidR="00000000" w:rsidRDefault="00400D8C">
      <w:pPr>
        <w:pStyle w:val="a4"/>
        <w:shd w:val="clear" w:color="auto" w:fill="auto"/>
        <w:spacing w:after="0" w:line="485" w:lineRule="exact"/>
        <w:ind w:left="20" w:firstLine="0"/>
        <w:jc w:val="left"/>
      </w:pPr>
      <w:r>
        <w:rPr>
          <w:rStyle w:val="1"/>
          <w:color w:val="000000"/>
          <w:lang w:eastAsia="en-US"/>
        </w:rPr>
        <w:t>tied</w:t>
      </w:r>
    </w:p>
    <w:p w:rsidR="00000000" w:rsidRDefault="00400D8C">
      <w:pPr>
        <w:pStyle w:val="111"/>
        <w:shd w:val="clear" w:color="auto" w:fill="auto"/>
        <w:spacing w:before="0" w:line="485" w:lineRule="exact"/>
        <w:ind w:left="20"/>
        <w:jc w:val="left"/>
      </w:pPr>
      <w:r>
        <w:rPr>
          <w:rStyle w:val="112"/>
          <w:b/>
          <w:bCs/>
          <w:color w:val="000000"/>
          <w:lang w:eastAsia="en-US"/>
        </w:rPr>
        <w:t>fish</w:t>
      </w:r>
    </w:p>
    <w:p w:rsidR="00000000" w:rsidRDefault="00400D8C">
      <w:pPr>
        <w:pStyle w:val="a4"/>
        <w:shd w:val="clear" w:color="auto" w:fill="auto"/>
        <w:spacing w:after="600" w:line="485" w:lineRule="exact"/>
        <w:ind w:left="20" w:firstLine="0"/>
        <w:jc w:val="left"/>
      </w:pPr>
      <w:r>
        <w:rPr>
          <w:rStyle w:val="1"/>
          <w:color w:val="000000"/>
          <w:lang w:eastAsia="en-US"/>
        </w:rPr>
        <w:t>tree</w:t>
      </w:r>
    </w:p>
    <w:p w:rsidR="00000000" w:rsidRDefault="00400D8C">
      <w:pPr>
        <w:pStyle w:val="a4"/>
        <w:shd w:val="clear" w:color="auto" w:fill="auto"/>
        <w:spacing w:after="486" w:line="260" w:lineRule="exact"/>
        <w:ind w:left="200" w:firstLine="0"/>
        <w:jc w:val="center"/>
      </w:pPr>
      <w:r>
        <w:rPr>
          <w:rStyle w:val="1"/>
          <w:color w:val="000000"/>
          <w:lang w:eastAsia="en-US"/>
        </w:rPr>
        <w:t>Structures with Gerund Participle</w:t>
      </w:r>
    </w:p>
    <w:p w:rsidR="00000000" w:rsidRDefault="00400D8C">
      <w:pPr>
        <w:pStyle w:val="a4"/>
        <w:shd w:val="clear" w:color="auto" w:fill="auto"/>
        <w:spacing w:after="416"/>
        <w:ind w:left="20" w:right="1400" w:firstLine="0"/>
        <w:jc w:val="left"/>
      </w:pPr>
      <w:r>
        <w:rPr>
          <w:rStyle w:val="1"/>
          <w:color w:val="000000"/>
          <w:lang w:eastAsia="en-US"/>
        </w:rPr>
        <w:t>being very hungry after fighting tied to a sting</w:t>
      </w:r>
    </w:p>
    <w:p w:rsidR="00000000" w:rsidRDefault="00400D8C">
      <w:pPr>
        <w:pStyle w:val="a4"/>
        <w:shd w:val="clear" w:color="auto" w:fill="auto"/>
        <w:spacing w:after="424" w:line="485" w:lineRule="exact"/>
        <w:ind w:left="200" w:firstLine="0"/>
        <w:jc w:val="center"/>
      </w:pPr>
      <w:r>
        <w:rPr>
          <w:color w:val="000000"/>
          <w:u w:val="single"/>
          <w:lang w:eastAsia="en-US"/>
        </w:rPr>
        <w:t>Follow-up Activity</w:t>
      </w:r>
      <w:r>
        <w:rPr>
          <w:rStyle w:val="1"/>
          <w:color w:val="000000"/>
          <w:lang w:eastAsia="en-US"/>
        </w:rPr>
        <w:t xml:space="preserve"> Characterizing Mr. Green</w:t>
      </w:r>
    </w:p>
    <w:p w:rsidR="00000000" w:rsidRDefault="00400D8C">
      <w:pPr>
        <w:pStyle w:val="a4"/>
        <w:shd w:val="clear" w:color="auto" w:fill="auto"/>
        <w:spacing w:after="416"/>
        <w:ind w:left="20" w:right="280" w:firstLine="360"/>
      </w:pPr>
      <w:r>
        <w:rPr>
          <w:rStyle w:val="1"/>
          <w:color w:val="000000"/>
          <w:lang w:eastAsia="en-US"/>
        </w:rPr>
        <w:t>Mr. Green found himself</w:t>
      </w:r>
      <w:r>
        <w:rPr>
          <w:rStyle w:val="1"/>
          <w:color w:val="000000"/>
          <w:lang w:eastAsia="en-US"/>
        </w:rPr>
        <w:t xml:space="preserve"> in a awful situation. He was in a trap. I suppose he had climbed up the tree because a lion ran after him. Perhaps he created such a situation himself. The event was awful. But the gentleman kept his head. He wasn’t at a loss. I think he is a brave, resou</w:t>
      </w:r>
      <w:r>
        <w:rPr>
          <w:rStyle w:val="1"/>
          <w:color w:val="000000"/>
          <w:lang w:eastAsia="en-US"/>
        </w:rPr>
        <w:t>rceful man.</w:t>
      </w:r>
    </w:p>
    <w:p w:rsidR="00000000" w:rsidRDefault="00400D8C">
      <w:pPr>
        <w:pStyle w:val="a4"/>
        <w:shd w:val="clear" w:color="auto" w:fill="auto"/>
        <w:spacing w:after="0" w:line="485" w:lineRule="exact"/>
        <w:ind w:left="20" w:firstLine="0"/>
        <w:jc w:val="left"/>
      </w:pPr>
      <w:r>
        <w:rPr>
          <w:rStyle w:val="1"/>
          <w:color w:val="000000"/>
          <w:lang w:eastAsia="en-US"/>
        </w:rPr>
        <w:t>The sentence rendering the main idea</w:t>
      </w:r>
    </w:p>
    <w:p w:rsidR="00000000" w:rsidRDefault="00400D8C">
      <w:pPr>
        <w:pStyle w:val="a4"/>
        <w:shd w:val="clear" w:color="auto" w:fill="auto"/>
        <w:spacing w:after="0" w:line="485" w:lineRule="exact"/>
        <w:ind w:left="20" w:firstLine="0"/>
        <w:jc w:val="left"/>
      </w:pPr>
      <w:r>
        <w:rPr>
          <w:rStyle w:val="1"/>
          <w:color w:val="000000"/>
          <w:lang w:eastAsia="en-US"/>
        </w:rPr>
        <w:t>After fighting with eagles he got some fish</w:t>
      </w:r>
    </w:p>
    <w:p w:rsidR="00000000" w:rsidRDefault="00400D8C">
      <w:pPr>
        <w:pStyle w:val="a4"/>
        <w:shd w:val="clear" w:color="auto" w:fill="auto"/>
        <w:spacing w:after="0" w:line="485" w:lineRule="exact"/>
        <w:ind w:left="20" w:firstLine="0"/>
        <w:jc w:val="left"/>
      </w:pPr>
      <w:r>
        <w:rPr>
          <w:rStyle w:val="1"/>
          <w:color w:val="000000"/>
          <w:lang w:eastAsia="en-US"/>
        </w:rPr>
        <w:t>Being thirsty Mr. Green threw his shirt tied to the string</w:t>
      </w:r>
    </w:p>
    <w:p w:rsidR="00000000" w:rsidRDefault="00400D8C">
      <w:pPr>
        <w:pStyle w:val="a4"/>
        <w:shd w:val="clear" w:color="auto" w:fill="auto"/>
        <w:spacing w:after="0" w:line="485" w:lineRule="exact"/>
        <w:ind w:left="20" w:firstLine="0"/>
        <w:jc w:val="left"/>
      </w:pPr>
      <w:r>
        <w:rPr>
          <w:rStyle w:val="1"/>
          <w:color w:val="000000"/>
          <w:lang w:eastAsia="en-US"/>
        </w:rPr>
        <w:t>The he caught the 2 eagles, tied their four legs together with the string</w:t>
      </w:r>
    </w:p>
    <w:p w:rsidR="00000000" w:rsidRDefault="00400D8C">
      <w:pPr>
        <w:pStyle w:val="a4"/>
        <w:shd w:val="clear" w:color="auto" w:fill="auto"/>
        <w:spacing w:after="0" w:line="485" w:lineRule="exact"/>
        <w:ind w:left="20" w:firstLine="0"/>
        <w:jc w:val="left"/>
        <w:sectPr w:rsidR="00000000">
          <w:type w:val="continuous"/>
          <w:pgSz w:w="16838" w:h="23810"/>
          <w:pgMar w:top="5364" w:right="3664" w:bottom="5072" w:left="3726" w:header="0" w:footer="3" w:gutter="0"/>
          <w:cols w:space="720"/>
          <w:noEndnote/>
          <w:docGrid w:linePitch="360"/>
        </w:sectPr>
      </w:pPr>
      <w:r>
        <w:rPr>
          <w:rStyle w:val="1"/>
          <w:color w:val="000000"/>
          <w:lang w:eastAsia="en-US"/>
        </w:rPr>
        <w:t xml:space="preserve">The eagles carried the man to </w:t>
      </w:r>
      <w:r>
        <w:rPr>
          <w:rStyle w:val="1"/>
          <w:color w:val="000000"/>
          <w:lang w:eastAsia="en-US"/>
        </w:rPr>
        <w:t>dry land</w:t>
      </w:r>
    </w:p>
    <w:p w:rsidR="00000000" w:rsidRDefault="00400D8C">
      <w:pPr>
        <w:pStyle w:val="a4"/>
        <w:shd w:val="clear" w:color="auto" w:fill="auto"/>
        <w:spacing w:after="0" w:line="485" w:lineRule="exact"/>
        <w:ind w:left="20" w:right="3640" w:firstLine="0"/>
        <w:jc w:val="left"/>
      </w:pPr>
      <w:r>
        <w:rPr>
          <w:rStyle w:val="1"/>
          <w:color w:val="000000"/>
          <w:lang w:eastAsia="en-US"/>
        </w:rPr>
        <w:lastRenderedPageBreak/>
        <w:t>What do the unknown words tell you about? Do you know any similar situations?</w:t>
      </w:r>
    </w:p>
    <w:p w:rsidR="00000000" w:rsidRDefault="00400D8C">
      <w:pPr>
        <w:rPr>
          <w:color w:val="auto"/>
          <w:lang w:eastAsia="ru-RU"/>
        </w:rPr>
      </w:pPr>
    </w:p>
    <w:p w:rsidR="00000000" w:rsidRDefault="00400D8C">
      <w:pPr>
        <w:pStyle w:val="a4"/>
        <w:shd w:val="clear" w:color="auto" w:fill="auto"/>
        <w:spacing w:after="416"/>
        <w:ind w:left="3620" w:right="3640" w:firstLine="0"/>
        <w:jc w:val="right"/>
      </w:pPr>
      <w:r>
        <w:rPr>
          <w:rStyle w:val="1"/>
          <w:color w:val="000000"/>
          <w:lang w:eastAsia="en-US"/>
        </w:rPr>
        <w:t>While listening Insert the right word</w:t>
      </w:r>
    </w:p>
    <w:p w:rsidR="00000000" w:rsidRDefault="00400D8C">
      <w:pPr>
        <w:pStyle w:val="a4"/>
        <w:shd w:val="clear" w:color="auto" w:fill="auto"/>
        <w:spacing w:after="0" w:line="485" w:lineRule="exact"/>
        <w:ind w:left="20" w:firstLine="0"/>
      </w:pPr>
      <w:r>
        <w:rPr>
          <w:rStyle w:val="1"/>
          <w:color w:val="000000"/>
          <w:lang w:eastAsia="en-US"/>
        </w:rPr>
        <w:t>The man had to sit on a ... (stone, tree, lawn, grass)</w:t>
      </w:r>
    </w:p>
    <w:p w:rsidR="00000000" w:rsidRDefault="00400D8C">
      <w:pPr>
        <w:pStyle w:val="a4"/>
        <w:shd w:val="clear" w:color="auto" w:fill="auto"/>
        <w:spacing w:after="0" w:line="485" w:lineRule="exact"/>
        <w:ind w:left="20" w:firstLine="0"/>
      </w:pPr>
      <w:r>
        <w:rPr>
          <w:rStyle w:val="1"/>
          <w:color w:val="000000"/>
          <w:lang w:eastAsia="en-US"/>
        </w:rPr>
        <w:t>He remembered ... in the eagles nest (milk, bread, fish, hens)</w:t>
      </w:r>
    </w:p>
    <w:p w:rsidR="00000000" w:rsidRDefault="00400D8C">
      <w:pPr>
        <w:pStyle w:val="a4"/>
        <w:shd w:val="clear" w:color="auto" w:fill="auto"/>
        <w:spacing w:after="0" w:line="485" w:lineRule="exact"/>
        <w:ind w:left="20" w:firstLine="0"/>
      </w:pPr>
      <w:r>
        <w:rPr>
          <w:rStyle w:val="1"/>
          <w:color w:val="000000"/>
          <w:lang w:eastAsia="en-US"/>
        </w:rPr>
        <w:t>He threw his shirt tied to a ... to drink (string, rope, cord, line)</w:t>
      </w:r>
    </w:p>
    <w:p w:rsidR="00000000" w:rsidRDefault="00400D8C">
      <w:pPr>
        <w:pStyle w:val="a4"/>
        <w:shd w:val="clear" w:color="auto" w:fill="auto"/>
        <w:spacing w:after="0" w:line="485" w:lineRule="exact"/>
        <w:ind w:left="20" w:firstLine="0"/>
      </w:pPr>
      <w:r>
        <w:rPr>
          <w:rStyle w:val="1"/>
          <w:color w:val="000000"/>
          <w:lang w:eastAsia="en-US"/>
        </w:rPr>
        <w:t>He ... the four legs of the eagles together (connected, took, tied, seized)</w:t>
      </w:r>
    </w:p>
    <w:p w:rsidR="00000000" w:rsidRDefault="00400D8C">
      <w:pPr>
        <w:pStyle w:val="a4"/>
        <w:shd w:val="clear" w:color="auto" w:fill="auto"/>
        <w:spacing w:after="256" w:line="485" w:lineRule="exact"/>
        <w:ind w:left="20" w:firstLine="0"/>
        <w:jc w:val="center"/>
      </w:pPr>
      <w:r>
        <w:rPr>
          <w:rStyle w:val="1"/>
          <w:color w:val="000000"/>
          <w:lang w:eastAsia="en-US"/>
        </w:rPr>
        <w:t>The eagles ... the man thought</w:t>
      </w:r>
      <w:r>
        <w:rPr>
          <w:rStyle w:val="1"/>
          <w:color w:val="000000"/>
          <w:lang w:eastAsia="en-US"/>
        </w:rPr>
        <w:t xml:space="preserve"> branches to dry land (drove, carried, rushed, took)</w:t>
      </w:r>
    </w:p>
    <w:p w:rsidR="00000000" w:rsidRDefault="00400D8C">
      <w:pPr>
        <w:rPr>
          <w:color w:val="auto"/>
          <w:lang w:eastAsia="ru-RU"/>
        </w:rPr>
      </w:pPr>
    </w:p>
    <w:p w:rsidR="00000000" w:rsidRDefault="00400D8C">
      <w:pPr>
        <w:pStyle w:val="a4"/>
        <w:shd w:val="clear" w:color="auto" w:fill="auto"/>
        <w:spacing w:after="0" w:line="485" w:lineRule="exact"/>
        <w:ind w:left="20" w:right="1260" w:firstLine="0"/>
        <w:jc w:val="left"/>
      </w:pPr>
      <w:r>
        <w:rPr>
          <w:rStyle w:val="1"/>
          <w:color w:val="000000"/>
          <w:lang w:eastAsia="en-US"/>
        </w:rPr>
        <w:t>Mr. Green had to sit in the room (in the arm-chair, at school, in the park) The eagles lived on the tree (in the nest, near the house, in the forest)</w:t>
      </w:r>
    </w:p>
    <w:p w:rsidR="00000000" w:rsidRDefault="00400D8C">
      <w:pPr>
        <w:pStyle w:val="a4"/>
        <w:shd w:val="clear" w:color="auto" w:fill="auto"/>
        <w:spacing w:after="0" w:line="485" w:lineRule="exact"/>
        <w:ind w:left="20" w:firstLine="0"/>
      </w:pPr>
      <w:r>
        <w:rPr>
          <w:rStyle w:val="1"/>
          <w:color w:val="000000"/>
          <w:lang w:eastAsia="en-US"/>
        </w:rPr>
        <w:t>The man tied his shirt to a string (c</w:t>
      </w:r>
      <w:r>
        <w:rPr>
          <w:rStyle w:val="1"/>
          <w:color w:val="000000"/>
          <w:lang w:eastAsia="en-US"/>
        </w:rPr>
        <w:t>oat, jacket, pullover)</w:t>
      </w:r>
    </w:p>
    <w:p w:rsidR="00000000" w:rsidRDefault="00400D8C">
      <w:pPr>
        <w:pStyle w:val="a4"/>
        <w:shd w:val="clear" w:color="auto" w:fill="auto"/>
        <w:spacing w:after="0" w:line="485" w:lineRule="exact"/>
        <w:ind w:left="20" w:firstLine="0"/>
      </w:pPr>
      <w:r>
        <w:rPr>
          <w:rStyle w:val="1"/>
          <w:color w:val="000000"/>
          <w:lang w:eastAsia="en-US"/>
        </w:rPr>
        <w:t>He got some fish (hens, birds, meat) from the eagles nest.</w:t>
      </w:r>
    </w:p>
    <w:p w:rsidR="00000000" w:rsidRDefault="00400D8C">
      <w:pPr>
        <w:pStyle w:val="a4"/>
        <w:shd w:val="clear" w:color="auto" w:fill="auto"/>
        <w:spacing w:after="0" w:line="485" w:lineRule="exact"/>
        <w:ind w:left="20" w:firstLine="0"/>
        <w:sectPr w:rsidR="00000000">
          <w:headerReference w:type="even" r:id="rId47"/>
          <w:headerReference w:type="default" r:id="rId48"/>
          <w:pgSz w:w="16838" w:h="23810"/>
          <w:pgMar w:top="5364" w:right="3664" w:bottom="5072" w:left="3726" w:header="0" w:footer="3" w:gutter="0"/>
          <w:cols w:space="720"/>
          <w:noEndnote/>
          <w:titlePg/>
          <w:docGrid w:linePitch="360"/>
        </w:sectPr>
      </w:pPr>
      <w:r>
        <w:rPr>
          <w:rStyle w:val="1"/>
          <w:color w:val="000000"/>
          <w:lang w:eastAsia="en-US"/>
        </w:rPr>
        <w:t>He was not hungry anymore (thirsty, angry, upset)</w:t>
      </w:r>
    </w:p>
    <w:p w:rsidR="00000000" w:rsidRDefault="00400D8C">
      <w:pPr>
        <w:pStyle w:val="a4"/>
        <w:shd w:val="clear" w:color="auto" w:fill="auto"/>
        <w:spacing w:after="0" w:line="485" w:lineRule="exact"/>
        <w:ind w:firstLine="0"/>
        <w:jc w:val="left"/>
      </w:pPr>
      <w:r>
        <w:rPr>
          <w:rStyle w:val="1"/>
          <w:color w:val="000000"/>
          <w:lang w:eastAsia="en-US"/>
        </w:rPr>
        <w:lastRenderedPageBreak/>
        <w:t>I had to sit on a big ...</w:t>
      </w:r>
    </w:p>
    <w:p w:rsidR="00000000" w:rsidRDefault="00400D8C">
      <w:pPr>
        <w:pStyle w:val="a4"/>
        <w:shd w:val="clear" w:color="auto" w:fill="auto"/>
        <w:spacing w:after="0" w:line="485" w:lineRule="exact"/>
        <w:ind w:right="2340" w:firstLine="0"/>
        <w:jc w:val="left"/>
      </w:pPr>
      <w:r>
        <w:rPr>
          <w:rStyle w:val="1"/>
          <w:color w:val="000000"/>
          <w:lang w:eastAsia="en-US"/>
        </w:rPr>
        <w:t>I remembered some ... in the eagles nest I threw my shirt... string</w:t>
      </w:r>
    </w:p>
    <w:p w:rsidR="00000000" w:rsidRDefault="00400D8C">
      <w:pPr>
        <w:pStyle w:val="a4"/>
        <w:shd w:val="clear" w:color="auto" w:fill="auto"/>
        <w:tabs>
          <w:tab w:val="left" w:pos="216"/>
        </w:tabs>
        <w:spacing w:after="600" w:line="485" w:lineRule="exact"/>
        <w:ind w:right="480" w:firstLine="0"/>
        <w:jc w:val="left"/>
      </w:pPr>
      <w:r>
        <w:rPr>
          <w:rStyle w:val="1"/>
          <w:color w:val="000000"/>
          <w:lang w:eastAsia="en-US"/>
        </w:rPr>
        <w:t>...</w:t>
      </w:r>
      <w:r>
        <w:rPr>
          <w:rStyle w:val="1"/>
          <w:color w:val="000000"/>
          <w:lang w:eastAsia="en-US"/>
        </w:rPr>
        <w:t xml:space="preserve"> two eagles and tied their four ... together with my ... The eagles carried me through ...</w:t>
      </w:r>
    </w:p>
    <w:p w:rsidR="00000000" w:rsidRDefault="00400D8C">
      <w:pPr>
        <w:pStyle w:val="a4"/>
        <w:shd w:val="clear" w:color="auto" w:fill="auto"/>
        <w:spacing w:after="486" w:line="260" w:lineRule="exact"/>
        <w:ind w:left="4360" w:firstLine="0"/>
        <w:jc w:val="left"/>
      </w:pPr>
      <w:r>
        <w:rPr>
          <w:rStyle w:val="1"/>
          <w:color w:val="000000"/>
          <w:lang w:eastAsia="en-US"/>
        </w:rPr>
        <w:t>Match</w:t>
      </w:r>
    </w:p>
    <w:p w:rsidR="00000000" w:rsidRDefault="00400D8C">
      <w:pPr>
        <w:pStyle w:val="a4"/>
        <w:shd w:val="clear" w:color="auto" w:fill="auto"/>
        <w:spacing w:after="768"/>
        <w:ind w:left="2700" w:right="120" w:firstLine="0"/>
      </w:pPr>
      <w:r>
        <w:rPr>
          <w:rStyle w:val="1"/>
          <w:color w:val="000000"/>
          <w:lang w:eastAsia="en-US"/>
        </w:rPr>
        <w:t>me through branches two eagles a string to the shirt some fish and meat some fish to drink on dry land</w:t>
      </w:r>
    </w:p>
    <w:p w:rsidR="00000000" w:rsidRDefault="00400D8C">
      <w:pPr>
        <w:rPr>
          <w:color w:val="auto"/>
          <w:lang w:eastAsia="ru-RU"/>
        </w:rPr>
      </w:pPr>
      <w:r>
        <w:rPr>
          <w:noProof/>
          <w:lang w:val="ru-RU" w:eastAsia="ru-RU"/>
        </w:rPr>
        <mc:AlternateContent>
          <mc:Choice Requires="wps">
            <w:drawing>
              <wp:anchor distT="0" distB="0" distL="63500" distR="63500" simplePos="0" relativeHeight="251669504" behindDoc="1" locked="0" layoutInCell="1" allowOverlap="1">
                <wp:simplePos x="0" y="0"/>
                <wp:positionH relativeFrom="margin">
                  <wp:posOffset>15240</wp:posOffset>
                </wp:positionH>
                <wp:positionV relativeFrom="paragraph">
                  <wp:posOffset>3562985</wp:posOffset>
                </wp:positionV>
                <wp:extent cx="942975" cy="2133600"/>
                <wp:effectExtent l="0" t="635" r="3810" b="3175"/>
                <wp:wrapSquare wrapText="bothSides"/>
                <wp:docPr id="2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13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a4"/>
                              <w:shd w:val="clear" w:color="auto" w:fill="auto"/>
                              <w:spacing w:after="0"/>
                              <w:ind w:left="20" w:firstLine="0"/>
                              <w:jc w:val="left"/>
                            </w:pPr>
                            <w:r>
                              <w:rPr>
                                <w:rStyle w:val="Exact"/>
                                <w:color w:val="000000"/>
                                <w:spacing w:val="0"/>
                                <w:sz w:val="24"/>
                                <w:szCs w:val="24"/>
                                <w:lang w:eastAsia="en-US"/>
                              </w:rPr>
                              <w:t>remembered</w:t>
                            </w:r>
                          </w:p>
                          <w:p w:rsidR="00000000" w:rsidRDefault="00400D8C">
                            <w:pPr>
                              <w:pStyle w:val="a4"/>
                              <w:shd w:val="clear" w:color="auto" w:fill="auto"/>
                              <w:spacing w:after="0"/>
                              <w:ind w:left="20" w:firstLine="0"/>
                              <w:jc w:val="left"/>
                            </w:pPr>
                            <w:r>
                              <w:rPr>
                                <w:rStyle w:val="Exact"/>
                                <w:color w:val="000000"/>
                                <w:spacing w:val="0"/>
                                <w:sz w:val="24"/>
                                <w:szCs w:val="24"/>
                                <w:lang w:eastAsia="en-US"/>
                              </w:rPr>
                              <w:t>got</w:t>
                            </w:r>
                          </w:p>
                          <w:p w:rsidR="00000000" w:rsidRDefault="00400D8C">
                            <w:pPr>
                              <w:pStyle w:val="a4"/>
                              <w:shd w:val="clear" w:color="auto" w:fill="auto"/>
                              <w:spacing w:after="0"/>
                              <w:ind w:left="20" w:firstLine="0"/>
                              <w:jc w:val="left"/>
                            </w:pPr>
                            <w:r>
                              <w:rPr>
                                <w:rStyle w:val="Exact"/>
                                <w:color w:val="000000"/>
                                <w:spacing w:val="0"/>
                                <w:sz w:val="24"/>
                                <w:szCs w:val="24"/>
                                <w:lang w:eastAsia="en-US"/>
                              </w:rPr>
                              <w:t>wanted</w:t>
                            </w:r>
                          </w:p>
                          <w:p w:rsidR="00000000" w:rsidRDefault="00400D8C">
                            <w:pPr>
                              <w:pStyle w:val="a4"/>
                              <w:shd w:val="clear" w:color="auto" w:fill="auto"/>
                              <w:spacing w:after="0"/>
                              <w:ind w:left="20" w:firstLine="0"/>
                              <w:jc w:val="left"/>
                            </w:pPr>
                            <w:r>
                              <w:rPr>
                                <w:rStyle w:val="Exact"/>
                                <w:color w:val="000000"/>
                                <w:spacing w:val="0"/>
                                <w:sz w:val="24"/>
                                <w:szCs w:val="24"/>
                                <w:lang w:eastAsia="en-US"/>
                              </w:rPr>
                              <w:t>tied</w:t>
                            </w:r>
                          </w:p>
                          <w:p w:rsidR="00000000" w:rsidRDefault="00400D8C">
                            <w:pPr>
                              <w:pStyle w:val="a4"/>
                              <w:shd w:val="clear" w:color="auto" w:fill="auto"/>
                              <w:spacing w:after="0"/>
                              <w:ind w:left="20" w:firstLine="0"/>
                              <w:jc w:val="left"/>
                            </w:pPr>
                            <w:r>
                              <w:rPr>
                                <w:rStyle w:val="Exact"/>
                                <w:color w:val="000000"/>
                                <w:spacing w:val="0"/>
                                <w:sz w:val="24"/>
                                <w:szCs w:val="24"/>
                                <w:lang w:eastAsia="en-US"/>
                              </w:rPr>
                              <w:t>caught</w:t>
                            </w:r>
                          </w:p>
                          <w:p w:rsidR="00000000" w:rsidRDefault="00400D8C">
                            <w:pPr>
                              <w:pStyle w:val="a4"/>
                              <w:shd w:val="clear" w:color="auto" w:fill="auto"/>
                              <w:spacing w:after="0"/>
                              <w:ind w:left="20" w:firstLine="0"/>
                              <w:jc w:val="left"/>
                            </w:pPr>
                            <w:r>
                              <w:rPr>
                                <w:rStyle w:val="Exact"/>
                                <w:color w:val="000000"/>
                                <w:spacing w:val="0"/>
                                <w:sz w:val="24"/>
                                <w:szCs w:val="24"/>
                                <w:lang w:eastAsia="en-US"/>
                              </w:rPr>
                              <w:t>carried</w:t>
                            </w:r>
                          </w:p>
                          <w:p w:rsidR="00000000" w:rsidRDefault="00400D8C">
                            <w:pPr>
                              <w:pStyle w:val="a4"/>
                              <w:shd w:val="clear" w:color="auto" w:fill="auto"/>
                              <w:spacing w:after="0"/>
                              <w:ind w:left="20" w:firstLine="0"/>
                              <w:jc w:val="left"/>
                            </w:pPr>
                            <w:r>
                              <w:rPr>
                                <w:rStyle w:val="Exact"/>
                                <w:color w:val="000000"/>
                                <w:spacing w:val="0"/>
                                <w:sz w:val="24"/>
                                <w:szCs w:val="24"/>
                                <w:lang w:eastAsia="en-US"/>
                              </w:rPr>
                              <w:t>was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7" o:spid="_x0000_s1037" type="#_x0000_t202" style="position:absolute;margin-left:1.2pt;margin-top:280.55pt;width:74.25pt;height:168pt;z-index:-2516469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" filled="f" stroked="f">
                <v:textbox style="mso-fit-shape-to-text:t" inset="0,0,0,0">
                  <w:txbxContent>
                    <w:p w:rsidR="00000000" w:rsidRDefault="00400D8C">
                      <w:pPr>
                        <w:pStyle w:val="a4"/>
                        <w:shd w:val="clear" w:color="auto" w:fill="auto"/>
                        <w:spacing w:after="0"/>
                        <w:ind w:left="20" w:firstLine="0"/>
                        <w:jc w:val="left"/>
                      </w:pPr>
                      <w:r>
                        <w:rPr>
                          <w:rStyle w:val="Exact"/>
                          <w:color w:val="000000"/>
                          <w:spacing w:val="0"/>
                          <w:sz w:val="24"/>
                          <w:szCs w:val="24"/>
                          <w:lang w:eastAsia="en-US"/>
                        </w:rPr>
                        <w:t>remembered</w:t>
                      </w:r>
                    </w:p>
                    <w:p w:rsidR="00000000" w:rsidRDefault="00400D8C">
                      <w:pPr>
                        <w:pStyle w:val="a4"/>
                        <w:shd w:val="clear" w:color="auto" w:fill="auto"/>
                        <w:spacing w:after="0"/>
                        <w:ind w:left="20" w:firstLine="0"/>
                        <w:jc w:val="left"/>
                      </w:pPr>
                      <w:r>
                        <w:rPr>
                          <w:rStyle w:val="Exact"/>
                          <w:color w:val="000000"/>
                          <w:spacing w:val="0"/>
                          <w:sz w:val="24"/>
                          <w:szCs w:val="24"/>
                          <w:lang w:eastAsia="en-US"/>
                        </w:rPr>
                        <w:t>got</w:t>
                      </w:r>
                    </w:p>
                    <w:p w:rsidR="00000000" w:rsidRDefault="00400D8C">
                      <w:pPr>
                        <w:pStyle w:val="a4"/>
                        <w:shd w:val="clear" w:color="auto" w:fill="auto"/>
                        <w:spacing w:after="0"/>
                        <w:ind w:left="20" w:firstLine="0"/>
                        <w:jc w:val="left"/>
                      </w:pPr>
                      <w:r>
                        <w:rPr>
                          <w:rStyle w:val="Exact"/>
                          <w:color w:val="000000"/>
                          <w:spacing w:val="0"/>
                          <w:sz w:val="24"/>
                          <w:szCs w:val="24"/>
                          <w:lang w:eastAsia="en-US"/>
                        </w:rPr>
                        <w:t>wanted</w:t>
                      </w:r>
                    </w:p>
                    <w:p w:rsidR="00000000" w:rsidRDefault="00400D8C">
                      <w:pPr>
                        <w:pStyle w:val="a4"/>
                        <w:shd w:val="clear" w:color="auto" w:fill="auto"/>
                        <w:spacing w:after="0"/>
                        <w:ind w:left="20" w:firstLine="0"/>
                        <w:jc w:val="left"/>
                      </w:pPr>
                      <w:r>
                        <w:rPr>
                          <w:rStyle w:val="Exact"/>
                          <w:color w:val="000000"/>
                          <w:spacing w:val="0"/>
                          <w:sz w:val="24"/>
                          <w:szCs w:val="24"/>
                          <w:lang w:eastAsia="en-US"/>
                        </w:rPr>
                        <w:t>tied</w:t>
                      </w:r>
                    </w:p>
                    <w:p w:rsidR="00000000" w:rsidRDefault="00400D8C">
                      <w:pPr>
                        <w:pStyle w:val="a4"/>
                        <w:shd w:val="clear" w:color="auto" w:fill="auto"/>
                        <w:spacing w:after="0"/>
                        <w:ind w:left="20" w:firstLine="0"/>
                        <w:jc w:val="left"/>
                      </w:pPr>
                      <w:r>
                        <w:rPr>
                          <w:rStyle w:val="Exact"/>
                          <w:color w:val="000000"/>
                          <w:spacing w:val="0"/>
                          <w:sz w:val="24"/>
                          <w:szCs w:val="24"/>
                          <w:lang w:eastAsia="en-US"/>
                        </w:rPr>
                        <w:t>caught</w:t>
                      </w:r>
                    </w:p>
                    <w:p w:rsidR="00000000" w:rsidRDefault="00400D8C">
                      <w:pPr>
                        <w:pStyle w:val="a4"/>
                        <w:shd w:val="clear" w:color="auto" w:fill="auto"/>
                        <w:spacing w:after="0"/>
                        <w:ind w:left="20" w:firstLine="0"/>
                        <w:jc w:val="left"/>
                      </w:pPr>
                      <w:r>
                        <w:rPr>
                          <w:rStyle w:val="Exact"/>
                          <w:color w:val="000000"/>
                          <w:spacing w:val="0"/>
                          <w:sz w:val="24"/>
                          <w:szCs w:val="24"/>
                          <w:lang w:eastAsia="en-US"/>
                        </w:rPr>
                        <w:t>carried</w:t>
                      </w:r>
                    </w:p>
                    <w:p w:rsidR="00000000" w:rsidRDefault="00400D8C">
                      <w:pPr>
                        <w:pStyle w:val="a4"/>
                        <w:shd w:val="clear" w:color="auto" w:fill="auto"/>
                        <w:spacing w:after="0"/>
                        <w:ind w:left="20" w:firstLine="0"/>
                        <w:jc w:val="left"/>
                      </w:pPr>
                      <w:r>
                        <w:rPr>
                          <w:rStyle w:val="Exact"/>
                          <w:color w:val="000000"/>
                          <w:spacing w:val="0"/>
                          <w:sz w:val="24"/>
                          <w:szCs w:val="24"/>
                          <w:lang w:eastAsia="en-US"/>
                        </w:rPr>
                        <w:t>was</w:t>
                      </w:r>
                    </w:p>
                  </w:txbxContent>
                </v:textbox>
                <w10:wrap type="square" anchorx="margin"/>
              </v:shape>
            </w:pict>
          </mc:Fallback>
        </mc:AlternateContent>
      </w:r>
    </w:p>
    <w:p w:rsidR="00000000" w:rsidRDefault="00400D8C">
      <w:pPr>
        <w:pStyle w:val="a4"/>
        <w:shd w:val="clear" w:color="auto" w:fill="auto"/>
        <w:spacing w:after="467" w:line="260" w:lineRule="exact"/>
        <w:ind w:left="2700" w:firstLine="0"/>
      </w:pPr>
      <w:r>
        <w:rPr>
          <w:rStyle w:val="1"/>
          <w:color w:val="000000"/>
          <w:lang w:eastAsia="en-US"/>
        </w:rPr>
        <w:t>Determine the succession of events</w:t>
      </w:r>
    </w:p>
    <w:p w:rsidR="00000000" w:rsidRDefault="00400D8C">
      <w:pPr>
        <w:pStyle w:val="a4"/>
        <w:numPr>
          <w:ilvl w:val="0"/>
          <w:numId w:val="17"/>
        </w:numPr>
        <w:shd w:val="clear" w:color="auto" w:fill="auto"/>
        <w:tabs>
          <w:tab w:val="left" w:pos="704"/>
        </w:tabs>
        <w:spacing w:after="0" w:line="485" w:lineRule="exact"/>
        <w:ind w:left="420" w:firstLine="0"/>
      </w:pPr>
      <w:r>
        <w:rPr>
          <w:rStyle w:val="1"/>
          <w:color w:val="000000"/>
          <w:lang w:eastAsia="en-US"/>
        </w:rPr>
        <w:t>on a tree</w:t>
      </w:r>
    </w:p>
    <w:p w:rsidR="00000000" w:rsidRDefault="00400D8C">
      <w:pPr>
        <w:pStyle w:val="a4"/>
        <w:numPr>
          <w:ilvl w:val="0"/>
          <w:numId w:val="23"/>
        </w:numPr>
        <w:shd w:val="clear" w:color="auto" w:fill="auto"/>
        <w:tabs>
          <w:tab w:val="left" w:pos="704"/>
        </w:tabs>
        <w:spacing w:after="0" w:line="485" w:lineRule="exact"/>
        <w:ind w:left="420" w:firstLine="0"/>
      </w:pPr>
      <w:r>
        <w:rPr>
          <w:rStyle w:val="1"/>
          <w:color w:val="000000"/>
          <w:lang w:eastAsia="en-US"/>
        </w:rPr>
        <w:t>wanted to eat</w:t>
      </w:r>
    </w:p>
    <w:p w:rsidR="00000000" w:rsidRDefault="00400D8C">
      <w:pPr>
        <w:pStyle w:val="a4"/>
        <w:numPr>
          <w:ilvl w:val="0"/>
          <w:numId w:val="24"/>
        </w:numPr>
        <w:shd w:val="clear" w:color="auto" w:fill="auto"/>
        <w:tabs>
          <w:tab w:val="left" w:pos="704"/>
        </w:tabs>
        <w:spacing w:after="0" w:line="485" w:lineRule="exact"/>
        <w:ind w:left="420" w:firstLine="0"/>
      </w:pPr>
      <w:r>
        <w:rPr>
          <w:rStyle w:val="1"/>
          <w:color w:val="000000"/>
          <w:lang w:eastAsia="en-US"/>
        </w:rPr>
        <w:t>fought with eagles</w:t>
      </w:r>
    </w:p>
    <w:p w:rsidR="00000000" w:rsidRDefault="00400D8C">
      <w:pPr>
        <w:pStyle w:val="a4"/>
        <w:numPr>
          <w:ilvl w:val="0"/>
          <w:numId w:val="25"/>
        </w:numPr>
        <w:shd w:val="clear" w:color="auto" w:fill="auto"/>
        <w:tabs>
          <w:tab w:val="left" w:pos="694"/>
        </w:tabs>
        <w:spacing w:after="0" w:line="485" w:lineRule="exact"/>
        <w:ind w:left="420" w:firstLine="0"/>
      </w:pPr>
      <w:r>
        <w:rPr>
          <w:rStyle w:val="1"/>
          <w:color w:val="000000"/>
          <w:lang w:eastAsia="en-US"/>
        </w:rPr>
        <w:t>got some fish</w:t>
      </w:r>
    </w:p>
    <w:p w:rsidR="00000000" w:rsidRDefault="00400D8C">
      <w:pPr>
        <w:pStyle w:val="a4"/>
        <w:numPr>
          <w:ilvl w:val="0"/>
          <w:numId w:val="24"/>
        </w:numPr>
        <w:shd w:val="clear" w:color="auto" w:fill="auto"/>
        <w:tabs>
          <w:tab w:val="left" w:pos="704"/>
        </w:tabs>
        <w:spacing w:after="0" w:line="485" w:lineRule="exact"/>
        <w:ind w:left="420" w:firstLine="0"/>
      </w:pPr>
      <w:r>
        <w:rPr>
          <w:rStyle w:val="1"/>
          <w:color w:val="000000"/>
          <w:lang w:eastAsia="en-US"/>
        </w:rPr>
        <w:t>being thirsty</w:t>
      </w:r>
    </w:p>
    <w:p w:rsidR="00000000" w:rsidRDefault="00400D8C">
      <w:pPr>
        <w:pStyle w:val="a4"/>
        <w:numPr>
          <w:ilvl w:val="0"/>
          <w:numId w:val="23"/>
        </w:numPr>
        <w:shd w:val="clear" w:color="auto" w:fill="auto"/>
        <w:tabs>
          <w:tab w:val="left" w:pos="704"/>
        </w:tabs>
        <w:spacing w:after="0" w:line="485" w:lineRule="exact"/>
        <w:ind w:left="420" w:firstLine="0"/>
      </w:pPr>
      <w:r>
        <w:rPr>
          <w:rStyle w:val="1"/>
          <w:color w:val="000000"/>
          <w:lang w:eastAsia="en-US"/>
        </w:rPr>
        <w:t>getting water with the help of string</w:t>
      </w:r>
    </w:p>
    <w:p w:rsidR="00000000" w:rsidRDefault="00400D8C">
      <w:pPr>
        <w:pStyle w:val="a4"/>
        <w:numPr>
          <w:ilvl w:val="0"/>
          <w:numId w:val="17"/>
        </w:numPr>
        <w:shd w:val="clear" w:color="auto" w:fill="auto"/>
        <w:tabs>
          <w:tab w:val="left" w:pos="704"/>
        </w:tabs>
        <w:spacing w:after="0" w:line="485" w:lineRule="exact"/>
        <w:ind w:left="420" w:firstLine="0"/>
        <w:sectPr w:rsidR="00000000">
          <w:pgSz w:w="16838" w:h="23810"/>
          <w:pgMar w:top="5991" w:right="5416" w:bottom="5017" w:left="4480" w:header="0" w:footer="3" w:gutter="0"/>
          <w:cols w:space="720"/>
          <w:noEndnote/>
          <w:docGrid w:linePitch="360"/>
        </w:sectPr>
      </w:pPr>
      <w:r>
        <w:rPr>
          <w:rStyle w:val="1"/>
          <w:color w:val="000000"/>
          <w:lang w:eastAsia="en-US"/>
        </w:rPr>
        <w:t>going down on dry land with the help of the eagles</w:t>
      </w:r>
    </w:p>
    <w:p w:rsidR="00000000" w:rsidRDefault="00400D8C">
      <w:pPr>
        <w:pStyle w:val="a4"/>
        <w:shd w:val="clear" w:color="auto" w:fill="auto"/>
        <w:spacing w:after="482" w:line="260" w:lineRule="exact"/>
        <w:ind w:left="320" w:firstLine="0"/>
        <w:jc w:val="center"/>
      </w:pPr>
      <w:r>
        <w:rPr>
          <w:color w:val="000000"/>
          <w:u w:val="single"/>
          <w:lang w:eastAsia="en-US"/>
        </w:rPr>
        <w:lastRenderedPageBreak/>
        <w:t>Vocabulary</w:t>
      </w:r>
    </w:p>
    <w:p w:rsidR="00000000" w:rsidRDefault="00400D8C">
      <w:pPr>
        <w:pStyle w:val="a4"/>
        <w:shd w:val="clear" w:color="auto" w:fill="auto"/>
        <w:spacing w:after="0" w:line="485" w:lineRule="exact"/>
        <w:ind w:left="20" w:firstLine="0"/>
      </w:pPr>
      <w:r>
        <w:rPr>
          <w:rStyle w:val="1"/>
          <w:color w:val="000000"/>
          <w:lang w:eastAsia="en-US"/>
        </w:rPr>
        <w:t xml:space="preserve">had to sit - </w:t>
      </w:r>
      <w:r>
        <w:rPr>
          <w:rStyle w:val="1"/>
          <w:color w:val="000000"/>
          <w:lang w:val="ru-RU"/>
        </w:rPr>
        <w:t>вынужден сидеть</w:t>
      </w:r>
    </w:p>
    <w:p w:rsidR="00000000" w:rsidRDefault="00400D8C">
      <w:pPr>
        <w:pStyle w:val="a4"/>
        <w:shd w:val="clear" w:color="auto" w:fill="auto"/>
        <w:spacing w:after="0" w:line="485" w:lineRule="exact"/>
        <w:ind w:left="20" w:firstLine="0"/>
      </w:pPr>
      <w:r>
        <w:rPr>
          <w:rStyle w:val="1"/>
          <w:color w:val="000000"/>
          <w:lang w:eastAsia="en-US"/>
        </w:rPr>
        <w:t xml:space="preserve">eagles - </w:t>
      </w:r>
      <w:r>
        <w:rPr>
          <w:rStyle w:val="1"/>
          <w:color w:val="000000"/>
          <w:lang w:val="ru-RU"/>
        </w:rPr>
        <w:t>орлы</w:t>
      </w:r>
    </w:p>
    <w:p w:rsidR="00000000" w:rsidRDefault="00400D8C">
      <w:pPr>
        <w:pStyle w:val="a4"/>
        <w:shd w:val="clear" w:color="auto" w:fill="auto"/>
        <w:spacing w:after="0" w:line="485" w:lineRule="exact"/>
        <w:ind w:left="20" w:firstLine="0"/>
      </w:pPr>
      <w:r>
        <w:rPr>
          <w:rStyle w:val="1"/>
          <w:color w:val="000000"/>
          <w:lang w:eastAsia="en-US"/>
        </w:rPr>
        <w:t xml:space="preserve">threw - </w:t>
      </w:r>
      <w:r>
        <w:rPr>
          <w:rStyle w:val="1"/>
          <w:color w:val="000000"/>
          <w:lang w:val="ru-RU"/>
        </w:rPr>
        <w:t>бросил</w:t>
      </w:r>
    </w:p>
    <w:p w:rsidR="00000000" w:rsidRDefault="00400D8C">
      <w:pPr>
        <w:pStyle w:val="a4"/>
        <w:shd w:val="clear" w:color="auto" w:fill="auto"/>
        <w:spacing w:after="0" w:line="485" w:lineRule="exact"/>
        <w:ind w:left="20" w:firstLine="0"/>
      </w:pPr>
      <w:r>
        <w:rPr>
          <w:rStyle w:val="1"/>
          <w:color w:val="000000"/>
          <w:lang w:eastAsia="en-US"/>
        </w:rPr>
        <w:t xml:space="preserve">string - </w:t>
      </w:r>
      <w:r>
        <w:rPr>
          <w:rStyle w:val="1"/>
          <w:color w:val="000000"/>
          <w:lang w:val="ru-RU"/>
        </w:rPr>
        <w:t>проволока</w:t>
      </w:r>
    </w:p>
    <w:p w:rsidR="00000000" w:rsidRDefault="00400D8C">
      <w:pPr>
        <w:pStyle w:val="a4"/>
        <w:shd w:val="clear" w:color="auto" w:fill="auto"/>
        <w:spacing w:after="0" w:line="485" w:lineRule="exact"/>
        <w:ind w:left="20" w:firstLine="0"/>
      </w:pPr>
      <w:r>
        <w:rPr>
          <w:rStyle w:val="1"/>
          <w:color w:val="000000"/>
          <w:lang w:eastAsia="en-US"/>
        </w:rPr>
        <w:t xml:space="preserve">tied - </w:t>
      </w:r>
      <w:r>
        <w:rPr>
          <w:rStyle w:val="1"/>
          <w:color w:val="000000"/>
          <w:lang w:val="ru-RU"/>
        </w:rPr>
        <w:t>привязанный</w:t>
      </w:r>
    </w:p>
    <w:p w:rsidR="00000000" w:rsidRDefault="00400D8C">
      <w:pPr>
        <w:pStyle w:val="a4"/>
        <w:shd w:val="clear" w:color="auto" w:fill="auto"/>
        <w:spacing w:after="0" w:line="485" w:lineRule="exact"/>
        <w:ind w:left="20" w:firstLine="0"/>
      </w:pPr>
      <w:r>
        <w:rPr>
          <w:rStyle w:val="1"/>
          <w:color w:val="000000"/>
          <w:lang w:eastAsia="en-US"/>
        </w:rPr>
        <w:t xml:space="preserve">to be thirsty - </w:t>
      </w:r>
      <w:r>
        <w:rPr>
          <w:rStyle w:val="1"/>
          <w:color w:val="000000"/>
          <w:lang w:val="ru-RU"/>
        </w:rPr>
        <w:t>испытывать жажду</w:t>
      </w:r>
    </w:p>
    <w:p w:rsidR="00000000" w:rsidRDefault="00400D8C">
      <w:pPr>
        <w:pStyle w:val="a4"/>
        <w:shd w:val="clear" w:color="auto" w:fill="auto"/>
        <w:spacing w:after="0" w:line="485" w:lineRule="exact"/>
        <w:ind w:left="20" w:firstLine="0"/>
      </w:pPr>
      <w:r>
        <w:rPr>
          <w:rStyle w:val="1"/>
          <w:color w:val="000000"/>
          <w:lang w:eastAsia="en-US"/>
        </w:rPr>
        <w:t xml:space="preserve">anymore - </w:t>
      </w:r>
      <w:r>
        <w:rPr>
          <w:rStyle w:val="1"/>
          <w:color w:val="000000"/>
          <w:lang w:val="ru-RU"/>
        </w:rPr>
        <w:t>больше</w:t>
      </w:r>
    </w:p>
    <w:p w:rsidR="00000000" w:rsidRDefault="00400D8C">
      <w:pPr>
        <w:pStyle w:val="a4"/>
        <w:shd w:val="clear" w:color="auto" w:fill="auto"/>
        <w:spacing w:after="0" w:line="485" w:lineRule="exact"/>
        <w:ind w:left="20" w:firstLine="0"/>
      </w:pPr>
      <w:r>
        <w:rPr>
          <w:rStyle w:val="1"/>
          <w:color w:val="000000"/>
          <w:lang w:eastAsia="en-US"/>
        </w:rPr>
        <w:t xml:space="preserve">caught - </w:t>
      </w:r>
      <w:r>
        <w:rPr>
          <w:rStyle w:val="1"/>
          <w:color w:val="000000"/>
          <w:lang w:val="ru-RU"/>
        </w:rPr>
        <w:t>поймал</w:t>
      </w:r>
    </w:p>
    <w:p w:rsidR="00000000" w:rsidRDefault="00400D8C">
      <w:pPr>
        <w:pStyle w:val="a4"/>
        <w:shd w:val="clear" w:color="auto" w:fill="auto"/>
        <w:spacing w:after="0" w:line="485" w:lineRule="exact"/>
        <w:ind w:left="20" w:firstLine="0"/>
      </w:pPr>
      <w:r>
        <w:rPr>
          <w:rStyle w:val="1"/>
          <w:color w:val="000000"/>
          <w:lang w:eastAsia="en-US"/>
        </w:rPr>
        <w:t xml:space="preserve">carried - </w:t>
      </w:r>
      <w:r>
        <w:rPr>
          <w:rStyle w:val="1"/>
          <w:color w:val="000000"/>
          <w:lang w:val="ru-RU"/>
        </w:rPr>
        <w:t>потащил</w:t>
      </w:r>
    </w:p>
    <w:p w:rsidR="00000000" w:rsidRDefault="00400D8C">
      <w:pPr>
        <w:pStyle w:val="a4"/>
        <w:shd w:val="clear" w:color="auto" w:fill="auto"/>
        <w:spacing w:after="0" w:line="485" w:lineRule="exact"/>
        <w:ind w:left="20" w:firstLine="0"/>
      </w:pPr>
      <w:r>
        <w:rPr>
          <w:rStyle w:val="1"/>
          <w:color w:val="000000"/>
          <w:lang w:eastAsia="en-US"/>
        </w:rPr>
        <w:t xml:space="preserve">branches - </w:t>
      </w:r>
      <w:r>
        <w:rPr>
          <w:rStyle w:val="1"/>
          <w:color w:val="000000"/>
          <w:lang w:val="ru-RU"/>
        </w:rPr>
        <w:t>ветки</w:t>
      </w:r>
    </w:p>
    <w:p w:rsidR="00000000" w:rsidRDefault="00400D8C">
      <w:pPr>
        <w:pStyle w:val="a4"/>
        <w:shd w:val="clear" w:color="auto" w:fill="auto"/>
        <w:spacing w:after="424" w:line="485" w:lineRule="exact"/>
        <w:ind w:left="20" w:firstLine="0"/>
      </w:pPr>
      <w:r>
        <w:rPr>
          <w:rStyle w:val="1"/>
          <w:color w:val="000000"/>
          <w:lang w:eastAsia="en-US"/>
        </w:rPr>
        <w:t xml:space="preserve">dry - </w:t>
      </w:r>
      <w:r>
        <w:rPr>
          <w:rStyle w:val="1"/>
          <w:color w:val="000000"/>
          <w:lang w:val="ru-RU"/>
        </w:rPr>
        <w:t>сухой</w:t>
      </w:r>
    </w:p>
    <w:p w:rsidR="00000000" w:rsidRDefault="00400D8C">
      <w:pPr>
        <w:pStyle w:val="a4"/>
        <w:shd w:val="clear" w:color="auto" w:fill="auto"/>
        <w:spacing w:after="0"/>
        <w:ind w:left="20" w:firstLine="0"/>
      </w:pPr>
      <w:r>
        <w:rPr>
          <w:rStyle w:val="1"/>
          <w:color w:val="000000"/>
          <w:lang w:val="ru-RU"/>
        </w:rPr>
        <w:t>Цель: Формирование языковых, речевых</w:t>
      </w:r>
      <w:r>
        <w:rPr>
          <w:rStyle w:val="1"/>
          <w:color w:val="000000"/>
          <w:lang w:val="ru-RU"/>
        </w:rPr>
        <w:t xml:space="preserve"> навыков.</w:t>
      </w:r>
    </w:p>
    <w:p w:rsidR="00000000" w:rsidRDefault="00400D8C">
      <w:pPr>
        <w:pStyle w:val="a4"/>
        <w:shd w:val="clear" w:color="auto" w:fill="auto"/>
        <w:spacing w:after="0"/>
        <w:ind w:left="20" w:firstLine="0"/>
      </w:pPr>
      <w:r>
        <w:rPr>
          <w:rStyle w:val="1"/>
          <w:color w:val="000000"/>
          <w:lang w:val="ru-RU"/>
        </w:rPr>
        <w:t>Задачи:</w:t>
      </w:r>
    </w:p>
    <w:p w:rsidR="00000000" w:rsidRDefault="00400D8C">
      <w:pPr>
        <w:pStyle w:val="a4"/>
        <w:shd w:val="clear" w:color="auto" w:fill="auto"/>
        <w:tabs>
          <w:tab w:val="center" w:pos="3720"/>
          <w:tab w:val="center" w:pos="5492"/>
          <w:tab w:val="left" w:pos="6414"/>
        </w:tabs>
        <w:spacing w:after="0"/>
        <w:ind w:left="20" w:firstLine="0"/>
      </w:pPr>
      <w:r>
        <w:rPr>
          <w:color w:val="000000"/>
          <w:u w:val="single"/>
          <w:lang w:val="ru-RU"/>
        </w:rPr>
        <w:t>Обучающая задача</w:t>
      </w:r>
      <w:r>
        <w:rPr>
          <w:rStyle w:val="1"/>
          <w:color w:val="000000"/>
          <w:lang w:val="ru-RU"/>
        </w:rPr>
        <w:t>:</w:t>
      </w:r>
      <w:r>
        <w:rPr>
          <w:rStyle w:val="1"/>
          <w:color w:val="000000"/>
          <w:lang w:val="ru-RU"/>
        </w:rPr>
        <w:tab/>
        <w:t>Осмысление,</w:t>
      </w:r>
      <w:r>
        <w:rPr>
          <w:rStyle w:val="1"/>
          <w:color w:val="000000"/>
          <w:lang w:val="ru-RU"/>
        </w:rPr>
        <w:tab/>
        <w:t>осознание,</w:t>
      </w:r>
      <w:r>
        <w:rPr>
          <w:rStyle w:val="1"/>
          <w:color w:val="000000"/>
          <w:lang w:val="ru-RU"/>
        </w:rPr>
        <w:tab/>
        <w:t>употребление лексики,</w:t>
      </w:r>
    </w:p>
    <w:p w:rsidR="00000000" w:rsidRDefault="00400D8C">
      <w:pPr>
        <w:pStyle w:val="a4"/>
        <w:shd w:val="clear" w:color="auto" w:fill="auto"/>
        <w:spacing w:after="0"/>
        <w:ind w:left="20" w:right="720" w:firstLine="0"/>
        <w:jc w:val="left"/>
      </w:pPr>
      <w:r>
        <w:rPr>
          <w:rStyle w:val="1"/>
          <w:color w:val="000000"/>
          <w:lang w:val="ru-RU"/>
        </w:rPr>
        <w:t xml:space="preserve">грамматических явлений в устной речи. </w:t>
      </w:r>
      <w:r>
        <w:rPr>
          <w:rStyle w:val="ArialNarrow1"/>
          <w:noProof w:val="0"/>
          <w:color w:val="000000"/>
          <w:lang w:val="ru-RU"/>
        </w:rPr>
        <w:t xml:space="preserve"> </w:t>
      </w:r>
      <w:r>
        <w:rPr>
          <w:color w:val="000000"/>
          <w:u w:val="single"/>
          <w:lang w:val="ru-RU"/>
        </w:rPr>
        <w:t>Развивающая задача</w:t>
      </w:r>
      <w:r>
        <w:rPr>
          <w:rStyle w:val="1"/>
          <w:color w:val="000000"/>
          <w:lang w:val="ru-RU"/>
        </w:rPr>
        <w:t>: Развитие мыслительных способностей.</w:t>
      </w:r>
    </w:p>
    <w:p w:rsidR="00000000" w:rsidRDefault="00400D8C">
      <w:pPr>
        <w:pStyle w:val="a4"/>
        <w:shd w:val="clear" w:color="auto" w:fill="auto"/>
        <w:spacing w:after="596"/>
        <w:ind w:left="20" w:right="260" w:firstLine="0"/>
        <w:jc w:val="left"/>
      </w:pPr>
      <w:r>
        <w:rPr>
          <w:color w:val="000000"/>
          <w:u w:val="single"/>
          <w:lang w:val="ru-RU"/>
        </w:rPr>
        <w:t>Воспитательная задача</w:t>
      </w:r>
      <w:r>
        <w:rPr>
          <w:rStyle w:val="1"/>
          <w:color w:val="000000"/>
          <w:lang w:val="ru-RU"/>
        </w:rPr>
        <w:t>: Воспитание самообладания, выдержки, стойкости в экстремал</w:t>
      </w:r>
      <w:r>
        <w:rPr>
          <w:rStyle w:val="1"/>
          <w:color w:val="000000"/>
          <w:lang w:val="ru-RU"/>
        </w:rPr>
        <w:t>ьных случаях.</w:t>
      </w:r>
    </w:p>
    <w:p w:rsidR="00000000" w:rsidRDefault="00400D8C">
      <w:pPr>
        <w:pStyle w:val="a4"/>
        <w:shd w:val="clear" w:color="auto" w:fill="auto"/>
        <w:spacing w:after="482" w:line="260" w:lineRule="exact"/>
        <w:ind w:left="320" w:firstLine="0"/>
        <w:jc w:val="center"/>
      </w:pPr>
      <w:r>
        <w:rPr>
          <w:rStyle w:val="1"/>
          <w:color w:val="000000"/>
          <w:lang w:eastAsia="en-US"/>
        </w:rPr>
        <w:t>Before listening</w:t>
      </w:r>
    </w:p>
    <w:p w:rsidR="00000000" w:rsidRDefault="00400D8C">
      <w:pPr>
        <w:pStyle w:val="a4"/>
        <w:shd w:val="clear" w:color="auto" w:fill="auto"/>
        <w:spacing w:after="0" w:line="485" w:lineRule="exact"/>
        <w:ind w:left="20" w:firstLine="0"/>
      </w:pPr>
      <w:r>
        <w:rPr>
          <w:rStyle w:val="1"/>
          <w:color w:val="000000"/>
          <w:lang w:eastAsia="en-US"/>
        </w:rPr>
        <w:t>Why did the man have to sit on a tree?</w:t>
      </w:r>
    </w:p>
    <w:p w:rsidR="00000000" w:rsidRDefault="00400D8C">
      <w:pPr>
        <w:pStyle w:val="a4"/>
        <w:shd w:val="clear" w:color="auto" w:fill="auto"/>
        <w:spacing w:after="0" w:line="485" w:lineRule="exact"/>
        <w:ind w:left="20" w:firstLine="0"/>
      </w:pPr>
      <w:r>
        <w:rPr>
          <w:rStyle w:val="1"/>
          <w:color w:val="000000"/>
          <w:lang w:eastAsia="en-US"/>
        </w:rPr>
        <w:t>Why did he fight with the two eagles?</w:t>
      </w:r>
    </w:p>
    <w:p w:rsidR="00000000" w:rsidRDefault="00400D8C">
      <w:pPr>
        <w:pStyle w:val="a4"/>
        <w:shd w:val="clear" w:color="auto" w:fill="auto"/>
        <w:spacing w:after="0" w:line="485" w:lineRule="exact"/>
        <w:ind w:left="20" w:right="3580" w:firstLine="0"/>
        <w:jc w:val="left"/>
      </w:pPr>
      <w:r>
        <w:rPr>
          <w:rStyle w:val="1"/>
          <w:color w:val="000000"/>
          <w:lang w:eastAsia="en-US"/>
        </w:rPr>
        <w:t>What facts show us that the man was quick - minded? How did he appear on dry land?</w:t>
      </w:r>
    </w:p>
    <w:p w:rsidR="00000000" w:rsidRDefault="00400D8C">
      <w:pPr>
        <w:pStyle w:val="a4"/>
        <w:shd w:val="clear" w:color="auto" w:fill="auto"/>
        <w:tabs>
          <w:tab w:val="center" w:pos="5698"/>
        </w:tabs>
        <w:spacing w:after="0" w:line="485" w:lineRule="exact"/>
        <w:ind w:left="20" w:firstLine="0"/>
      </w:pPr>
      <w:r>
        <w:rPr>
          <w:rStyle w:val="1"/>
          <w:color w:val="000000"/>
          <w:lang w:eastAsia="en-US"/>
        </w:rPr>
        <w:t>Was it a trap for the man? Your opinion.</w:t>
      </w:r>
      <w:r>
        <w:rPr>
          <w:rStyle w:val="1"/>
          <w:color w:val="000000"/>
          <w:lang w:eastAsia="en-US"/>
        </w:rPr>
        <w:tab/>
      </w:r>
    </w:p>
    <w:p w:rsidR="00000000" w:rsidRDefault="00400D8C">
      <w:pPr>
        <w:rPr>
          <w:color w:val="auto"/>
          <w:lang w:eastAsia="ru-RU"/>
        </w:rPr>
      </w:pPr>
    </w:p>
    <w:p w:rsidR="00000000" w:rsidRDefault="00400D8C">
      <w:pPr>
        <w:pStyle w:val="a4"/>
        <w:shd w:val="clear" w:color="auto" w:fill="auto"/>
        <w:spacing w:after="0" w:line="260" w:lineRule="exact"/>
        <w:ind w:left="20" w:firstLine="0"/>
      </w:pPr>
      <w:r>
        <w:rPr>
          <w:rStyle w:val="1"/>
          <w:color w:val="000000"/>
          <w:lang w:eastAsia="en-US"/>
        </w:rPr>
        <w:t>Is it man extreme situation</w:t>
      </w:r>
    </w:p>
    <w:p w:rsidR="00000000" w:rsidRDefault="00400D8C">
      <w:pPr>
        <w:pStyle w:val="a4"/>
        <w:shd w:val="clear" w:color="auto" w:fill="auto"/>
        <w:spacing w:after="0" w:line="485" w:lineRule="exact"/>
        <w:ind w:left="1960" w:firstLine="0"/>
      </w:pPr>
      <w:r>
        <w:rPr>
          <w:rStyle w:val="1"/>
          <w:color w:val="000000"/>
          <w:lang w:eastAsia="en-US"/>
        </w:rPr>
        <w:t>Britten was a famous (...)</w:t>
      </w:r>
    </w:p>
    <w:p w:rsidR="00000000" w:rsidRDefault="00400D8C">
      <w:pPr>
        <w:pStyle w:val="a4"/>
        <w:shd w:val="clear" w:color="auto" w:fill="auto"/>
        <w:tabs>
          <w:tab w:val="left" w:leader="dot" w:pos="3050"/>
        </w:tabs>
        <w:spacing w:after="0" w:line="485" w:lineRule="exact"/>
        <w:ind w:left="1960" w:firstLine="0"/>
      </w:pPr>
      <w:r>
        <w:rPr>
          <w:rStyle w:val="1"/>
          <w:color w:val="000000"/>
          <w:lang w:eastAsia="en-US"/>
        </w:rPr>
        <w:t>He (</w:t>
      </w:r>
      <w:r>
        <w:rPr>
          <w:rStyle w:val="1"/>
          <w:color w:val="000000"/>
          <w:lang w:eastAsia="en-US"/>
        </w:rPr>
        <w:tab/>
        <w:t>) in 1913</w:t>
      </w:r>
    </w:p>
    <w:p w:rsidR="00000000" w:rsidRDefault="00400D8C">
      <w:pPr>
        <w:pStyle w:val="a4"/>
        <w:shd w:val="clear" w:color="auto" w:fill="auto"/>
        <w:spacing w:after="0" w:line="485" w:lineRule="exact"/>
        <w:ind w:left="1960" w:firstLine="0"/>
      </w:pPr>
      <w:r>
        <w:rPr>
          <w:rStyle w:val="1"/>
          <w:color w:val="000000"/>
          <w:lang w:eastAsia="en-US"/>
        </w:rPr>
        <w:lastRenderedPageBreak/>
        <w:t>He finished his (...)</w:t>
      </w:r>
    </w:p>
    <w:p w:rsidR="00000000" w:rsidRDefault="00400D8C">
      <w:pPr>
        <w:pStyle w:val="a4"/>
        <w:shd w:val="clear" w:color="auto" w:fill="auto"/>
        <w:spacing w:after="0" w:line="485" w:lineRule="exact"/>
        <w:ind w:left="1960" w:firstLine="0"/>
      </w:pPr>
      <w:r>
        <w:rPr>
          <w:rStyle w:val="1"/>
          <w:color w:val="000000"/>
          <w:lang w:eastAsia="en-US"/>
        </w:rPr>
        <w:t>He also wrote (...)</w:t>
      </w:r>
    </w:p>
    <w:p w:rsidR="00000000" w:rsidRDefault="00400D8C">
      <w:pPr>
        <w:pStyle w:val="ab"/>
        <w:shd w:val="clear" w:color="auto" w:fill="auto"/>
        <w:spacing w:after="976" w:line="260" w:lineRule="exact"/>
        <w:ind w:left="1960"/>
        <w:jc w:val="both"/>
      </w:pPr>
      <w:r>
        <w:rPr>
          <w:rStyle w:val="aa"/>
          <w:color w:val="000000"/>
          <w:lang w:eastAsia="en-US"/>
        </w:rPr>
        <w:t>His name was very (...)</w:t>
      </w:r>
    </w:p>
    <w:p w:rsidR="00000000" w:rsidRDefault="00400D8C">
      <w:pPr>
        <w:pStyle w:val="a4"/>
        <w:shd w:val="clear" w:color="auto" w:fill="auto"/>
        <w:spacing w:after="0" w:line="485" w:lineRule="exact"/>
        <w:ind w:left="20" w:firstLine="0"/>
        <w:jc w:val="left"/>
      </w:pPr>
      <w:r>
        <w:rPr>
          <w:rStyle w:val="1"/>
          <w:color w:val="000000"/>
          <w:lang w:val="ru-RU"/>
        </w:rPr>
        <w:t>Цель: Знакомство с выдающимся композитором.</w:t>
      </w:r>
    </w:p>
    <w:p w:rsidR="00000000" w:rsidRDefault="00400D8C">
      <w:pPr>
        <w:pStyle w:val="a4"/>
        <w:shd w:val="clear" w:color="auto" w:fill="auto"/>
        <w:spacing w:after="0" w:line="485" w:lineRule="exact"/>
        <w:ind w:left="20" w:firstLine="0"/>
        <w:jc w:val="left"/>
      </w:pPr>
      <w:r>
        <w:rPr>
          <w:rStyle w:val="1"/>
          <w:color w:val="000000"/>
          <w:lang w:val="ru-RU"/>
        </w:rPr>
        <w:t>Задача: Развитие речевых, языковых навыков.</w:t>
      </w:r>
    </w:p>
    <w:p w:rsidR="00000000" w:rsidRDefault="00400D8C">
      <w:pPr>
        <w:pStyle w:val="a4"/>
        <w:shd w:val="clear" w:color="auto" w:fill="auto"/>
        <w:spacing w:after="600" w:line="485" w:lineRule="exact"/>
        <w:ind w:left="20" w:firstLine="0"/>
        <w:jc w:val="left"/>
      </w:pPr>
      <w:r>
        <w:rPr>
          <w:rStyle w:val="1"/>
          <w:color w:val="000000"/>
          <w:lang w:val="ru-RU"/>
        </w:rPr>
        <w:t>Оборудование: портрет композитор</w:t>
      </w:r>
      <w:r>
        <w:rPr>
          <w:rStyle w:val="1"/>
          <w:color w:val="000000"/>
          <w:lang w:val="ru-RU"/>
        </w:rPr>
        <w:t>а на компьютере.</w:t>
      </w:r>
    </w:p>
    <w:p w:rsidR="00000000" w:rsidRDefault="00400D8C">
      <w:pPr>
        <w:pStyle w:val="a4"/>
        <w:shd w:val="clear" w:color="auto" w:fill="auto"/>
        <w:spacing w:after="454" w:line="260" w:lineRule="exact"/>
        <w:ind w:right="60" w:firstLine="0"/>
        <w:jc w:val="center"/>
      </w:pPr>
      <w:r>
        <w:rPr>
          <w:color w:val="000000"/>
          <w:u w:val="single"/>
          <w:lang w:eastAsia="en-US"/>
        </w:rPr>
        <w:t>Beniamin Britten</w:t>
      </w:r>
    </w:p>
    <w:p w:rsidR="00000000" w:rsidRDefault="00400D8C">
      <w:pPr>
        <w:pStyle w:val="a4"/>
        <w:shd w:val="clear" w:color="auto" w:fill="auto"/>
        <w:spacing w:after="2036"/>
        <w:ind w:left="20" w:firstLine="540"/>
      </w:pPr>
      <w:r>
        <w:rPr>
          <w:rStyle w:val="1"/>
          <w:color w:val="000000"/>
          <w:lang w:eastAsia="en-US"/>
        </w:rPr>
        <w:t>Benjamin Britten was a famous English composer. He was bom in 1913. At the age of 19 he was both a musician and a composer. In 1962 the composer finished a very musical work the «War Requiem»</w:t>
      </w:r>
      <w:r>
        <w:rPr>
          <w:rStyle w:val="1"/>
          <w:color w:val="000000"/>
          <w:lang w:eastAsia="en-US"/>
        </w:rPr>
        <w:t xml:space="preserve"> showing in it how much he wanted peace for all people. He visited our country several times. Britten became vice-president of the peace organization of musicians. He also wrote songs and operas for</w:t>
      </w:r>
    </w:p>
    <w:p w:rsidR="00000000" w:rsidRDefault="00400D8C">
      <w:pPr>
        <w:pStyle w:val="a4"/>
        <w:shd w:val="clear" w:color="auto" w:fill="auto"/>
        <w:spacing w:after="19" w:line="260" w:lineRule="exact"/>
        <w:ind w:left="20" w:firstLine="540"/>
      </w:pPr>
      <w:r>
        <w:rPr>
          <w:rStyle w:val="1"/>
          <w:color w:val="000000"/>
          <w:lang w:eastAsia="en-US"/>
        </w:rPr>
        <w:t>He wrote songs for children.</w:t>
      </w:r>
    </w:p>
    <w:p w:rsidR="00000000" w:rsidRDefault="00400D8C">
      <w:pPr>
        <w:pStyle w:val="a4"/>
        <w:shd w:val="clear" w:color="auto" w:fill="auto"/>
        <w:spacing w:after="0" w:line="494" w:lineRule="exact"/>
        <w:ind w:left="560" w:right="4360" w:firstLine="0"/>
        <w:jc w:val="left"/>
      </w:pPr>
      <w:r>
        <w:rPr>
          <w:rStyle w:val="1"/>
          <w:color w:val="000000"/>
          <w:lang w:eastAsia="en-US"/>
        </w:rPr>
        <w:t>Also Britten composed operas</w:t>
      </w:r>
      <w:r>
        <w:rPr>
          <w:rStyle w:val="1"/>
          <w:color w:val="000000"/>
          <w:lang w:eastAsia="en-US"/>
        </w:rPr>
        <w:t xml:space="preserve"> for them. The composer was popular.</w:t>
      </w:r>
    </w:p>
    <w:p w:rsidR="00000000" w:rsidRDefault="00400D8C">
      <w:pPr>
        <w:pStyle w:val="a4"/>
        <w:shd w:val="clear" w:color="auto" w:fill="auto"/>
        <w:spacing w:after="680" w:line="260" w:lineRule="exact"/>
        <w:ind w:left="20" w:firstLine="540"/>
      </w:pPr>
      <w:r>
        <w:rPr>
          <w:rStyle w:val="1"/>
          <w:color w:val="000000"/>
          <w:lang w:eastAsia="en-US"/>
        </w:rPr>
        <w:t xml:space="preserve">Morning Star called him </w:t>
      </w:r>
    </w:p>
    <w:p w:rsidR="00000000" w:rsidRDefault="00400D8C">
      <w:pPr>
        <w:rPr>
          <w:color w:val="auto"/>
          <w:lang w:eastAsia="ru-RU"/>
        </w:rPr>
      </w:pPr>
    </w:p>
    <w:p w:rsidR="00000000" w:rsidRDefault="00400D8C">
      <w:pPr>
        <w:pStyle w:val="a4"/>
        <w:shd w:val="clear" w:color="auto" w:fill="auto"/>
        <w:spacing w:after="196" w:line="260" w:lineRule="exact"/>
        <w:ind w:left="20" w:firstLine="540"/>
      </w:pPr>
      <w:r>
        <w:rPr>
          <w:rStyle w:val="1"/>
          <w:color w:val="000000"/>
          <w:lang w:eastAsia="en-US"/>
        </w:rPr>
        <w:t>Prove that...</w:t>
      </w:r>
    </w:p>
    <w:p w:rsidR="00000000" w:rsidRDefault="00400D8C">
      <w:pPr>
        <w:pStyle w:val="a4"/>
        <w:shd w:val="clear" w:color="auto" w:fill="auto"/>
        <w:spacing w:after="177" w:line="260" w:lineRule="exact"/>
        <w:ind w:left="20" w:firstLine="540"/>
      </w:pPr>
      <w:r>
        <w:rPr>
          <w:rStyle w:val="1"/>
          <w:color w:val="000000"/>
          <w:lang w:eastAsia="en-US"/>
        </w:rPr>
        <w:t>Benjamin Britten was a talented composer.</w:t>
      </w:r>
    </w:p>
    <w:p w:rsidR="00000000" w:rsidRDefault="00400D8C">
      <w:pPr>
        <w:pStyle w:val="a4"/>
        <w:shd w:val="clear" w:color="auto" w:fill="auto"/>
        <w:spacing w:after="0" w:line="260" w:lineRule="exact"/>
        <w:ind w:left="20" w:firstLine="540"/>
      </w:pPr>
      <w:r>
        <w:rPr>
          <w:rStyle w:val="1"/>
          <w:color w:val="000000"/>
          <w:lang w:eastAsia="en-US"/>
        </w:rPr>
        <w:t>He fought for peace.</w:t>
      </w:r>
    </w:p>
    <w:p w:rsidR="00000000" w:rsidRDefault="00400D8C">
      <w:pPr>
        <w:pStyle w:val="a4"/>
        <w:shd w:val="clear" w:color="auto" w:fill="auto"/>
        <w:spacing w:after="604" w:line="490" w:lineRule="exact"/>
        <w:ind w:left="20" w:right="280" w:firstLine="0"/>
        <w:jc w:val="left"/>
      </w:pPr>
      <w:r>
        <w:rPr>
          <w:rStyle w:val="1"/>
          <w:color w:val="000000"/>
          <w:lang w:eastAsia="en-US"/>
        </w:rPr>
        <w:t>children. Britten’s name was so popular that the title of an article in the Morning Star on one of his birthdays was</w:t>
      </w:r>
    </w:p>
    <w:p w:rsidR="00000000" w:rsidRDefault="00400D8C">
      <w:pPr>
        <w:pStyle w:val="a4"/>
        <w:shd w:val="clear" w:color="auto" w:fill="auto"/>
        <w:spacing w:after="414" w:line="260" w:lineRule="exact"/>
        <w:ind w:left="180" w:firstLine="0"/>
        <w:jc w:val="center"/>
      </w:pPr>
      <w:r>
        <w:rPr>
          <w:rStyle w:val="1"/>
          <w:color w:val="000000"/>
          <w:lang w:eastAsia="en-US"/>
        </w:rPr>
        <w:t>Words</w:t>
      </w:r>
    </w:p>
    <w:p w:rsidR="00000000" w:rsidRDefault="00400D8C">
      <w:pPr>
        <w:pStyle w:val="a4"/>
        <w:shd w:val="clear" w:color="auto" w:fill="auto"/>
        <w:spacing w:after="0" w:line="485" w:lineRule="exact"/>
        <w:ind w:left="20" w:firstLine="0"/>
        <w:jc w:val="left"/>
      </w:pPr>
      <w:r>
        <w:rPr>
          <w:rStyle w:val="1"/>
          <w:color w:val="000000"/>
          <w:lang w:eastAsia="en-US"/>
        </w:rPr>
        <w:lastRenderedPageBreak/>
        <w:t xml:space="preserve">composer - </w:t>
      </w:r>
      <w:r>
        <w:rPr>
          <w:rStyle w:val="1"/>
          <w:color w:val="000000"/>
          <w:lang w:val="ru-RU"/>
        </w:rPr>
        <w:t>композитор</w:t>
      </w:r>
    </w:p>
    <w:p w:rsidR="00000000" w:rsidRDefault="00400D8C">
      <w:pPr>
        <w:pStyle w:val="a4"/>
        <w:shd w:val="clear" w:color="auto" w:fill="auto"/>
        <w:spacing w:after="0" w:line="485" w:lineRule="exact"/>
        <w:ind w:left="20" w:firstLine="0"/>
        <w:jc w:val="left"/>
      </w:pPr>
      <w:r>
        <w:rPr>
          <w:rStyle w:val="1"/>
          <w:color w:val="000000"/>
          <w:lang w:eastAsia="en-US"/>
        </w:rPr>
        <w:t xml:space="preserve">title - </w:t>
      </w:r>
      <w:r>
        <w:rPr>
          <w:rStyle w:val="1"/>
          <w:color w:val="000000"/>
          <w:lang w:val="ru-RU"/>
        </w:rPr>
        <w:t>заголовок</w:t>
      </w:r>
    </w:p>
    <w:p w:rsidR="00000000" w:rsidRDefault="00400D8C">
      <w:pPr>
        <w:pStyle w:val="a4"/>
        <w:shd w:val="clear" w:color="auto" w:fill="auto"/>
        <w:spacing w:after="0" w:line="485" w:lineRule="exact"/>
        <w:ind w:left="20" w:firstLine="0"/>
        <w:jc w:val="left"/>
      </w:pPr>
      <w:r>
        <w:rPr>
          <w:rStyle w:val="1"/>
          <w:color w:val="000000"/>
          <w:lang w:eastAsia="en-US"/>
        </w:rPr>
        <w:t xml:space="preserve">musician - </w:t>
      </w:r>
      <w:r>
        <w:rPr>
          <w:rStyle w:val="1"/>
          <w:color w:val="000000"/>
          <w:lang w:val="ru-RU"/>
        </w:rPr>
        <w:t>музыкант</w:t>
      </w:r>
    </w:p>
    <w:p w:rsidR="00000000" w:rsidRDefault="00400D8C">
      <w:pPr>
        <w:pStyle w:val="a4"/>
        <w:shd w:val="clear" w:color="auto" w:fill="auto"/>
        <w:spacing w:after="0" w:line="485" w:lineRule="exact"/>
        <w:ind w:left="20" w:firstLine="0"/>
        <w:jc w:val="left"/>
      </w:pPr>
      <w:r>
        <w:rPr>
          <w:rStyle w:val="1"/>
          <w:color w:val="000000"/>
          <w:lang w:eastAsia="en-US"/>
        </w:rPr>
        <w:t xml:space="preserve">several - </w:t>
      </w:r>
      <w:r>
        <w:rPr>
          <w:rStyle w:val="1"/>
          <w:color w:val="000000"/>
          <w:lang w:val="ru-RU"/>
        </w:rPr>
        <w:t>несколько</w:t>
      </w:r>
    </w:p>
    <w:p w:rsidR="00000000" w:rsidRDefault="00400D8C">
      <w:pPr>
        <w:pStyle w:val="a4"/>
        <w:shd w:val="clear" w:color="auto" w:fill="auto"/>
        <w:spacing w:after="600" w:line="485" w:lineRule="exact"/>
        <w:ind w:left="20" w:firstLine="0"/>
        <w:jc w:val="left"/>
      </w:pPr>
      <w:r>
        <w:rPr>
          <w:rStyle w:val="1"/>
          <w:color w:val="000000"/>
          <w:lang w:eastAsia="en-US"/>
        </w:rPr>
        <w:t xml:space="preserve">peace organization - </w:t>
      </w:r>
      <w:r>
        <w:rPr>
          <w:rStyle w:val="1"/>
          <w:color w:val="000000"/>
          <w:lang w:val="ru-RU"/>
        </w:rPr>
        <w:t>организация мира</w:t>
      </w:r>
    </w:p>
    <w:p w:rsidR="00000000" w:rsidRDefault="00400D8C">
      <w:pPr>
        <w:pStyle w:val="a4"/>
        <w:shd w:val="clear" w:color="auto" w:fill="auto"/>
        <w:spacing w:after="482" w:line="260" w:lineRule="exact"/>
        <w:ind w:left="180" w:firstLine="0"/>
        <w:jc w:val="center"/>
      </w:pPr>
      <w:r>
        <w:rPr>
          <w:color w:val="000000"/>
          <w:u w:val="single"/>
          <w:lang w:eastAsia="en-US"/>
        </w:rPr>
        <w:t>Tell about the Britten according to the plan</w:t>
      </w:r>
    </w:p>
    <w:p w:rsidR="00000000" w:rsidRDefault="00400D8C">
      <w:pPr>
        <w:pStyle w:val="a4"/>
        <w:numPr>
          <w:ilvl w:val="0"/>
          <w:numId w:val="26"/>
        </w:numPr>
        <w:shd w:val="clear" w:color="auto" w:fill="auto"/>
        <w:tabs>
          <w:tab w:val="left" w:pos="749"/>
        </w:tabs>
        <w:spacing w:after="0" w:line="485" w:lineRule="exact"/>
        <w:ind w:left="400" w:firstLine="0"/>
      </w:pPr>
      <w:r>
        <w:rPr>
          <w:rStyle w:val="1"/>
          <w:color w:val="000000"/>
          <w:lang w:eastAsia="en-US"/>
        </w:rPr>
        <w:t>Britten is a famous composer.</w:t>
      </w:r>
    </w:p>
    <w:p w:rsidR="00000000" w:rsidRDefault="00400D8C">
      <w:pPr>
        <w:pStyle w:val="a4"/>
        <w:numPr>
          <w:ilvl w:val="0"/>
          <w:numId w:val="26"/>
        </w:numPr>
        <w:shd w:val="clear" w:color="auto" w:fill="auto"/>
        <w:tabs>
          <w:tab w:val="left" w:pos="749"/>
        </w:tabs>
        <w:spacing w:after="0" w:line="485" w:lineRule="exact"/>
        <w:ind w:left="400" w:firstLine="0"/>
      </w:pPr>
      <w:r>
        <w:rPr>
          <w:rStyle w:val="1"/>
          <w:color w:val="000000"/>
          <w:lang w:eastAsia="en-US"/>
        </w:rPr>
        <w:t>His birthday.</w:t>
      </w:r>
    </w:p>
    <w:p w:rsidR="00000000" w:rsidRDefault="00400D8C">
      <w:pPr>
        <w:pStyle w:val="a4"/>
        <w:numPr>
          <w:ilvl w:val="0"/>
          <w:numId w:val="26"/>
        </w:numPr>
        <w:shd w:val="clear" w:color="auto" w:fill="auto"/>
        <w:tabs>
          <w:tab w:val="left" w:pos="749"/>
        </w:tabs>
        <w:spacing w:after="0" w:line="485" w:lineRule="exact"/>
        <w:ind w:left="400" w:firstLine="0"/>
      </w:pPr>
      <w:r>
        <w:rPr>
          <w:rStyle w:val="1"/>
          <w:color w:val="000000"/>
          <w:lang w:eastAsia="en-US"/>
        </w:rPr>
        <w:t>His musical activity.</w:t>
      </w:r>
    </w:p>
    <w:p w:rsidR="00000000" w:rsidRDefault="00400D8C">
      <w:pPr>
        <w:pStyle w:val="a4"/>
        <w:numPr>
          <w:ilvl w:val="0"/>
          <w:numId w:val="26"/>
        </w:numPr>
        <w:shd w:val="clear" w:color="auto" w:fill="auto"/>
        <w:tabs>
          <w:tab w:val="left" w:pos="749"/>
        </w:tabs>
        <w:spacing w:after="0" w:line="485" w:lineRule="exact"/>
        <w:ind w:left="400" w:firstLine="0"/>
      </w:pPr>
      <w:r>
        <w:rPr>
          <w:rStyle w:val="1"/>
          <w:color w:val="000000"/>
          <w:lang w:eastAsia="en-US"/>
        </w:rPr>
        <w:t>Vice-president of the peace organization.</w:t>
      </w:r>
    </w:p>
    <w:p w:rsidR="00000000" w:rsidRDefault="00400D8C">
      <w:pPr>
        <w:pStyle w:val="a4"/>
        <w:numPr>
          <w:ilvl w:val="0"/>
          <w:numId w:val="26"/>
        </w:numPr>
        <w:shd w:val="clear" w:color="auto" w:fill="auto"/>
        <w:tabs>
          <w:tab w:val="left" w:pos="749"/>
        </w:tabs>
        <w:spacing w:after="600" w:line="485" w:lineRule="exact"/>
        <w:ind w:left="400" w:firstLine="0"/>
      </w:pPr>
      <w:r>
        <w:rPr>
          <w:rStyle w:val="1"/>
          <w:color w:val="000000"/>
          <w:lang w:eastAsia="en-US"/>
        </w:rPr>
        <w:t>Britten’s popularity</w:t>
      </w:r>
    </w:p>
    <w:p w:rsidR="00000000" w:rsidRDefault="00400D8C">
      <w:pPr>
        <w:pStyle w:val="a4"/>
        <w:shd w:val="clear" w:color="auto" w:fill="auto"/>
        <w:spacing w:after="477" w:line="260" w:lineRule="exact"/>
        <w:ind w:left="180" w:firstLine="0"/>
        <w:jc w:val="center"/>
      </w:pPr>
      <w:r>
        <w:rPr>
          <w:color w:val="000000"/>
          <w:u w:val="single"/>
          <w:lang w:eastAsia="en-US"/>
        </w:rPr>
        <w:t>Follow-up Activities</w:t>
      </w:r>
    </w:p>
    <w:p w:rsidR="00000000" w:rsidRDefault="00400D8C">
      <w:pPr>
        <w:pStyle w:val="a4"/>
        <w:shd w:val="clear" w:color="auto" w:fill="auto"/>
        <w:spacing w:after="0" w:line="485" w:lineRule="exact"/>
        <w:ind w:left="20" w:right="280" w:firstLine="380"/>
        <w:jc w:val="left"/>
      </w:pPr>
      <w:r>
        <w:rPr>
          <w:rStyle w:val="1"/>
          <w:color w:val="000000"/>
          <w:lang w:val="ru-RU"/>
        </w:rPr>
        <w:t>Ты занимаешься в музыкальной школе, где вам рассказали об английском композиторе. Поделись этим сообщением с другом, пользуясь планом.</w:t>
      </w:r>
    </w:p>
    <w:sectPr w:rsidR="00000000">
      <w:headerReference w:type="even" r:id="rId49"/>
      <w:headerReference w:type="default" r:id="rId50"/>
      <w:pgSz w:w="16838" w:h="23810"/>
      <w:pgMar w:top="4150" w:right="3391" w:bottom="4332" w:left="3391" w:header="0" w:footer="3" w:gutter="370"/>
      <w:cols w:space="720"/>
      <w:noEndnote/>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00D8C">
      <w:r>
        <w:separator/>
      </w:r>
    </w:p>
  </w:endnote>
  <w:endnote w:type="continuationSeparator" w:id="0">
    <w:p w:rsidR="00000000" w:rsidRDefault="0040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SimHei">
    <w:altName w:val="Arial Unicode MS"/>
    <w:panose1 w:val="02010600030101010101"/>
    <w:charset w:val="86"/>
    <w:family w:val="modern"/>
    <w:notTrueType/>
    <w:pitch w:val="fixed"/>
    <w:sig w:usb0="00000000" w:usb1="080E0000" w:usb2="00000010" w:usb3="00000000" w:csb0="0004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00D8C">
      <w:r>
        <w:separator/>
      </w:r>
    </w:p>
  </w:footnote>
  <w:footnote w:type="continuationSeparator" w:id="0">
    <w:p w:rsidR="00000000" w:rsidRDefault="00400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4917440</wp:posOffset>
              </wp:positionH>
              <wp:positionV relativeFrom="page">
                <wp:posOffset>4803140</wp:posOffset>
              </wp:positionV>
              <wp:extent cx="830580" cy="189865"/>
              <wp:effectExtent l="2540" t="2540" r="2540" b="4445"/>
              <wp:wrapNone/>
              <wp:docPr id="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a6"/>
                              <w:color w:val="000000"/>
                              <w:lang w:eastAsia="en-US"/>
                            </w:rPr>
                            <w:t>Guy Fawkes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8" type="#_x0000_t202" style="position:absolute;margin-left:387.2pt;margin-top:378.2pt;width:65.4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" filled="f" stroked="f">
              <v:textbox style="mso-fit-shape-to-text:t" inset="0,0,0,0">
                <w:txbxContent>
                  <w:p w:rsidR="00000000" w:rsidRDefault="00400D8C">
                    <w:pPr>
                      <w:pStyle w:val="10"/>
                      <w:shd w:val="clear" w:color="auto" w:fill="auto"/>
                      <w:spacing w:line="240" w:lineRule="auto"/>
                    </w:pPr>
                    <w:r>
                      <w:rPr>
                        <w:rStyle w:val="a6"/>
                        <w:color w:val="000000"/>
                        <w:lang w:eastAsia="en-US"/>
                      </w:rPr>
                      <w:t>Guy Fawkes</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69504" behindDoc="1" locked="0" layoutInCell="1" allowOverlap="1">
              <wp:simplePos x="0" y="0"/>
              <wp:positionH relativeFrom="page">
                <wp:posOffset>2672715</wp:posOffset>
              </wp:positionH>
              <wp:positionV relativeFrom="page">
                <wp:posOffset>2531745</wp:posOffset>
              </wp:positionV>
              <wp:extent cx="4987925" cy="189865"/>
              <wp:effectExtent l="0" t="0" r="1270" b="0"/>
              <wp:wrapNone/>
              <wp:docPr id="1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792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a5"/>
                              <w:color w:val="000000"/>
                              <w:lang w:eastAsia="en-US"/>
                            </w:rPr>
                            <w:t>Using your dictionary and plan describe the event before your circle-matesj</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43" type="#_x0000_t202" style="position:absolute;margin-left:210.45pt;margin-top:199.35pt;width:392.75pt;height:14.95pt;z-index:-25164697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" filled="f" stroked="f">
              <v:textbox style="mso-fit-shape-to-text:t" inset="0,0,0,0">
                <w:txbxContent>
                  <w:p w:rsidR="00000000" w:rsidRDefault="00400D8C">
                    <w:pPr>
                      <w:pStyle w:val="10"/>
                      <w:shd w:val="clear" w:color="auto" w:fill="auto"/>
                      <w:spacing w:line="240" w:lineRule="auto"/>
                    </w:pPr>
                    <w:r>
                      <w:rPr>
                        <w:rStyle w:val="a5"/>
                        <w:color w:val="000000"/>
                        <w:lang w:eastAsia="en-US"/>
                      </w:rPr>
                      <w:t>Using your dictionary and plan describe the event before your circle-matesj</w:t>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71552" behindDoc="1" locked="0" layoutInCell="1" allowOverlap="1">
              <wp:simplePos x="0" y="0"/>
              <wp:positionH relativeFrom="page">
                <wp:posOffset>5129530</wp:posOffset>
              </wp:positionH>
              <wp:positionV relativeFrom="page">
                <wp:posOffset>2580640</wp:posOffset>
              </wp:positionV>
              <wp:extent cx="1196975" cy="189865"/>
              <wp:effectExtent l="0" t="0" r="0" b="0"/>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50"/>
                              <w:color w:val="000000"/>
                              <w:lang w:eastAsia="en-US"/>
                            </w:rPr>
                            <w:t>Native Americans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4" type="#_x0000_t202" style="position:absolute;margin-left:403.9pt;margin-top:203.2pt;width:94.25pt;height:14.95pt;z-index:-2516449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" filled="f" stroked="f">
              <v:textbox style="mso-fit-shape-to-text:t" inset="0,0,0,0">
                <w:txbxContent>
                  <w:p w:rsidR="00000000" w:rsidRDefault="00400D8C">
                    <w:pPr>
                      <w:pStyle w:val="10"/>
                      <w:shd w:val="clear" w:color="auto" w:fill="auto"/>
                      <w:spacing w:line="240" w:lineRule="auto"/>
                    </w:pPr>
                    <w:r>
                      <w:rPr>
                        <w:rStyle w:val="50"/>
                        <w:color w:val="000000"/>
                        <w:lang w:eastAsia="en-US"/>
                      </w:rPr>
                      <w:t>Native Americans</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73600" behindDoc="1" locked="0" layoutInCell="1" allowOverlap="1">
              <wp:simplePos x="0" y="0"/>
              <wp:positionH relativeFrom="page">
                <wp:posOffset>2442845</wp:posOffset>
              </wp:positionH>
              <wp:positionV relativeFrom="page">
                <wp:posOffset>2759075</wp:posOffset>
              </wp:positionV>
              <wp:extent cx="1967230" cy="189865"/>
              <wp:effectExtent l="4445" t="0" r="1270" b="0"/>
              <wp:wrapNone/>
              <wp:docPr id="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23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a5"/>
                              <w:color w:val="000000"/>
                              <w:lang w:eastAsia="en-US"/>
                            </w:rPr>
                            <w:t>Give the Russian e</w:t>
                          </w:r>
                          <w:r>
                            <w:rPr>
                              <w:rStyle w:val="43"/>
                              <w:color w:val="000000"/>
                              <w:lang w:eastAsia="en-US"/>
                            </w:rPr>
                            <w:t>quiva</w:t>
                          </w:r>
                          <w:r>
                            <w:rPr>
                              <w:rStyle w:val="43"/>
                              <w:color w:val="000000"/>
                              <w:lang w:eastAsia="en-US"/>
                            </w:rPr>
                            <w:t>lents</w:t>
                          </w:r>
                          <w:r>
                            <w:rPr>
                              <w:rStyle w:val="a5"/>
                              <w:color w:val="000000"/>
                              <w:lang w:eastAsia="en-US"/>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192.35pt;margin-top:217.25pt;width:154.9pt;height:14.95pt;z-index:-2516428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" filled="f" stroked="f">
              <v:textbox style="mso-fit-shape-to-text:t" inset="0,0,0,0">
                <w:txbxContent>
                  <w:p w:rsidR="00000000" w:rsidRDefault="00400D8C">
                    <w:pPr>
                      <w:pStyle w:val="10"/>
                      <w:shd w:val="clear" w:color="auto" w:fill="auto"/>
                      <w:spacing w:line="240" w:lineRule="auto"/>
                    </w:pPr>
                    <w:r>
                      <w:rPr>
                        <w:rStyle w:val="a5"/>
                        <w:color w:val="000000"/>
                        <w:lang w:eastAsia="en-US"/>
                      </w:rPr>
                      <w:t>Give the Russian e</w:t>
                    </w:r>
                    <w:r>
                      <w:rPr>
                        <w:rStyle w:val="43"/>
                        <w:color w:val="000000"/>
                        <w:lang w:eastAsia="en-US"/>
                      </w:rPr>
                      <w:t>quiva</w:t>
                    </w:r>
                    <w:r>
                      <w:rPr>
                        <w:rStyle w:val="43"/>
                        <w:color w:val="000000"/>
                        <w:lang w:eastAsia="en-US"/>
                      </w:rPr>
                      <w:t>lents</w:t>
                    </w:r>
                    <w:r>
                      <w:rPr>
                        <w:rStyle w:val="a5"/>
                        <w:color w:val="000000"/>
                        <w:lang w:eastAsia="en-US"/>
                      </w:rPr>
                      <w:t>:</w:t>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75648" behindDoc="1" locked="0" layoutInCell="1" allowOverlap="1">
              <wp:simplePos x="0" y="0"/>
              <wp:positionH relativeFrom="page">
                <wp:posOffset>4117340</wp:posOffset>
              </wp:positionH>
              <wp:positionV relativeFrom="page">
                <wp:posOffset>2730500</wp:posOffset>
              </wp:positionV>
              <wp:extent cx="2306320" cy="189865"/>
              <wp:effectExtent l="2540" t="0" r="0" b="2540"/>
              <wp:wrapNone/>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632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a6"/>
                              <w:color w:val="000000"/>
                              <w:lang w:eastAsia="en-US"/>
                            </w:rPr>
                            <w:t>Give the roots from the derivatives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46" type="#_x0000_t202" style="position:absolute;margin-left:324.2pt;margin-top:215pt;width:181.6pt;height:14.95pt;z-index:-2516408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" filled="f" stroked="f">
              <v:textbox style="mso-fit-shape-to-text:t" inset="0,0,0,0">
                <w:txbxContent>
                  <w:p w:rsidR="00000000" w:rsidRDefault="00400D8C">
                    <w:pPr>
                      <w:pStyle w:val="10"/>
                      <w:shd w:val="clear" w:color="auto" w:fill="auto"/>
                      <w:spacing w:line="240" w:lineRule="auto"/>
                    </w:pPr>
                    <w:r>
                      <w:rPr>
                        <w:rStyle w:val="a6"/>
                        <w:color w:val="000000"/>
                        <w:lang w:eastAsia="en-US"/>
                      </w:rPr>
                      <w:t>Give the roots from the derivatives</w:t>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77696" behindDoc="1" locked="0" layoutInCell="1" allowOverlap="1">
              <wp:simplePos x="0" y="0"/>
              <wp:positionH relativeFrom="page">
                <wp:posOffset>4323080</wp:posOffset>
              </wp:positionH>
              <wp:positionV relativeFrom="page">
                <wp:posOffset>5735320</wp:posOffset>
              </wp:positionV>
              <wp:extent cx="2694305" cy="133985"/>
              <wp:effectExtent l="0" t="1270" r="2540" b="0"/>
              <wp:wrapNone/>
              <wp:docPr id="1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430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color w:val="000000"/>
                              <w:u w:val="single"/>
                              <w:lang w:eastAsia="en-US"/>
                            </w:rPr>
                            <w:t>Agree or disagree with the statements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47" type="#_x0000_t202" style="position:absolute;margin-left:340.4pt;margin-top:451.6pt;width:212.15pt;height:10.55pt;z-index:-25163878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" filled="f" stroked="f">
              <v:textbox style="mso-fit-shape-to-text:t" inset="0,0,0,0">
                <w:txbxContent>
                  <w:p w:rsidR="00000000" w:rsidRDefault="00400D8C">
                    <w:pPr>
                      <w:pStyle w:val="10"/>
                      <w:shd w:val="clear" w:color="auto" w:fill="auto"/>
                      <w:spacing w:line="240" w:lineRule="auto"/>
                    </w:pPr>
                    <w:r>
                      <w:rPr>
                        <w:color w:val="000000"/>
                        <w:u w:val="single"/>
                        <w:lang w:eastAsia="en-US"/>
                      </w:rPr>
                      <w:t>Agree or disagree with the statements</w:t>
                    </w:r>
                  </w:p>
                </w:txbxContent>
              </v:textbox>
              <w10:wrap anchorx="page" anchory="page"/>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79744" behindDoc="1" locked="0" layoutInCell="1" allowOverlap="1">
              <wp:simplePos x="0" y="0"/>
              <wp:positionH relativeFrom="page">
                <wp:posOffset>6021070</wp:posOffset>
              </wp:positionH>
              <wp:positionV relativeFrom="page">
                <wp:posOffset>3105150</wp:posOffset>
              </wp:positionV>
              <wp:extent cx="97790" cy="219710"/>
              <wp:effectExtent l="1270" t="0" r="0" b="0"/>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44"/>
                              <w:noProof w:val="0"/>
                              <w:color w:val="000000"/>
                              <w:lang w:eastAsia="en-US"/>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48" type="#_x0000_t202" style="position:absolute;margin-left:474.1pt;margin-top:244.5pt;width:7.7pt;height:17.3pt;z-index:-2516367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" filled="f" stroked="f">
              <v:textbox style="mso-fit-shape-to-text:t" inset="0,0,0,0">
                <w:txbxContent>
                  <w:p w:rsidR="00000000" w:rsidRDefault="00400D8C">
                    <w:pPr>
                      <w:pStyle w:val="10"/>
                      <w:shd w:val="clear" w:color="auto" w:fill="auto"/>
                      <w:spacing w:line="240" w:lineRule="auto"/>
                    </w:pPr>
                    <w:r>
                      <w:rPr>
                        <w:rStyle w:val="44"/>
                        <w:noProof w:val="0"/>
                        <w:color w:val="000000"/>
                        <w:lang w:eastAsia="en-US"/>
                      </w:rPr>
                      <w:t>4</w:t>
                    </w:r>
                  </w:p>
                </w:txbxContent>
              </v:textbox>
              <w10:wrap anchorx="page" anchory="page"/>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81792" behindDoc="1" locked="0" layoutInCell="1" allowOverlap="1">
              <wp:simplePos x="0" y="0"/>
              <wp:positionH relativeFrom="page">
                <wp:posOffset>6021070</wp:posOffset>
              </wp:positionH>
              <wp:positionV relativeFrom="page">
                <wp:posOffset>3105150</wp:posOffset>
              </wp:positionV>
              <wp:extent cx="104775" cy="365125"/>
              <wp:effectExtent l="1270" t="0" r="0"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44"/>
                              <w:noProof w:val="0"/>
                              <w:color w:val="000000"/>
                              <w:lang w:eastAsia="en-US"/>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49" type="#_x0000_t202" style="position:absolute;margin-left:474.1pt;margin-top:244.5pt;width:8.25pt;height:28.75pt;z-index:-2516346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" filled="f" stroked="f">
              <v:textbox style="mso-fit-shape-to-text:t" inset="0,0,0,0">
                <w:txbxContent>
                  <w:p w:rsidR="00000000" w:rsidRDefault="00400D8C">
                    <w:pPr>
                      <w:pStyle w:val="10"/>
                      <w:shd w:val="clear" w:color="auto" w:fill="auto"/>
                      <w:spacing w:line="240" w:lineRule="auto"/>
                    </w:pPr>
                    <w:r>
                      <w:rPr>
                        <w:rStyle w:val="44"/>
                        <w:noProof w:val="0"/>
                        <w:color w:val="000000"/>
                        <w:lang w:eastAsia="en-US"/>
                      </w:rPr>
                      <w:t>4</w:t>
                    </w:r>
                  </w:p>
                </w:txbxContent>
              </v:textbox>
              <w10:wrap anchorx="page" anchory="page"/>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83840" behindDoc="1" locked="0" layoutInCell="1" allowOverlap="1">
              <wp:simplePos x="0" y="0"/>
              <wp:positionH relativeFrom="page">
                <wp:posOffset>4591685</wp:posOffset>
              </wp:positionH>
              <wp:positionV relativeFrom="page">
                <wp:posOffset>3823335</wp:posOffset>
              </wp:positionV>
              <wp:extent cx="1478280" cy="164465"/>
              <wp:effectExtent l="635" t="3810" r="0" b="3175"/>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color w:val="000000"/>
                              <w:u w:val="single"/>
                              <w:lang w:eastAsia="en-US"/>
                            </w:rPr>
                            <w:t>Follow-up Activities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0" type="#_x0000_t202" style="position:absolute;margin-left:361.55pt;margin-top:301.05pt;width:116.4pt;height:12.95pt;z-index:-2516326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" filled="f" stroked="f">
              <v:textbox style="mso-fit-shape-to-text:t" inset="0,0,0,0">
                <w:txbxContent>
                  <w:p w:rsidR="00000000" w:rsidRDefault="00400D8C">
                    <w:pPr>
                      <w:pStyle w:val="10"/>
                      <w:shd w:val="clear" w:color="auto" w:fill="auto"/>
                      <w:spacing w:line="240" w:lineRule="auto"/>
                    </w:pPr>
                    <w:r>
                      <w:rPr>
                        <w:color w:val="000000"/>
                        <w:u w:val="single"/>
                        <w:lang w:eastAsia="en-US"/>
                      </w:rPr>
                      <w:t>Follow-up Activities</w:t>
                    </w:r>
                  </w:p>
                </w:txbxContent>
              </v:textbox>
              <w10:wrap anchorx="page" anchory="page"/>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85888" behindDoc="1" locked="0" layoutInCell="1" allowOverlap="1">
              <wp:simplePos x="0" y="0"/>
              <wp:positionH relativeFrom="page">
                <wp:posOffset>4591685</wp:posOffset>
              </wp:positionH>
              <wp:positionV relativeFrom="page">
                <wp:posOffset>3823335</wp:posOffset>
              </wp:positionV>
              <wp:extent cx="1371600" cy="189865"/>
              <wp:effectExtent l="635" t="3810" r="0" b="3175"/>
              <wp:wrapNone/>
              <wp:docPr id="1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color w:val="000000"/>
                              <w:u w:val="single"/>
                              <w:lang w:eastAsia="en-US"/>
                            </w:rPr>
                            <w:t>Follow-up Activities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margin-left:361.55pt;margin-top:301.05pt;width:108pt;height:14.95pt;z-index:-2516305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" filled="f" stroked="f">
              <v:textbox style="mso-fit-shape-to-text:t" inset="0,0,0,0">
                <w:txbxContent>
                  <w:p w:rsidR="00000000" w:rsidRDefault="00400D8C">
                    <w:pPr>
                      <w:pStyle w:val="10"/>
                      <w:shd w:val="clear" w:color="auto" w:fill="auto"/>
                      <w:spacing w:line="240" w:lineRule="auto"/>
                    </w:pPr>
                    <w:r>
                      <w:rPr>
                        <w:color w:val="000000"/>
                        <w:u w:val="single"/>
                        <w:lang w:eastAsia="en-US"/>
                      </w:rPr>
                      <w:t>Follow-up Activities</w:t>
                    </w:r>
                  </w:p>
                </w:txbxContent>
              </v:textbox>
              <w10:wrap anchorx="page" anchory="page"/>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87936" behindDoc="1" locked="0" layoutInCell="1" allowOverlap="1">
              <wp:simplePos x="0" y="0"/>
              <wp:positionH relativeFrom="page">
                <wp:posOffset>4770120</wp:posOffset>
              </wp:positionH>
              <wp:positionV relativeFrom="page">
                <wp:posOffset>2894330</wp:posOffset>
              </wp:positionV>
              <wp:extent cx="1398905" cy="189865"/>
              <wp:effectExtent l="0" t="0" r="0" b="4445"/>
              <wp:wrapNone/>
              <wp:docPr id="1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890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Questions on the text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margin-left:375.6pt;margin-top:227.9pt;width:110.15pt;height:14.95pt;z-index:-2516285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Questions on the text</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61312" behindDoc="1" locked="0" layoutInCell="1" allowOverlap="1">
              <wp:simplePos x="0" y="0"/>
              <wp:positionH relativeFrom="page">
                <wp:posOffset>5039360</wp:posOffset>
              </wp:positionH>
              <wp:positionV relativeFrom="page">
                <wp:posOffset>2689860</wp:posOffset>
              </wp:positionV>
              <wp:extent cx="798830" cy="125095"/>
              <wp:effectExtent l="635" t="3810" r="635" b="444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50"/>
                              <w:color w:val="000000"/>
                              <w:lang w:eastAsia="en-US"/>
                            </w:rPr>
                            <w:t>Annotation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9" type="#_x0000_t202" style="position:absolute;margin-left:396.8pt;margin-top:211.8pt;width:62.9pt;height:9.8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nZerAIAAK4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" filled="f" stroked="f">
              <v:textbox style="mso-fit-shape-to-text:t" inset="0,0,0,0">
                <w:txbxContent>
                  <w:p w:rsidR="00000000" w:rsidRDefault="00400D8C">
                    <w:pPr>
                      <w:pStyle w:val="10"/>
                      <w:shd w:val="clear" w:color="auto" w:fill="auto"/>
                      <w:spacing w:line="240" w:lineRule="auto"/>
                    </w:pPr>
                    <w:r>
                      <w:rPr>
                        <w:rStyle w:val="50"/>
                        <w:color w:val="000000"/>
                        <w:lang w:eastAsia="en-US"/>
                      </w:rPr>
                      <w:t>Annotation</w:t>
                    </w:r>
                  </w:p>
                </w:txbxContent>
              </v:textbox>
              <w10:wrap anchorx="page" anchory="page"/>
            </v:shape>
          </w:pict>
        </mc:Fallback>
      </mc:AlternateConten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89984" behindDoc="1" locked="0" layoutInCell="1" allowOverlap="1">
              <wp:simplePos x="0" y="0"/>
              <wp:positionH relativeFrom="page">
                <wp:posOffset>5246370</wp:posOffset>
              </wp:positionH>
              <wp:positionV relativeFrom="page">
                <wp:posOffset>2879725</wp:posOffset>
              </wp:positionV>
              <wp:extent cx="1432560" cy="128270"/>
              <wp:effectExtent l="0" t="3175" r="0" b="1905"/>
              <wp:wrapNone/>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56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Finish the sentences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53" type="#_x0000_t202" style="position:absolute;margin-left:413.1pt;margin-top:226.75pt;width:112.8pt;height:10.1pt;z-index:-2516264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Finish the sentences</w:t>
                    </w:r>
                  </w:p>
                </w:txbxContent>
              </v:textbox>
              <w10:wrap anchorx="page" anchory="page"/>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92032" behindDoc="1" locked="0" layoutInCell="1" allowOverlap="1">
              <wp:simplePos x="0" y="0"/>
              <wp:positionH relativeFrom="page">
                <wp:posOffset>4857115</wp:posOffset>
              </wp:positionH>
              <wp:positionV relativeFrom="page">
                <wp:posOffset>2696210</wp:posOffset>
              </wp:positionV>
              <wp:extent cx="1032510" cy="189865"/>
              <wp:effectExtent l="0" t="635" r="1905" b="0"/>
              <wp:wrapNone/>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Give synonyms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54" type="#_x0000_t202" style="position:absolute;margin-left:382.45pt;margin-top:212.3pt;width:81.3pt;height:14.95pt;z-index:-2516244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Give synonyms</w:t>
                    </w:r>
                  </w:p>
                </w:txbxContent>
              </v:textbox>
              <w10:wrap anchorx="page" anchory="page"/>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94080" behindDoc="1" locked="0" layoutInCell="1" allowOverlap="1">
              <wp:simplePos x="0" y="0"/>
              <wp:positionH relativeFrom="page">
                <wp:posOffset>2183765</wp:posOffset>
              </wp:positionH>
              <wp:positionV relativeFrom="page">
                <wp:posOffset>2696210</wp:posOffset>
              </wp:positionV>
              <wp:extent cx="4398010" cy="189865"/>
              <wp:effectExtent l="2540" t="635" r="0" b="635"/>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801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Unforgettable impressions of the psychologist is the main thought.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55" type="#_x0000_t202" style="position:absolute;margin-left:171.95pt;margin-top:212.3pt;width:346.3pt;height:14.95pt;z-index:-2516224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Unforgettable impressions of the psychologist is the main thought.</w:t>
                    </w:r>
                  </w:p>
                </w:txbxContent>
              </v:textbox>
              <w10:wrap anchorx="page" anchory="page"/>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96128" behindDoc="1" locked="0" layoutInCell="1" allowOverlap="1">
              <wp:simplePos x="0" y="0"/>
              <wp:positionH relativeFrom="page">
                <wp:posOffset>6103620</wp:posOffset>
              </wp:positionH>
              <wp:positionV relativeFrom="page">
                <wp:posOffset>4785360</wp:posOffset>
              </wp:positionV>
              <wp:extent cx="674370" cy="189865"/>
              <wp:effectExtent l="0" t="3810" r="635" b="4445"/>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Prove that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56" type="#_x0000_t202" style="position:absolute;margin-left:480.6pt;margin-top:376.8pt;width:53.1pt;height:14.95pt;z-index:-2516203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Prove that</w:t>
                    </w:r>
                  </w:p>
                </w:txbxContent>
              </v:textbox>
              <w10:wrap anchorx="page" anchory="page"/>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98176" behindDoc="1" locked="0" layoutInCell="1" allowOverlap="1">
              <wp:simplePos x="0" y="0"/>
              <wp:positionH relativeFrom="page">
                <wp:posOffset>4410075</wp:posOffset>
              </wp:positionH>
              <wp:positionV relativeFrom="page">
                <wp:posOffset>5340985</wp:posOffset>
              </wp:positionV>
              <wp:extent cx="2200910" cy="189865"/>
              <wp:effectExtent l="0" t="0" r="3810" b="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91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1"/>
                              <w:color w:val="000000"/>
                              <w:lang w:eastAsia="en-US"/>
                            </w:rPr>
                            <w:t>Sentence rendering the main idea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57" type="#_x0000_t202" style="position:absolute;margin-left:347.25pt;margin-top:420.55pt;width:173.3pt;height:14.95pt;z-index:-2516183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" filled="f" stroked="f">
              <v:textbox style="mso-fit-shape-to-text:t" inset="0,0,0,0">
                <w:txbxContent>
                  <w:p w:rsidR="00000000" w:rsidRDefault="00400D8C">
                    <w:pPr>
                      <w:pStyle w:val="10"/>
                      <w:shd w:val="clear" w:color="auto" w:fill="auto"/>
                      <w:spacing w:line="240" w:lineRule="auto"/>
                    </w:pPr>
                    <w:r>
                      <w:rPr>
                        <w:rStyle w:val="1"/>
                        <w:color w:val="000000"/>
                        <w:lang w:eastAsia="en-US"/>
                      </w:rPr>
                      <w:t>Sentence rendering the main idea</w:t>
                    </w:r>
                  </w:p>
                </w:txbxContent>
              </v:textbox>
              <w10:wrap anchorx="page" anchory="page"/>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700224" behindDoc="1" locked="0" layoutInCell="1" allowOverlap="1">
              <wp:simplePos x="0" y="0"/>
              <wp:positionH relativeFrom="page">
                <wp:posOffset>5807710</wp:posOffset>
              </wp:positionH>
              <wp:positionV relativeFrom="page">
                <wp:posOffset>2769870</wp:posOffset>
              </wp:positionV>
              <wp:extent cx="1114425" cy="189865"/>
              <wp:effectExtent l="0" t="0" r="0" b="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Give equivalents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58" type="#_x0000_t202" style="position:absolute;margin-left:457.3pt;margin-top:218.1pt;width:87.75pt;height:14.95pt;z-index:-2516162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Give equivalents</w:t>
                    </w:r>
                  </w:p>
                </w:txbxContent>
              </v:textbox>
              <w10:wrap anchorx="page" anchory="page"/>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702272" behindDoc="1" locked="0" layoutInCell="1" allowOverlap="1">
              <wp:simplePos x="0" y="0"/>
              <wp:positionH relativeFrom="page">
                <wp:posOffset>4609465</wp:posOffset>
              </wp:positionH>
              <wp:positionV relativeFrom="page">
                <wp:posOffset>3215005</wp:posOffset>
              </wp:positionV>
              <wp:extent cx="1266190" cy="189865"/>
              <wp:effectExtent l="0" t="0" r="0" b="3810"/>
              <wp:wrapNone/>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1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27"/>
                              <w:color w:val="000000"/>
                              <w:lang w:eastAsia="en-US"/>
                            </w:rPr>
                            <w:t>Comment the story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59" type="#_x0000_t202" style="position:absolute;margin-left:362.95pt;margin-top:253.15pt;width:99.7pt;height:14.95pt;z-index:-25161420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" filled="f" stroked="f">
              <v:textbox style="mso-fit-shape-to-text:t" inset="0,0,0,0">
                <w:txbxContent>
                  <w:p w:rsidR="00000000" w:rsidRDefault="00400D8C">
                    <w:pPr>
                      <w:pStyle w:val="10"/>
                      <w:shd w:val="clear" w:color="auto" w:fill="auto"/>
                      <w:spacing w:line="240" w:lineRule="auto"/>
                    </w:pPr>
                    <w:r>
                      <w:rPr>
                        <w:rStyle w:val="27"/>
                        <w:color w:val="000000"/>
                        <w:lang w:eastAsia="en-US"/>
                      </w:rPr>
                      <w:t>Comment the story</w:t>
                    </w:r>
                  </w:p>
                </w:txbxContent>
              </v:textbox>
              <w10:wrap anchorx="page" anchory="page"/>
            </v:shape>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63360" behindDoc="1" locked="0" layoutInCell="1" allowOverlap="1">
              <wp:simplePos x="0" y="0"/>
              <wp:positionH relativeFrom="page">
                <wp:posOffset>5039360</wp:posOffset>
              </wp:positionH>
              <wp:positionV relativeFrom="page">
                <wp:posOffset>2689860</wp:posOffset>
              </wp:positionV>
              <wp:extent cx="742950" cy="189865"/>
              <wp:effectExtent l="635" t="3810" r="635" b="4445"/>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50"/>
                              <w:color w:val="000000"/>
                              <w:lang w:eastAsia="en-US"/>
                            </w:rPr>
                            <w:t>Annotation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style="position:absolute;margin-left:396.8pt;margin-top:211.8pt;width:58.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" filled="f" stroked="f">
              <v:textbox style="mso-fit-shape-to-text:t" inset="0,0,0,0">
                <w:txbxContent>
                  <w:p w:rsidR="00000000" w:rsidRDefault="00400D8C">
                    <w:pPr>
                      <w:pStyle w:val="10"/>
                      <w:shd w:val="clear" w:color="auto" w:fill="auto"/>
                      <w:spacing w:line="240" w:lineRule="auto"/>
                    </w:pPr>
                    <w:r>
                      <w:rPr>
                        <w:rStyle w:val="50"/>
                        <w:color w:val="000000"/>
                        <w:lang w:eastAsia="en-US"/>
                      </w:rPr>
                      <w:t>Annotation</w:t>
                    </w:r>
                  </w:p>
                </w:txbxContent>
              </v:textbox>
              <w10:wrap anchorx="page" anchory="page"/>
            </v:shape>
          </w:pict>
        </mc:Fallback>
      </mc:AlternateConten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704320" behindDoc="1" locked="0" layoutInCell="1" allowOverlap="1">
              <wp:simplePos x="0" y="0"/>
              <wp:positionH relativeFrom="page">
                <wp:posOffset>5246370</wp:posOffset>
              </wp:positionH>
              <wp:positionV relativeFrom="page">
                <wp:posOffset>2879725</wp:posOffset>
              </wp:positionV>
              <wp:extent cx="1330325" cy="189865"/>
              <wp:effectExtent l="0" t="3175" r="0" b="1905"/>
              <wp:wrapNone/>
              <wp:docPr id="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Finish the sentences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60" type="#_x0000_t202" style="position:absolute;margin-left:413.1pt;margin-top:226.75pt;width:104.75pt;height:14.95pt;z-index:-2516121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e/rgIAALA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Finish the sentences</w:t>
                    </w:r>
                  </w:p>
                </w:txbxContent>
              </v:textbox>
              <w10:wrap anchorx="page" anchory="page"/>
            </v:shape>
          </w:pict>
        </mc:Fallback>
      </mc:AlternateConten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706368" behindDoc="1" locked="0" layoutInCell="1" allowOverlap="1">
              <wp:simplePos x="0" y="0"/>
              <wp:positionH relativeFrom="page">
                <wp:posOffset>5246370</wp:posOffset>
              </wp:positionH>
              <wp:positionV relativeFrom="page">
                <wp:posOffset>2879725</wp:posOffset>
              </wp:positionV>
              <wp:extent cx="1432560" cy="128270"/>
              <wp:effectExtent l="0" t="3175" r="0" b="1905"/>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56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31"/>
                              <w:color w:val="000000"/>
                              <w:lang w:eastAsia="en-US"/>
                            </w:rPr>
                            <w:t>Finish the sentences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61" type="#_x0000_t202" style="position:absolute;margin-left:413.1pt;margin-top:226.75pt;width:112.8pt;height:10.1pt;z-index:-25161011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" filled="f" stroked="f">
              <v:textbox style="mso-fit-shape-to-text:t" inset="0,0,0,0">
                <w:txbxContent>
                  <w:p w:rsidR="00000000" w:rsidRDefault="00400D8C">
                    <w:pPr>
                      <w:pStyle w:val="10"/>
                      <w:shd w:val="clear" w:color="auto" w:fill="auto"/>
                      <w:spacing w:line="240" w:lineRule="auto"/>
                    </w:pPr>
                    <w:r>
                      <w:rPr>
                        <w:rStyle w:val="31"/>
                        <w:color w:val="000000"/>
                        <w:lang w:eastAsia="en-US"/>
                      </w:rPr>
                      <w:t>Finish the sentences</w:t>
                    </w:r>
                  </w:p>
                </w:txbxContent>
              </v:textbox>
              <w10:wrap anchorx="page" anchory="page"/>
            </v:shape>
          </w:pict>
        </mc:Fallback>
      </mc:AlternateConten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65408" behindDoc="1" locked="0" layoutInCell="1" allowOverlap="1">
              <wp:simplePos x="0" y="0"/>
              <wp:positionH relativeFrom="page">
                <wp:posOffset>3212465</wp:posOffset>
              </wp:positionH>
              <wp:positionV relativeFrom="page">
                <wp:posOffset>3004185</wp:posOffset>
              </wp:positionV>
              <wp:extent cx="4270375" cy="176530"/>
              <wp:effectExtent l="2540" t="3810" r="3810" b="635"/>
              <wp:wrapNone/>
              <wp:docPr id="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037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a6"/>
                              <w:color w:val="000000"/>
                              <w:lang w:eastAsia="en-US"/>
                            </w:rPr>
                            <w:t>Their songs, poems helped the Indians to keep their culture.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252.95pt;margin-top:236.55pt;width:336.25pt;height:13.9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" filled="f" stroked="f">
              <v:textbox style="mso-fit-shape-to-text:t" inset="0,0,0,0">
                <w:txbxContent>
                  <w:p w:rsidR="00000000" w:rsidRDefault="00400D8C">
                    <w:pPr>
                      <w:pStyle w:val="10"/>
                      <w:shd w:val="clear" w:color="auto" w:fill="auto"/>
                      <w:spacing w:line="240" w:lineRule="auto"/>
                    </w:pPr>
                    <w:r>
                      <w:rPr>
                        <w:rStyle w:val="a6"/>
                        <w:color w:val="000000"/>
                        <w:lang w:eastAsia="en-US"/>
                      </w:rPr>
                      <w:t>Their songs, poems helped the Indians to keep their culture.</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sz w:val="2"/>
        <w:szCs w:val="2"/>
        <w:lang w:eastAsia="ru-RU"/>
      </w:rPr>
    </w:pPr>
    <w:r>
      <w:rPr>
        <w:noProof/>
        <w:lang w:val="ru-RU" w:eastAsia="ru-RU"/>
      </w:rPr>
      <mc:AlternateContent>
        <mc:Choice Requires="wps">
          <w:drawing>
            <wp:anchor distT="0" distB="0" distL="63500" distR="63500" simplePos="0" relativeHeight="251667456" behindDoc="1" locked="0" layoutInCell="1" allowOverlap="1">
              <wp:simplePos x="0" y="0"/>
              <wp:positionH relativeFrom="page">
                <wp:posOffset>3212465</wp:posOffset>
              </wp:positionH>
              <wp:positionV relativeFrom="page">
                <wp:posOffset>3004185</wp:posOffset>
              </wp:positionV>
              <wp:extent cx="4270375" cy="176530"/>
              <wp:effectExtent l="2540" t="3810" r="3810" b="635"/>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0375"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400D8C">
                          <w:pPr>
                            <w:pStyle w:val="10"/>
                            <w:shd w:val="clear" w:color="auto" w:fill="auto"/>
                            <w:spacing w:line="240" w:lineRule="auto"/>
                          </w:pPr>
                          <w:r>
                            <w:rPr>
                              <w:rStyle w:val="a6"/>
                              <w:color w:val="000000"/>
                              <w:lang w:eastAsia="en-US"/>
                            </w:rPr>
                            <w:t>Their songs, poems helped the Indians to keep their culture.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2" type="#_x0000_t202" style="position:absolute;margin-left:252.95pt;margin-top:236.55pt;width:336.25pt;height:13.9pt;z-index:-2516490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" filled="f" stroked="f">
              <v:textbox style="mso-fit-shape-to-text:t" inset="0,0,0,0">
                <w:txbxContent>
                  <w:p w:rsidR="00000000" w:rsidRDefault="00400D8C">
                    <w:pPr>
                      <w:pStyle w:val="10"/>
                      <w:shd w:val="clear" w:color="auto" w:fill="auto"/>
                      <w:spacing w:line="240" w:lineRule="auto"/>
                    </w:pPr>
                    <w:r>
                      <w:rPr>
                        <w:rStyle w:val="a6"/>
                        <w:color w:val="000000"/>
                        <w:lang w:eastAsia="en-US"/>
                      </w:rPr>
                      <w:t>Their songs, poems helped the Indians to keep their culture.</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00D8C">
    <w:pPr>
      <w:rPr>
        <w:color w:val="auto"/>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1">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2">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3">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4">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5">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6">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7">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8">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1">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2">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3">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4">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5">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6">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7">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8">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0F"/>
    <w:multiLevelType w:val="multilevel"/>
    <w:tmpl w:val="0000000E"/>
    <w:lvl w:ilvl="0">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1">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2">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3">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4">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5">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6">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7">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lvl w:ilvl="8">
      <w:start w:val="1"/>
      <w:numFmt w:val="decimal"/>
      <w:lvlText w:val="%1."/>
      <w:lvlJc w:val="left"/>
      <w:rPr>
        <w:rFonts w:ascii="Georgia" w:hAnsi="Georgia" w:cs="Georgia"/>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00000013"/>
    <w:multiLevelType w:val="multilevel"/>
    <w:tmpl w:val="00000012"/>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nsid w:val="0000001B"/>
    <w:multiLevelType w:val="multilevel"/>
    <w:tmpl w:val="0000001A"/>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nsid w:val="0000001F"/>
    <w:multiLevelType w:val="multilevel"/>
    <w:tmpl w:val="0000001E"/>
    <w:lvl w:ilvl="0">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00000023"/>
    <w:multiLevelType w:val="multilevel"/>
    <w:tmpl w:val="00000022"/>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00000027"/>
    <w:multiLevelType w:val="multilevel"/>
    <w:tmpl w:val="0000002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2">
    <w:nsid w:val="0000002D"/>
    <w:multiLevelType w:val="multilevel"/>
    <w:tmpl w:val="0000002C"/>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3">
    <w:nsid w:val="0000002F"/>
    <w:multiLevelType w:val="multilevel"/>
    <w:tmpl w:val="0000002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00000031"/>
    <w:multiLevelType w:val="multilevel"/>
    <w:tmpl w:val="00000030"/>
    <w:lvl w:ilvl="0">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5">
    <w:nsid w:val="00000033"/>
    <w:multiLevelType w:val="multilevel"/>
    <w:tmpl w:val="0000003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7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D8C"/>
    <w:rsid w:val="00400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z w:val="26"/>
      <w:szCs w:val="26"/>
      <w:u w:val="none"/>
    </w:rPr>
  </w:style>
  <w:style w:type="character" w:customStyle="1" w:styleId="a5">
    <w:name w:val="Колонтитул_"/>
    <w:basedOn w:val="a0"/>
    <w:link w:val="10"/>
    <w:uiPriority w:val="99"/>
    <w:rPr>
      <w:rFonts w:ascii="Times New Roman" w:hAnsi="Times New Roman" w:cs="Times New Roman"/>
      <w:sz w:val="26"/>
      <w:szCs w:val="26"/>
      <w:u w:val="none"/>
    </w:rPr>
  </w:style>
  <w:style w:type="character" w:customStyle="1" w:styleId="a6">
    <w:name w:val="Колонтитул"/>
    <w:basedOn w:val="a5"/>
    <w:uiPriority w:val="99"/>
    <w:rPr>
      <w:rFonts w:ascii="Times New Roman" w:hAnsi="Times New Roman" w:cs="Times New Roman"/>
      <w:sz w:val="26"/>
      <w:szCs w:val="26"/>
      <w:u w:val="none"/>
    </w:rPr>
  </w:style>
  <w:style w:type="paragraph" w:styleId="a4">
    <w:name w:val="Body Text"/>
    <w:basedOn w:val="a"/>
    <w:link w:val="1"/>
    <w:uiPriority w:val="99"/>
    <w:pPr>
      <w:shd w:val="clear" w:color="auto" w:fill="FFFFFF"/>
      <w:spacing w:after="420" w:line="480" w:lineRule="exact"/>
      <w:ind w:hanging="640"/>
      <w:jc w:val="both"/>
    </w:pPr>
    <w:rPr>
      <w:rFonts w:ascii="Times New Roman" w:hAnsi="Times New Roman" w:cs="Times New Roman"/>
      <w:color w:val="auto"/>
      <w:sz w:val="26"/>
      <w:szCs w:val="26"/>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Arial Narrow" w:hAnsi="Arial Narrow" w:cs="Arial Narrow"/>
      <w:i/>
      <w:iCs/>
      <w:noProof/>
      <w:spacing w:val="10"/>
      <w:u w:val="none"/>
    </w:rPr>
  </w:style>
  <w:style w:type="character" w:customStyle="1" w:styleId="14">
    <w:name w:val="Основной текст + 14"/>
    <w:aliases w:val="5 pt,Полужирный,Интервал -1 pt"/>
    <w:basedOn w:val="1"/>
    <w:uiPriority w:val="99"/>
    <w:rPr>
      <w:rFonts w:ascii="Times New Roman" w:hAnsi="Times New Roman" w:cs="Times New Roman"/>
      <w:b/>
      <w:bCs/>
      <w:spacing w:val="-20"/>
      <w:sz w:val="29"/>
      <w:szCs w:val="29"/>
      <w:u w:val="none"/>
    </w:rPr>
  </w:style>
  <w:style w:type="character" w:customStyle="1" w:styleId="3">
    <w:name w:val="Основной текст (3)_"/>
    <w:basedOn w:val="a0"/>
    <w:link w:val="30"/>
    <w:uiPriority w:val="99"/>
    <w:rPr>
      <w:rFonts w:ascii="Arial Narrow" w:hAnsi="Arial Narrow" w:cs="Arial Narrow"/>
      <w:b/>
      <w:bCs/>
      <w:i/>
      <w:iCs/>
      <w:sz w:val="27"/>
      <w:szCs w:val="27"/>
      <w:u w:val="none"/>
    </w:rPr>
  </w:style>
  <w:style w:type="character" w:customStyle="1" w:styleId="5Exact">
    <w:name w:val="Основной текст (5) Exact"/>
    <w:basedOn w:val="a0"/>
    <w:link w:val="5"/>
    <w:uiPriority w:val="99"/>
    <w:rPr>
      <w:rFonts w:ascii="Times New Roman" w:hAnsi="Times New Roman" w:cs="Times New Roman"/>
      <w:i/>
      <w:iCs/>
      <w:noProof/>
      <w:spacing w:val="58"/>
      <w:sz w:val="20"/>
      <w:szCs w:val="20"/>
      <w:u w:val="none"/>
    </w:rPr>
  </w:style>
  <w:style w:type="character" w:customStyle="1" w:styleId="4">
    <w:name w:val="Заголовок №4_"/>
    <w:basedOn w:val="a0"/>
    <w:link w:val="40"/>
    <w:uiPriority w:val="99"/>
    <w:rPr>
      <w:rFonts w:ascii="Times New Roman" w:hAnsi="Times New Roman" w:cs="Times New Roman"/>
      <w:noProof/>
      <w:sz w:val="32"/>
      <w:szCs w:val="32"/>
      <w:u w:val="none"/>
    </w:rPr>
  </w:style>
  <w:style w:type="character" w:customStyle="1" w:styleId="ArialNarrow">
    <w:name w:val="Основной текст + Arial Narrow"/>
    <w:aliases w:val="12 pt,Курсив,Интервал 0 pt"/>
    <w:basedOn w:val="1"/>
    <w:uiPriority w:val="99"/>
    <w:rPr>
      <w:rFonts w:ascii="Arial Narrow" w:hAnsi="Arial Narrow" w:cs="Arial Narrow"/>
      <w:i/>
      <w:iCs/>
      <w:noProof/>
      <w:spacing w:val="10"/>
      <w:sz w:val="24"/>
      <w:szCs w:val="24"/>
      <w:u w:val="none"/>
    </w:rPr>
  </w:style>
  <w:style w:type="character" w:customStyle="1" w:styleId="2TimesNewRoman">
    <w:name w:val="Основной текст (2) + Times New Roman"/>
    <w:aliases w:val="13 pt,Не курсив,Интервал 0 pt3"/>
    <w:basedOn w:val="2"/>
    <w:uiPriority w:val="99"/>
    <w:rPr>
      <w:rFonts w:ascii="Times New Roman" w:hAnsi="Times New Roman" w:cs="Times New Roman"/>
      <w:noProof/>
      <w:spacing w:val="0"/>
      <w:sz w:val="26"/>
      <w:szCs w:val="26"/>
      <w:u w:val="none"/>
    </w:rPr>
  </w:style>
  <w:style w:type="character" w:customStyle="1" w:styleId="Exact">
    <w:name w:val="Основной текст Exact"/>
    <w:basedOn w:val="a0"/>
    <w:uiPriority w:val="99"/>
    <w:rPr>
      <w:rFonts w:ascii="Times New Roman" w:hAnsi="Times New Roman" w:cs="Times New Roman"/>
      <w:spacing w:val="5"/>
      <w:u w:val="none"/>
    </w:rPr>
  </w:style>
  <w:style w:type="character" w:customStyle="1" w:styleId="41">
    <w:name w:val="Основной текст (4)_"/>
    <w:basedOn w:val="a0"/>
    <w:link w:val="42"/>
    <w:uiPriority w:val="99"/>
    <w:rPr>
      <w:rFonts w:ascii="Georgia" w:hAnsi="Georgia" w:cs="Georgia"/>
      <w:b/>
      <w:bCs/>
      <w:i/>
      <w:iCs/>
      <w:noProof/>
      <w:spacing w:val="-10"/>
      <w:sz w:val="15"/>
      <w:szCs w:val="15"/>
      <w:u w:val="none"/>
    </w:rPr>
  </w:style>
  <w:style w:type="character" w:customStyle="1" w:styleId="50">
    <w:name w:val="Колонтитул5"/>
    <w:basedOn w:val="a5"/>
    <w:uiPriority w:val="99"/>
    <w:rPr>
      <w:rFonts w:ascii="Times New Roman" w:hAnsi="Times New Roman" w:cs="Times New Roman"/>
      <w:sz w:val="26"/>
      <w:szCs w:val="26"/>
      <w:u w:val="single"/>
    </w:rPr>
  </w:style>
  <w:style w:type="character" w:customStyle="1" w:styleId="21">
    <w:name w:val="Заголовок №2_"/>
    <w:basedOn w:val="a0"/>
    <w:link w:val="22"/>
    <w:uiPriority w:val="99"/>
    <w:rPr>
      <w:rFonts w:ascii="Arial Narrow" w:hAnsi="Arial Narrow" w:cs="Arial Narrow"/>
      <w:b/>
      <w:bCs/>
      <w:i/>
      <w:iCs/>
      <w:noProof/>
      <w:sz w:val="27"/>
      <w:szCs w:val="27"/>
      <w:u w:val="none"/>
    </w:rPr>
  </w:style>
  <w:style w:type="character" w:customStyle="1" w:styleId="Georgia">
    <w:name w:val="Основной текст + Georgia"/>
    <w:aliases w:val="12 pt3"/>
    <w:basedOn w:val="1"/>
    <w:uiPriority w:val="99"/>
    <w:rPr>
      <w:rFonts w:ascii="Georgia" w:hAnsi="Georgia" w:cs="Georgia"/>
      <w:sz w:val="24"/>
      <w:szCs w:val="24"/>
      <w:u w:val="none"/>
      <w:lang w:val="ru-RU" w:eastAsia="ru-RU"/>
    </w:rPr>
  </w:style>
  <w:style w:type="character" w:customStyle="1" w:styleId="6">
    <w:name w:val="Заголовок №6_"/>
    <w:basedOn w:val="a0"/>
    <w:link w:val="60"/>
    <w:uiPriority w:val="99"/>
    <w:rPr>
      <w:rFonts w:ascii="Arial Narrow" w:hAnsi="Arial Narrow" w:cs="Arial Narrow"/>
      <w:i/>
      <w:iCs/>
      <w:noProof/>
      <w:spacing w:val="10"/>
      <w:u w:val="none"/>
    </w:rPr>
  </w:style>
  <w:style w:type="character" w:customStyle="1" w:styleId="8">
    <w:name w:val="Основной текст (8)_"/>
    <w:basedOn w:val="a0"/>
    <w:link w:val="80"/>
    <w:uiPriority w:val="99"/>
    <w:rPr>
      <w:rFonts w:ascii="Times New Roman" w:hAnsi="Times New Roman" w:cs="Times New Roman"/>
      <w:b/>
      <w:bCs/>
      <w:sz w:val="25"/>
      <w:szCs w:val="25"/>
      <w:u w:val="none"/>
      <w:lang w:val="ru-RU" w:eastAsia="ru-RU"/>
    </w:rPr>
  </w:style>
  <w:style w:type="character" w:customStyle="1" w:styleId="8Georgia">
    <w:name w:val="Основной текст (8) + Georgia"/>
    <w:aliases w:val="12 pt2,Не полужирный"/>
    <w:basedOn w:val="8"/>
    <w:uiPriority w:val="99"/>
    <w:rPr>
      <w:rFonts w:ascii="Georgia" w:hAnsi="Georgia" w:cs="Georgia"/>
      <w:noProof/>
      <w:sz w:val="24"/>
      <w:szCs w:val="24"/>
      <w:u w:val="none"/>
    </w:rPr>
  </w:style>
  <w:style w:type="character" w:customStyle="1" w:styleId="813pt">
    <w:name w:val="Основной текст (8) + 13 pt"/>
    <w:aliases w:val="Не полужирный3"/>
    <w:basedOn w:val="8"/>
    <w:uiPriority w:val="99"/>
    <w:rPr>
      <w:rFonts w:ascii="Times New Roman" w:hAnsi="Times New Roman" w:cs="Times New Roman"/>
      <w:sz w:val="26"/>
      <w:szCs w:val="26"/>
      <w:u w:val="none"/>
      <w:lang w:val="ru-RU" w:eastAsia="ru-RU"/>
    </w:rPr>
  </w:style>
  <w:style w:type="character" w:customStyle="1" w:styleId="23">
    <w:name w:val="Оглавление (2)_"/>
    <w:basedOn w:val="a0"/>
    <w:link w:val="24"/>
    <w:uiPriority w:val="99"/>
    <w:rPr>
      <w:rFonts w:ascii="Arial Narrow" w:hAnsi="Arial Narrow" w:cs="Arial Narrow"/>
      <w:i/>
      <w:iCs/>
      <w:noProof/>
      <w:spacing w:val="10"/>
      <w:u w:val="none"/>
    </w:rPr>
  </w:style>
  <w:style w:type="character" w:customStyle="1" w:styleId="a8">
    <w:name w:val="Оглавление_"/>
    <w:basedOn w:val="a0"/>
    <w:link w:val="11"/>
    <w:uiPriority w:val="99"/>
    <w:rPr>
      <w:rFonts w:ascii="Times New Roman" w:hAnsi="Times New Roman" w:cs="Times New Roman"/>
      <w:sz w:val="26"/>
      <w:szCs w:val="26"/>
      <w:u w:val="none"/>
    </w:rPr>
  </w:style>
  <w:style w:type="character" w:customStyle="1" w:styleId="a9">
    <w:name w:val="Оглавление"/>
    <w:basedOn w:val="a8"/>
    <w:uiPriority w:val="99"/>
    <w:rPr>
      <w:rFonts w:ascii="Times New Roman" w:hAnsi="Times New Roman" w:cs="Times New Roman"/>
      <w:sz w:val="26"/>
      <w:szCs w:val="26"/>
      <w:u w:val="single"/>
    </w:rPr>
  </w:style>
  <w:style w:type="character" w:customStyle="1" w:styleId="7">
    <w:name w:val="Заголовок №7_"/>
    <w:basedOn w:val="a0"/>
    <w:link w:val="70"/>
    <w:uiPriority w:val="99"/>
    <w:rPr>
      <w:rFonts w:ascii="Arial Narrow" w:hAnsi="Arial Narrow" w:cs="Arial Narrow"/>
      <w:i/>
      <w:iCs/>
      <w:noProof/>
      <w:spacing w:val="10"/>
      <w:u w:val="none"/>
    </w:rPr>
  </w:style>
  <w:style w:type="character" w:customStyle="1" w:styleId="9">
    <w:name w:val="Основной текст (9)_"/>
    <w:basedOn w:val="a0"/>
    <w:link w:val="90"/>
    <w:uiPriority w:val="99"/>
    <w:rPr>
      <w:rFonts w:ascii="Times New Roman" w:hAnsi="Times New Roman" w:cs="Times New Roman"/>
      <w:b/>
      <w:bCs/>
      <w:spacing w:val="-10"/>
      <w:sz w:val="27"/>
      <w:szCs w:val="27"/>
      <w:u w:val="none"/>
    </w:rPr>
  </w:style>
  <w:style w:type="character" w:customStyle="1" w:styleId="913pt">
    <w:name w:val="Основной текст (9) + 13 pt"/>
    <w:aliases w:val="Не полужирный2,Интервал 0 pt2"/>
    <w:basedOn w:val="9"/>
    <w:uiPriority w:val="99"/>
    <w:rPr>
      <w:rFonts w:ascii="Times New Roman" w:hAnsi="Times New Roman" w:cs="Times New Roman"/>
      <w:spacing w:val="0"/>
      <w:sz w:val="26"/>
      <w:szCs w:val="26"/>
      <w:u w:val="none"/>
    </w:rPr>
  </w:style>
  <w:style w:type="character" w:customStyle="1" w:styleId="81">
    <w:name w:val="Основной текст (8) + Не полужирный"/>
    <w:aliases w:val="Курсив2,Интервал -1 pt1"/>
    <w:basedOn w:val="8"/>
    <w:uiPriority w:val="99"/>
    <w:rPr>
      <w:rFonts w:ascii="Times New Roman" w:hAnsi="Times New Roman" w:cs="Times New Roman"/>
      <w:i/>
      <w:iCs/>
      <w:noProof/>
      <w:spacing w:val="-20"/>
      <w:sz w:val="25"/>
      <w:szCs w:val="25"/>
      <w:u w:val="none"/>
    </w:rPr>
  </w:style>
  <w:style w:type="character" w:customStyle="1" w:styleId="100">
    <w:name w:val="Основной текст (10)_"/>
    <w:basedOn w:val="a0"/>
    <w:link w:val="101"/>
    <w:uiPriority w:val="99"/>
    <w:rPr>
      <w:rFonts w:ascii="Georgia" w:hAnsi="Georgia" w:cs="Georgia"/>
      <w:noProof/>
      <w:sz w:val="30"/>
      <w:szCs w:val="30"/>
      <w:u w:val="none"/>
    </w:rPr>
  </w:style>
  <w:style w:type="character" w:customStyle="1" w:styleId="110">
    <w:name w:val="Основной текст (11)_"/>
    <w:basedOn w:val="a0"/>
    <w:link w:val="111"/>
    <w:uiPriority w:val="99"/>
    <w:rPr>
      <w:rFonts w:ascii="Times New Roman" w:hAnsi="Times New Roman" w:cs="Times New Roman"/>
      <w:b/>
      <w:bCs/>
      <w:spacing w:val="-10"/>
      <w:sz w:val="27"/>
      <w:szCs w:val="27"/>
      <w:u w:val="none"/>
    </w:rPr>
  </w:style>
  <w:style w:type="character" w:customStyle="1" w:styleId="12Exact">
    <w:name w:val="Основной текст (12) Exact"/>
    <w:basedOn w:val="a0"/>
    <w:uiPriority w:val="99"/>
    <w:rPr>
      <w:rFonts w:ascii="Times New Roman" w:hAnsi="Times New Roman" w:cs="Times New Roman"/>
      <w:b/>
      <w:bCs/>
      <w:spacing w:val="5"/>
      <w:u w:val="none"/>
    </w:rPr>
  </w:style>
  <w:style w:type="character" w:customStyle="1" w:styleId="2TimesNewRoman0">
    <w:name w:val="Оглавление (2) + Times New Roman"/>
    <w:aliases w:val="13 pt2,Не курсив3,Интервал 0 pt1"/>
    <w:basedOn w:val="23"/>
    <w:uiPriority w:val="99"/>
    <w:rPr>
      <w:rFonts w:ascii="Times New Roman" w:hAnsi="Times New Roman" w:cs="Times New Roman"/>
      <w:noProof/>
      <w:spacing w:val="0"/>
      <w:sz w:val="26"/>
      <w:szCs w:val="26"/>
      <w:u w:val="none"/>
    </w:rPr>
  </w:style>
  <w:style w:type="character" w:customStyle="1" w:styleId="43">
    <w:name w:val="Колонтитул4"/>
    <w:basedOn w:val="a5"/>
    <w:uiPriority w:val="99"/>
    <w:rPr>
      <w:rFonts w:ascii="Times New Roman" w:hAnsi="Times New Roman" w:cs="Times New Roman"/>
      <w:sz w:val="26"/>
      <w:szCs w:val="26"/>
      <w:u w:val="single"/>
    </w:rPr>
  </w:style>
  <w:style w:type="character" w:customStyle="1" w:styleId="aa">
    <w:name w:val="Подпись к картинке_"/>
    <w:basedOn w:val="a0"/>
    <w:link w:val="ab"/>
    <w:uiPriority w:val="99"/>
    <w:rPr>
      <w:rFonts w:ascii="Times New Roman" w:hAnsi="Times New Roman" w:cs="Times New Roman"/>
      <w:sz w:val="26"/>
      <w:szCs w:val="26"/>
      <w:u w:val="none"/>
    </w:rPr>
  </w:style>
  <w:style w:type="character" w:customStyle="1" w:styleId="25">
    <w:name w:val="Подпись к картинке (2)_"/>
    <w:basedOn w:val="a0"/>
    <w:link w:val="26"/>
    <w:uiPriority w:val="99"/>
    <w:rPr>
      <w:rFonts w:ascii="Georgia" w:hAnsi="Georgia" w:cs="Georgia"/>
      <w:noProof/>
      <w:spacing w:val="110"/>
      <w:sz w:val="15"/>
      <w:szCs w:val="15"/>
      <w:u w:val="none"/>
    </w:rPr>
  </w:style>
  <w:style w:type="character" w:customStyle="1" w:styleId="51">
    <w:name w:val="Заголовок №5_"/>
    <w:basedOn w:val="a0"/>
    <w:link w:val="52"/>
    <w:uiPriority w:val="99"/>
    <w:rPr>
      <w:rFonts w:ascii="Times New Roman" w:hAnsi="Times New Roman" w:cs="Times New Roman"/>
      <w:b/>
      <w:bCs/>
      <w:noProof/>
      <w:sz w:val="26"/>
      <w:szCs w:val="26"/>
      <w:u w:val="none"/>
    </w:rPr>
  </w:style>
  <w:style w:type="character" w:customStyle="1" w:styleId="420">
    <w:name w:val="Заголовок №4 (2)_"/>
    <w:basedOn w:val="a0"/>
    <w:link w:val="421"/>
    <w:uiPriority w:val="99"/>
    <w:rPr>
      <w:rFonts w:ascii="Georgia" w:hAnsi="Georgia" w:cs="Georgia"/>
      <w:noProof/>
      <w:sz w:val="30"/>
      <w:szCs w:val="30"/>
      <w:u w:val="none"/>
    </w:rPr>
  </w:style>
  <w:style w:type="character" w:customStyle="1" w:styleId="44">
    <w:name w:val="Колонтитул (4)"/>
    <w:basedOn w:val="a0"/>
    <w:uiPriority w:val="99"/>
    <w:rPr>
      <w:rFonts w:ascii="Times New Roman" w:hAnsi="Times New Roman" w:cs="Times New Roman"/>
      <w:noProof/>
      <w:w w:val="66"/>
      <w:sz w:val="50"/>
      <w:szCs w:val="50"/>
      <w:u w:val="none"/>
    </w:rPr>
  </w:style>
  <w:style w:type="character" w:customStyle="1" w:styleId="16">
    <w:name w:val="Основной текст (16)_"/>
    <w:basedOn w:val="a0"/>
    <w:link w:val="161"/>
    <w:uiPriority w:val="99"/>
    <w:rPr>
      <w:rFonts w:ascii="Times New Roman" w:hAnsi="Times New Roman" w:cs="Times New Roman"/>
      <w:b/>
      <w:bCs/>
      <w:sz w:val="27"/>
      <w:szCs w:val="27"/>
      <w:u w:val="none"/>
    </w:rPr>
  </w:style>
  <w:style w:type="character" w:customStyle="1" w:styleId="160">
    <w:name w:val="Основной текст (16)"/>
    <w:basedOn w:val="16"/>
    <w:uiPriority w:val="99"/>
    <w:rPr>
      <w:rFonts w:ascii="Times New Roman" w:hAnsi="Times New Roman" w:cs="Times New Roman"/>
      <w:b/>
      <w:bCs/>
      <w:sz w:val="27"/>
      <w:szCs w:val="27"/>
      <w:u w:val="single"/>
    </w:rPr>
  </w:style>
  <w:style w:type="character" w:customStyle="1" w:styleId="91">
    <w:name w:val="Заголовок №9_"/>
    <w:basedOn w:val="a0"/>
    <w:link w:val="92"/>
    <w:uiPriority w:val="99"/>
    <w:rPr>
      <w:rFonts w:ascii="Arial Narrow" w:hAnsi="Arial Narrow" w:cs="Arial Narrow"/>
      <w:i/>
      <w:iCs/>
      <w:noProof/>
      <w:spacing w:val="-10"/>
      <w:u w:val="none"/>
    </w:rPr>
  </w:style>
  <w:style w:type="character" w:customStyle="1" w:styleId="31">
    <w:name w:val="Колонтитул3"/>
    <w:basedOn w:val="a5"/>
    <w:uiPriority w:val="99"/>
    <w:rPr>
      <w:rFonts w:ascii="Times New Roman" w:hAnsi="Times New Roman" w:cs="Times New Roman"/>
      <w:sz w:val="26"/>
      <w:szCs w:val="26"/>
      <w:u w:val="none"/>
    </w:rPr>
  </w:style>
  <w:style w:type="character" w:customStyle="1" w:styleId="63">
    <w:name w:val="Заголовок №6 (3)_"/>
    <w:basedOn w:val="a0"/>
    <w:link w:val="630"/>
    <w:uiPriority w:val="99"/>
    <w:rPr>
      <w:rFonts w:ascii="Times New Roman" w:hAnsi="Times New Roman" w:cs="Times New Roman"/>
      <w:i/>
      <w:iCs/>
      <w:noProof/>
      <w:spacing w:val="-30"/>
      <w:sz w:val="26"/>
      <w:szCs w:val="26"/>
      <w:u w:val="none"/>
    </w:rPr>
  </w:style>
  <w:style w:type="character" w:customStyle="1" w:styleId="140">
    <w:name w:val="Основной текст (14) + Полужирный"/>
    <w:aliases w:val="Не курсив2"/>
    <w:basedOn w:val="a0"/>
    <w:uiPriority w:val="99"/>
    <w:rPr>
      <w:rFonts w:ascii="Times New Roman" w:hAnsi="Times New Roman" w:cs="Times New Roman"/>
      <w:b/>
      <w:bCs/>
      <w:noProof/>
      <w:sz w:val="26"/>
      <w:szCs w:val="26"/>
      <w:u w:val="none"/>
    </w:rPr>
  </w:style>
  <w:style w:type="character" w:customStyle="1" w:styleId="120ptExact">
    <w:name w:val="Основной текст (12) + Интервал 0 pt Exact"/>
    <w:basedOn w:val="12"/>
    <w:uiPriority w:val="99"/>
    <w:rPr>
      <w:rFonts w:ascii="Times New Roman" w:hAnsi="Times New Roman" w:cs="Times New Roman"/>
      <w:b/>
      <w:bCs/>
      <w:color w:val="000000"/>
      <w:spacing w:val="-3"/>
      <w:w w:val="100"/>
      <w:position w:val="0"/>
      <w:sz w:val="24"/>
      <w:szCs w:val="24"/>
      <w:u w:val="none"/>
    </w:rPr>
  </w:style>
  <w:style w:type="character" w:customStyle="1" w:styleId="12">
    <w:name w:val="Основной текст (12)_"/>
    <w:basedOn w:val="a0"/>
    <w:link w:val="121"/>
    <w:uiPriority w:val="99"/>
    <w:rPr>
      <w:rFonts w:ascii="Times New Roman" w:hAnsi="Times New Roman" w:cs="Times New Roman"/>
      <w:b/>
      <w:bCs/>
      <w:sz w:val="26"/>
      <w:szCs w:val="26"/>
      <w:u w:val="none"/>
    </w:rPr>
  </w:style>
  <w:style w:type="character" w:customStyle="1" w:styleId="120">
    <w:name w:val="Основной текст (12)"/>
    <w:basedOn w:val="12"/>
    <w:uiPriority w:val="99"/>
    <w:rPr>
      <w:rFonts w:ascii="Times New Roman" w:hAnsi="Times New Roman" w:cs="Times New Roman"/>
      <w:b/>
      <w:bCs/>
      <w:sz w:val="26"/>
      <w:szCs w:val="26"/>
      <w:u w:val="none"/>
    </w:rPr>
  </w:style>
  <w:style w:type="character" w:customStyle="1" w:styleId="122">
    <w:name w:val="Основной текст (12)2"/>
    <w:basedOn w:val="12"/>
    <w:uiPriority w:val="99"/>
    <w:rPr>
      <w:rFonts w:ascii="Times New Roman" w:hAnsi="Times New Roman" w:cs="Times New Roman"/>
      <w:b/>
      <w:bCs/>
      <w:sz w:val="26"/>
      <w:szCs w:val="26"/>
      <w:u w:val="single"/>
    </w:rPr>
  </w:style>
  <w:style w:type="character" w:customStyle="1" w:styleId="45">
    <w:name w:val="Оглавление (4)_"/>
    <w:basedOn w:val="a0"/>
    <w:link w:val="46"/>
    <w:uiPriority w:val="99"/>
    <w:rPr>
      <w:rFonts w:ascii="Times New Roman" w:hAnsi="Times New Roman" w:cs="Times New Roman"/>
      <w:b/>
      <w:bCs/>
      <w:i/>
      <w:iCs/>
      <w:noProof/>
      <w:spacing w:val="-10"/>
      <w:sz w:val="22"/>
      <w:szCs w:val="22"/>
      <w:u w:val="none"/>
    </w:rPr>
  </w:style>
  <w:style w:type="character" w:customStyle="1" w:styleId="4SimHei">
    <w:name w:val="Оглавление (4) + SimHei"/>
    <w:aliases w:val="13 pt1,Не полужирный1,Не курсив1"/>
    <w:basedOn w:val="45"/>
    <w:uiPriority w:val="99"/>
    <w:rPr>
      <w:rFonts w:ascii="SimHei" w:eastAsia="SimHei" w:cs="SimHei"/>
      <w:noProof/>
      <w:spacing w:val="-10"/>
      <w:sz w:val="26"/>
      <w:szCs w:val="26"/>
      <w:u w:val="none"/>
    </w:rPr>
  </w:style>
  <w:style w:type="character" w:customStyle="1" w:styleId="920">
    <w:name w:val="Заголовок №9 (2)_"/>
    <w:basedOn w:val="a0"/>
    <w:link w:val="921"/>
    <w:uiPriority w:val="99"/>
    <w:rPr>
      <w:rFonts w:ascii="Times New Roman" w:hAnsi="Times New Roman" w:cs="Times New Roman"/>
      <w:noProof/>
      <w:sz w:val="26"/>
      <w:szCs w:val="26"/>
      <w:u w:val="none"/>
    </w:rPr>
  </w:style>
  <w:style w:type="character" w:customStyle="1" w:styleId="27">
    <w:name w:val="Колонтитул2"/>
    <w:basedOn w:val="a5"/>
    <w:uiPriority w:val="99"/>
    <w:rPr>
      <w:rFonts w:ascii="Times New Roman" w:hAnsi="Times New Roman" w:cs="Times New Roman"/>
      <w:sz w:val="26"/>
      <w:szCs w:val="26"/>
      <w:u w:val="single"/>
    </w:rPr>
  </w:style>
  <w:style w:type="character" w:customStyle="1" w:styleId="112">
    <w:name w:val="Основной текст (11)"/>
    <w:basedOn w:val="110"/>
    <w:uiPriority w:val="99"/>
    <w:rPr>
      <w:rFonts w:ascii="Times New Roman" w:hAnsi="Times New Roman" w:cs="Times New Roman"/>
      <w:b/>
      <w:bCs/>
      <w:spacing w:val="-10"/>
      <w:sz w:val="27"/>
      <w:szCs w:val="27"/>
      <w:u w:val="none"/>
    </w:rPr>
  </w:style>
  <w:style w:type="character" w:customStyle="1" w:styleId="64">
    <w:name w:val="Заголовок №6 (4)_"/>
    <w:basedOn w:val="a0"/>
    <w:link w:val="640"/>
    <w:uiPriority w:val="99"/>
    <w:rPr>
      <w:rFonts w:ascii="Arial Narrow" w:hAnsi="Arial Narrow" w:cs="Arial Narrow"/>
      <w:b/>
      <w:bCs/>
      <w:i/>
      <w:iCs/>
      <w:noProof/>
      <w:spacing w:val="40"/>
      <w:sz w:val="27"/>
      <w:szCs w:val="27"/>
      <w:u w:val="none"/>
    </w:rPr>
  </w:style>
  <w:style w:type="character" w:customStyle="1" w:styleId="ArialNarrow1">
    <w:name w:val="Основной текст + Arial Narrow1"/>
    <w:aliases w:val="12 pt1,Курсив1,Интервал 9 pt"/>
    <w:basedOn w:val="1"/>
    <w:uiPriority w:val="99"/>
    <w:rPr>
      <w:rFonts w:ascii="Arial Narrow" w:hAnsi="Arial Narrow" w:cs="Arial Narrow"/>
      <w:i/>
      <w:iCs/>
      <w:noProof/>
      <w:spacing w:val="180"/>
      <w:sz w:val="24"/>
      <w:szCs w:val="24"/>
      <w:u w:val="none"/>
    </w:rPr>
  </w:style>
  <w:style w:type="character" w:customStyle="1" w:styleId="220">
    <w:name w:val="Основной текст (22)_"/>
    <w:basedOn w:val="a0"/>
    <w:link w:val="221"/>
    <w:uiPriority w:val="99"/>
    <w:rPr>
      <w:rFonts w:ascii="Georgia" w:hAnsi="Georgia" w:cs="Georgia"/>
      <w:noProof/>
      <w:sz w:val="15"/>
      <w:szCs w:val="15"/>
      <w:u w:val="none"/>
    </w:rPr>
  </w:style>
  <w:style w:type="paragraph" w:customStyle="1" w:styleId="10">
    <w:name w:val="Колонтитул1"/>
    <w:basedOn w:val="a"/>
    <w:link w:val="a5"/>
    <w:uiPriority w:val="99"/>
    <w:pPr>
      <w:shd w:val="clear" w:color="auto" w:fill="FFFFFF"/>
      <w:spacing w:line="240" w:lineRule="atLeast"/>
    </w:pPr>
    <w:rPr>
      <w:rFonts w:ascii="Times New Roman" w:hAnsi="Times New Roman" w:cs="Times New Roman"/>
      <w:color w:val="auto"/>
      <w:sz w:val="26"/>
      <w:szCs w:val="26"/>
      <w:lang w:eastAsia="ru-RU"/>
    </w:rPr>
  </w:style>
  <w:style w:type="paragraph" w:customStyle="1" w:styleId="20">
    <w:name w:val="Основной текст (2)"/>
    <w:basedOn w:val="a"/>
    <w:link w:val="2"/>
    <w:uiPriority w:val="99"/>
    <w:pPr>
      <w:shd w:val="clear" w:color="auto" w:fill="FFFFFF"/>
      <w:spacing w:before="180" w:line="240" w:lineRule="atLeast"/>
      <w:jc w:val="both"/>
    </w:pPr>
    <w:rPr>
      <w:rFonts w:ascii="Arial Narrow" w:hAnsi="Arial Narrow" w:cs="Arial Narrow"/>
      <w:i/>
      <w:iCs/>
      <w:noProof/>
      <w:color w:val="auto"/>
      <w:spacing w:val="10"/>
      <w:lang w:eastAsia="ru-RU"/>
    </w:rPr>
  </w:style>
  <w:style w:type="paragraph" w:customStyle="1" w:styleId="30">
    <w:name w:val="Основной текст (3)"/>
    <w:basedOn w:val="a"/>
    <w:link w:val="3"/>
    <w:uiPriority w:val="99"/>
    <w:pPr>
      <w:shd w:val="clear" w:color="auto" w:fill="FFFFFF"/>
      <w:spacing w:before="300" w:line="240" w:lineRule="atLeast"/>
    </w:pPr>
    <w:rPr>
      <w:rFonts w:ascii="Arial Narrow" w:hAnsi="Arial Narrow" w:cs="Arial Narrow"/>
      <w:b/>
      <w:bCs/>
      <w:i/>
      <w:iCs/>
      <w:color w:val="auto"/>
      <w:sz w:val="27"/>
      <w:szCs w:val="27"/>
      <w:lang w:eastAsia="ru-RU"/>
    </w:rPr>
  </w:style>
  <w:style w:type="paragraph" w:customStyle="1" w:styleId="5">
    <w:name w:val="Основной текст (5)"/>
    <w:basedOn w:val="a"/>
    <w:link w:val="5Exact"/>
    <w:uiPriority w:val="99"/>
    <w:pPr>
      <w:shd w:val="clear" w:color="auto" w:fill="FFFFFF"/>
      <w:spacing w:line="240" w:lineRule="atLeast"/>
    </w:pPr>
    <w:rPr>
      <w:rFonts w:ascii="Times New Roman" w:hAnsi="Times New Roman" w:cs="Times New Roman"/>
      <w:i/>
      <w:iCs/>
      <w:noProof/>
      <w:color w:val="auto"/>
      <w:spacing w:val="58"/>
      <w:sz w:val="20"/>
      <w:szCs w:val="20"/>
      <w:lang w:eastAsia="ru-RU"/>
    </w:rPr>
  </w:style>
  <w:style w:type="paragraph" w:customStyle="1" w:styleId="40">
    <w:name w:val="Заголовок №4"/>
    <w:basedOn w:val="a"/>
    <w:link w:val="4"/>
    <w:uiPriority w:val="99"/>
    <w:pPr>
      <w:shd w:val="clear" w:color="auto" w:fill="FFFFFF"/>
      <w:spacing w:after="240" w:line="240" w:lineRule="atLeast"/>
      <w:outlineLvl w:val="3"/>
    </w:pPr>
    <w:rPr>
      <w:rFonts w:ascii="Times New Roman" w:hAnsi="Times New Roman" w:cs="Times New Roman"/>
      <w:noProof/>
      <w:color w:val="auto"/>
      <w:sz w:val="32"/>
      <w:szCs w:val="32"/>
      <w:lang w:eastAsia="ru-RU"/>
    </w:rPr>
  </w:style>
  <w:style w:type="paragraph" w:customStyle="1" w:styleId="42">
    <w:name w:val="Основной текст (4)"/>
    <w:basedOn w:val="a"/>
    <w:link w:val="41"/>
    <w:uiPriority w:val="99"/>
    <w:pPr>
      <w:shd w:val="clear" w:color="auto" w:fill="FFFFFF"/>
      <w:spacing w:line="240" w:lineRule="atLeast"/>
      <w:jc w:val="both"/>
    </w:pPr>
    <w:rPr>
      <w:rFonts w:ascii="Georgia" w:hAnsi="Georgia" w:cs="Georgia"/>
      <w:b/>
      <w:bCs/>
      <w:i/>
      <w:iCs/>
      <w:noProof/>
      <w:color w:val="auto"/>
      <w:spacing w:val="-10"/>
      <w:sz w:val="15"/>
      <w:szCs w:val="15"/>
      <w:lang w:eastAsia="ru-RU"/>
    </w:rPr>
  </w:style>
  <w:style w:type="paragraph" w:customStyle="1" w:styleId="22">
    <w:name w:val="Заголовок №2"/>
    <w:basedOn w:val="a"/>
    <w:link w:val="21"/>
    <w:uiPriority w:val="99"/>
    <w:pPr>
      <w:shd w:val="clear" w:color="auto" w:fill="FFFFFF"/>
      <w:spacing w:before="420" w:line="240" w:lineRule="atLeast"/>
      <w:outlineLvl w:val="1"/>
    </w:pPr>
    <w:rPr>
      <w:rFonts w:ascii="Arial Narrow" w:hAnsi="Arial Narrow" w:cs="Arial Narrow"/>
      <w:b/>
      <w:bCs/>
      <w:i/>
      <w:iCs/>
      <w:noProof/>
      <w:color w:val="auto"/>
      <w:sz w:val="27"/>
      <w:szCs w:val="27"/>
      <w:lang w:eastAsia="ru-RU"/>
    </w:rPr>
  </w:style>
  <w:style w:type="paragraph" w:customStyle="1" w:styleId="60">
    <w:name w:val="Заголовок №6"/>
    <w:basedOn w:val="a"/>
    <w:link w:val="6"/>
    <w:uiPriority w:val="99"/>
    <w:pPr>
      <w:shd w:val="clear" w:color="auto" w:fill="FFFFFF"/>
      <w:spacing w:line="240" w:lineRule="atLeast"/>
      <w:outlineLvl w:val="5"/>
    </w:pPr>
    <w:rPr>
      <w:rFonts w:ascii="Arial Narrow" w:hAnsi="Arial Narrow" w:cs="Arial Narrow"/>
      <w:i/>
      <w:iCs/>
      <w:noProof/>
      <w:color w:val="auto"/>
      <w:spacing w:val="10"/>
      <w:lang w:eastAsia="ru-RU"/>
    </w:rPr>
  </w:style>
  <w:style w:type="paragraph" w:customStyle="1" w:styleId="80">
    <w:name w:val="Основной текст (8)"/>
    <w:basedOn w:val="a"/>
    <w:link w:val="8"/>
    <w:uiPriority w:val="99"/>
    <w:pPr>
      <w:shd w:val="clear" w:color="auto" w:fill="FFFFFF"/>
      <w:spacing w:line="485" w:lineRule="exact"/>
      <w:jc w:val="both"/>
    </w:pPr>
    <w:rPr>
      <w:rFonts w:ascii="Times New Roman" w:hAnsi="Times New Roman" w:cs="Times New Roman"/>
      <w:b/>
      <w:bCs/>
      <w:color w:val="auto"/>
      <w:sz w:val="25"/>
      <w:szCs w:val="25"/>
      <w:lang w:val="ru-RU" w:eastAsia="ru-RU"/>
    </w:rPr>
  </w:style>
  <w:style w:type="paragraph" w:customStyle="1" w:styleId="24">
    <w:name w:val="Оглавление (2)"/>
    <w:basedOn w:val="a"/>
    <w:link w:val="23"/>
    <w:uiPriority w:val="99"/>
    <w:pPr>
      <w:shd w:val="clear" w:color="auto" w:fill="FFFFFF"/>
      <w:spacing w:after="300" w:line="240" w:lineRule="atLeast"/>
      <w:jc w:val="both"/>
    </w:pPr>
    <w:rPr>
      <w:rFonts w:ascii="Arial Narrow" w:hAnsi="Arial Narrow" w:cs="Arial Narrow"/>
      <w:i/>
      <w:iCs/>
      <w:noProof/>
      <w:color w:val="auto"/>
      <w:spacing w:val="10"/>
      <w:lang w:eastAsia="ru-RU"/>
    </w:rPr>
  </w:style>
  <w:style w:type="paragraph" w:customStyle="1" w:styleId="11">
    <w:name w:val="Оглавление1"/>
    <w:basedOn w:val="a"/>
    <w:link w:val="a8"/>
    <w:uiPriority w:val="99"/>
    <w:pPr>
      <w:shd w:val="clear" w:color="auto" w:fill="FFFFFF"/>
      <w:spacing w:before="300" w:line="485" w:lineRule="exact"/>
      <w:jc w:val="both"/>
    </w:pPr>
    <w:rPr>
      <w:rFonts w:ascii="Times New Roman" w:hAnsi="Times New Roman" w:cs="Times New Roman"/>
      <w:color w:val="auto"/>
      <w:sz w:val="26"/>
      <w:szCs w:val="26"/>
      <w:lang w:eastAsia="ru-RU"/>
    </w:rPr>
  </w:style>
  <w:style w:type="paragraph" w:customStyle="1" w:styleId="70">
    <w:name w:val="Заголовок №7"/>
    <w:basedOn w:val="a"/>
    <w:link w:val="7"/>
    <w:uiPriority w:val="99"/>
    <w:pPr>
      <w:shd w:val="clear" w:color="auto" w:fill="FFFFFF"/>
      <w:spacing w:before="120" w:line="240" w:lineRule="atLeast"/>
      <w:jc w:val="both"/>
      <w:outlineLvl w:val="6"/>
    </w:pPr>
    <w:rPr>
      <w:rFonts w:ascii="Arial Narrow" w:hAnsi="Arial Narrow" w:cs="Arial Narrow"/>
      <w:i/>
      <w:iCs/>
      <w:noProof/>
      <w:color w:val="auto"/>
      <w:spacing w:val="10"/>
      <w:lang w:eastAsia="ru-RU"/>
    </w:rPr>
  </w:style>
  <w:style w:type="paragraph" w:customStyle="1" w:styleId="90">
    <w:name w:val="Основной текст (9)"/>
    <w:basedOn w:val="a"/>
    <w:link w:val="9"/>
    <w:uiPriority w:val="99"/>
    <w:pPr>
      <w:shd w:val="clear" w:color="auto" w:fill="FFFFFF"/>
      <w:spacing w:before="420" w:line="494" w:lineRule="exact"/>
    </w:pPr>
    <w:rPr>
      <w:rFonts w:ascii="Times New Roman" w:hAnsi="Times New Roman" w:cs="Times New Roman"/>
      <w:b/>
      <w:bCs/>
      <w:color w:val="auto"/>
      <w:spacing w:val="-10"/>
      <w:sz w:val="27"/>
      <w:szCs w:val="27"/>
      <w:lang w:eastAsia="ru-RU"/>
    </w:rPr>
  </w:style>
  <w:style w:type="paragraph" w:customStyle="1" w:styleId="101">
    <w:name w:val="Основной текст (10)"/>
    <w:basedOn w:val="a"/>
    <w:link w:val="100"/>
    <w:uiPriority w:val="99"/>
    <w:pPr>
      <w:shd w:val="clear" w:color="auto" w:fill="FFFFFF"/>
      <w:spacing w:before="60" w:after="360" w:line="240" w:lineRule="atLeast"/>
    </w:pPr>
    <w:rPr>
      <w:rFonts w:ascii="Georgia" w:hAnsi="Georgia" w:cs="Georgia"/>
      <w:noProof/>
      <w:color w:val="auto"/>
      <w:sz w:val="30"/>
      <w:szCs w:val="30"/>
      <w:lang w:eastAsia="ru-RU"/>
    </w:rPr>
  </w:style>
  <w:style w:type="paragraph" w:customStyle="1" w:styleId="111">
    <w:name w:val="Основной текст (11)1"/>
    <w:basedOn w:val="a"/>
    <w:link w:val="110"/>
    <w:uiPriority w:val="99"/>
    <w:pPr>
      <w:shd w:val="clear" w:color="auto" w:fill="FFFFFF"/>
      <w:spacing w:before="240" w:line="202" w:lineRule="exact"/>
      <w:jc w:val="both"/>
    </w:pPr>
    <w:rPr>
      <w:rFonts w:ascii="Times New Roman" w:hAnsi="Times New Roman" w:cs="Times New Roman"/>
      <w:b/>
      <w:bCs/>
      <w:color w:val="auto"/>
      <w:spacing w:val="-10"/>
      <w:sz w:val="27"/>
      <w:szCs w:val="27"/>
      <w:lang w:eastAsia="ru-RU"/>
    </w:rPr>
  </w:style>
  <w:style w:type="paragraph" w:customStyle="1" w:styleId="121">
    <w:name w:val="Основной текст (12)1"/>
    <w:basedOn w:val="a"/>
    <w:link w:val="12"/>
    <w:uiPriority w:val="99"/>
    <w:pPr>
      <w:shd w:val="clear" w:color="auto" w:fill="FFFFFF"/>
      <w:spacing w:after="240" w:line="240" w:lineRule="atLeast"/>
    </w:pPr>
    <w:rPr>
      <w:rFonts w:ascii="Times New Roman" w:hAnsi="Times New Roman" w:cs="Times New Roman"/>
      <w:b/>
      <w:bCs/>
      <w:color w:val="auto"/>
      <w:sz w:val="26"/>
      <w:szCs w:val="26"/>
      <w:lang w:eastAsia="ru-RU"/>
    </w:rPr>
  </w:style>
  <w:style w:type="paragraph" w:customStyle="1" w:styleId="ab">
    <w:name w:val="Подпись к картинке"/>
    <w:basedOn w:val="a"/>
    <w:link w:val="aa"/>
    <w:uiPriority w:val="99"/>
    <w:pPr>
      <w:shd w:val="clear" w:color="auto" w:fill="FFFFFF"/>
      <w:spacing w:line="240" w:lineRule="atLeast"/>
    </w:pPr>
    <w:rPr>
      <w:rFonts w:ascii="Times New Roman" w:hAnsi="Times New Roman" w:cs="Times New Roman"/>
      <w:color w:val="auto"/>
      <w:sz w:val="26"/>
      <w:szCs w:val="26"/>
      <w:lang w:eastAsia="ru-RU"/>
    </w:rPr>
  </w:style>
  <w:style w:type="paragraph" w:customStyle="1" w:styleId="26">
    <w:name w:val="Подпись к картинке (2)"/>
    <w:basedOn w:val="a"/>
    <w:link w:val="25"/>
    <w:uiPriority w:val="99"/>
    <w:pPr>
      <w:shd w:val="clear" w:color="auto" w:fill="FFFFFF"/>
      <w:spacing w:before="60" w:line="240" w:lineRule="atLeast"/>
      <w:jc w:val="both"/>
    </w:pPr>
    <w:rPr>
      <w:rFonts w:ascii="Georgia" w:hAnsi="Georgia" w:cs="Georgia"/>
      <w:noProof/>
      <w:color w:val="auto"/>
      <w:spacing w:val="110"/>
      <w:sz w:val="15"/>
      <w:szCs w:val="15"/>
      <w:lang w:eastAsia="ru-RU"/>
    </w:rPr>
  </w:style>
  <w:style w:type="paragraph" w:customStyle="1" w:styleId="52">
    <w:name w:val="Заголовок №5"/>
    <w:basedOn w:val="a"/>
    <w:link w:val="51"/>
    <w:uiPriority w:val="99"/>
    <w:pPr>
      <w:shd w:val="clear" w:color="auto" w:fill="FFFFFF"/>
      <w:spacing w:after="240" w:line="240" w:lineRule="atLeast"/>
      <w:jc w:val="both"/>
      <w:outlineLvl w:val="4"/>
    </w:pPr>
    <w:rPr>
      <w:rFonts w:ascii="Times New Roman" w:hAnsi="Times New Roman" w:cs="Times New Roman"/>
      <w:b/>
      <w:bCs/>
      <w:noProof/>
      <w:color w:val="auto"/>
      <w:sz w:val="26"/>
      <w:szCs w:val="26"/>
      <w:lang w:eastAsia="ru-RU"/>
    </w:rPr>
  </w:style>
  <w:style w:type="paragraph" w:customStyle="1" w:styleId="421">
    <w:name w:val="Заголовок №4 (2)"/>
    <w:basedOn w:val="a"/>
    <w:link w:val="420"/>
    <w:uiPriority w:val="99"/>
    <w:pPr>
      <w:shd w:val="clear" w:color="auto" w:fill="FFFFFF"/>
      <w:spacing w:line="485" w:lineRule="exact"/>
      <w:jc w:val="center"/>
      <w:outlineLvl w:val="3"/>
    </w:pPr>
    <w:rPr>
      <w:rFonts w:ascii="Georgia" w:hAnsi="Georgia" w:cs="Georgia"/>
      <w:noProof/>
      <w:color w:val="auto"/>
      <w:sz w:val="30"/>
      <w:szCs w:val="30"/>
      <w:lang w:eastAsia="ru-RU"/>
    </w:rPr>
  </w:style>
  <w:style w:type="paragraph" w:customStyle="1" w:styleId="161">
    <w:name w:val="Основной текст (16)1"/>
    <w:basedOn w:val="a"/>
    <w:link w:val="16"/>
    <w:uiPriority w:val="99"/>
    <w:pPr>
      <w:shd w:val="clear" w:color="auto" w:fill="FFFFFF"/>
      <w:spacing w:before="900" w:after="300" w:line="240" w:lineRule="atLeast"/>
      <w:jc w:val="both"/>
    </w:pPr>
    <w:rPr>
      <w:rFonts w:ascii="Times New Roman" w:hAnsi="Times New Roman" w:cs="Times New Roman"/>
      <w:b/>
      <w:bCs/>
      <w:color w:val="auto"/>
      <w:sz w:val="27"/>
      <w:szCs w:val="27"/>
      <w:lang w:eastAsia="ru-RU"/>
    </w:rPr>
  </w:style>
  <w:style w:type="paragraph" w:customStyle="1" w:styleId="92">
    <w:name w:val="Заголовок №9"/>
    <w:basedOn w:val="a"/>
    <w:link w:val="91"/>
    <w:uiPriority w:val="99"/>
    <w:pPr>
      <w:shd w:val="clear" w:color="auto" w:fill="FFFFFF"/>
      <w:spacing w:before="120" w:line="240" w:lineRule="atLeast"/>
      <w:outlineLvl w:val="8"/>
    </w:pPr>
    <w:rPr>
      <w:rFonts w:ascii="Arial Narrow" w:hAnsi="Arial Narrow" w:cs="Arial Narrow"/>
      <w:i/>
      <w:iCs/>
      <w:noProof/>
      <w:color w:val="auto"/>
      <w:spacing w:val="-10"/>
      <w:lang w:eastAsia="ru-RU"/>
    </w:rPr>
  </w:style>
  <w:style w:type="paragraph" w:customStyle="1" w:styleId="630">
    <w:name w:val="Заголовок №6 (3)"/>
    <w:basedOn w:val="a"/>
    <w:link w:val="63"/>
    <w:uiPriority w:val="99"/>
    <w:pPr>
      <w:shd w:val="clear" w:color="auto" w:fill="FFFFFF"/>
      <w:spacing w:before="120" w:after="300" w:line="240" w:lineRule="atLeast"/>
      <w:outlineLvl w:val="5"/>
    </w:pPr>
    <w:rPr>
      <w:rFonts w:ascii="Times New Roman" w:hAnsi="Times New Roman" w:cs="Times New Roman"/>
      <w:i/>
      <w:iCs/>
      <w:noProof/>
      <w:color w:val="auto"/>
      <w:spacing w:val="-30"/>
      <w:sz w:val="26"/>
      <w:szCs w:val="26"/>
      <w:lang w:eastAsia="ru-RU"/>
    </w:rPr>
  </w:style>
  <w:style w:type="paragraph" w:customStyle="1" w:styleId="46">
    <w:name w:val="Оглавление (4)"/>
    <w:basedOn w:val="a"/>
    <w:link w:val="45"/>
    <w:uiPriority w:val="99"/>
    <w:pPr>
      <w:shd w:val="clear" w:color="auto" w:fill="FFFFFF"/>
      <w:spacing w:before="60" w:line="533" w:lineRule="exact"/>
      <w:jc w:val="both"/>
    </w:pPr>
    <w:rPr>
      <w:rFonts w:ascii="Times New Roman" w:hAnsi="Times New Roman" w:cs="Times New Roman"/>
      <w:b/>
      <w:bCs/>
      <w:i/>
      <w:iCs/>
      <w:noProof/>
      <w:color w:val="auto"/>
      <w:spacing w:val="-10"/>
      <w:sz w:val="22"/>
      <w:szCs w:val="22"/>
      <w:lang w:eastAsia="ru-RU"/>
    </w:rPr>
  </w:style>
  <w:style w:type="paragraph" w:customStyle="1" w:styleId="921">
    <w:name w:val="Заголовок №9 (2)"/>
    <w:basedOn w:val="a"/>
    <w:link w:val="920"/>
    <w:uiPriority w:val="99"/>
    <w:pPr>
      <w:shd w:val="clear" w:color="auto" w:fill="FFFFFF"/>
      <w:spacing w:before="480" w:line="240" w:lineRule="atLeast"/>
      <w:jc w:val="both"/>
      <w:outlineLvl w:val="8"/>
    </w:pPr>
    <w:rPr>
      <w:rFonts w:ascii="Times New Roman" w:hAnsi="Times New Roman" w:cs="Times New Roman"/>
      <w:noProof/>
      <w:color w:val="auto"/>
      <w:sz w:val="26"/>
      <w:szCs w:val="26"/>
      <w:lang w:eastAsia="ru-RU"/>
    </w:rPr>
  </w:style>
  <w:style w:type="paragraph" w:customStyle="1" w:styleId="640">
    <w:name w:val="Заголовок №6 (4)"/>
    <w:basedOn w:val="a"/>
    <w:link w:val="64"/>
    <w:uiPriority w:val="99"/>
    <w:pPr>
      <w:shd w:val="clear" w:color="auto" w:fill="FFFFFF"/>
      <w:spacing w:before="600" w:after="120" w:line="240" w:lineRule="atLeast"/>
      <w:outlineLvl w:val="5"/>
    </w:pPr>
    <w:rPr>
      <w:rFonts w:ascii="Arial Narrow" w:hAnsi="Arial Narrow" w:cs="Arial Narrow"/>
      <w:b/>
      <w:bCs/>
      <w:i/>
      <w:iCs/>
      <w:noProof/>
      <w:color w:val="auto"/>
      <w:spacing w:val="40"/>
      <w:sz w:val="27"/>
      <w:szCs w:val="27"/>
      <w:lang w:eastAsia="ru-RU"/>
    </w:rPr>
  </w:style>
  <w:style w:type="paragraph" w:customStyle="1" w:styleId="221">
    <w:name w:val="Основной текст (22)"/>
    <w:basedOn w:val="a"/>
    <w:link w:val="220"/>
    <w:uiPriority w:val="99"/>
    <w:pPr>
      <w:shd w:val="clear" w:color="auto" w:fill="FFFFFF"/>
      <w:spacing w:before="660" w:after="780" w:line="240" w:lineRule="atLeast"/>
    </w:pPr>
    <w:rPr>
      <w:rFonts w:ascii="Georgia" w:hAnsi="Georgia" w:cs="Georgia"/>
      <w:noProof/>
      <w:color w:val="auto"/>
      <w:sz w:val="15"/>
      <w:szCs w:val="15"/>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z w:val="26"/>
      <w:szCs w:val="26"/>
      <w:u w:val="none"/>
    </w:rPr>
  </w:style>
  <w:style w:type="character" w:customStyle="1" w:styleId="a5">
    <w:name w:val="Колонтитул_"/>
    <w:basedOn w:val="a0"/>
    <w:link w:val="10"/>
    <w:uiPriority w:val="99"/>
    <w:rPr>
      <w:rFonts w:ascii="Times New Roman" w:hAnsi="Times New Roman" w:cs="Times New Roman"/>
      <w:sz w:val="26"/>
      <w:szCs w:val="26"/>
      <w:u w:val="none"/>
    </w:rPr>
  </w:style>
  <w:style w:type="character" w:customStyle="1" w:styleId="a6">
    <w:name w:val="Колонтитул"/>
    <w:basedOn w:val="a5"/>
    <w:uiPriority w:val="99"/>
    <w:rPr>
      <w:rFonts w:ascii="Times New Roman" w:hAnsi="Times New Roman" w:cs="Times New Roman"/>
      <w:sz w:val="26"/>
      <w:szCs w:val="26"/>
      <w:u w:val="none"/>
    </w:rPr>
  </w:style>
  <w:style w:type="paragraph" w:styleId="a4">
    <w:name w:val="Body Text"/>
    <w:basedOn w:val="a"/>
    <w:link w:val="1"/>
    <w:uiPriority w:val="99"/>
    <w:pPr>
      <w:shd w:val="clear" w:color="auto" w:fill="FFFFFF"/>
      <w:spacing w:after="420" w:line="480" w:lineRule="exact"/>
      <w:ind w:hanging="640"/>
      <w:jc w:val="both"/>
    </w:pPr>
    <w:rPr>
      <w:rFonts w:ascii="Times New Roman" w:hAnsi="Times New Roman" w:cs="Times New Roman"/>
      <w:color w:val="auto"/>
      <w:sz w:val="26"/>
      <w:szCs w:val="26"/>
      <w:lang w:eastAsia="ru-RU"/>
    </w:rPr>
  </w:style>
  <w:style w:type="character" w:customStyle="1" w:styleId="a7">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Arial Narrow" w:hAnsi="Arial Narrow" w:cs="Arial Narrow"/>
      <w:i/>
      <w:iCs/>
      <w:noProof/>
      <w:spacing w:val="10"/>
      <w:u w:val="none"/>
    </w:rPr>
  </w:style>
  <w:style w:type="character" w:customStyle="1" w:styleId="14">
    <w:name w:val="Основной текст + 14"/>
    <w:aliases w:val="5 pt,Полужирный,Интервал -1 pt"/>
    <w:basedOn w:val="1"/>
    <w:uiPriority w:val="99"/>
    <w:rPr>
      <w:rFonts w:ascii="Times New Roman" w:hAnsi="Times New Roman" w:cs="Times New Roman"/>
      <w:b/>
      <w:bCs/>
      <w:spacing w:val="-20"/>
      <w:sz w:val="29"/>
      <w:szCs w:val="29"/>
      <w:u w:val="none"/>
    </w:rPr>
  </w:style>
  <w:style w:type="character" w:customStyle="1" w:styleId="3">
    <w:name w:val="Основной текст (3)_"/>
    <w:basedOn w:val="a0"/>
    <w:link w:val="30"/>
    <w:uiPriority w:val="99"/>
    <w:rPr>
      <w:rFonts w:ascii="Arial Narrow" w:hAnsi="Arial Narrow" w:cs="Arial Narrow"/>
      <w:b/>
      <w:bCs/>
      <w:i/>
      <w:iCs/>
      <w:sz w:val="27"/>
      <w:szCs w:val="27"/>
      <w:u w:val="none"/>
    </w:rPr>
  </w:style>
  <w:style w:type="character" w:customStyle="1" w:styleId="5Exact">
    <w:name w:val="Основной текст (5) Exact"/>
    <w:basedOn w:val="a0"/>
    <w:link w:val="5"/>
    <w:uiPriority w:val="99"/>
    <w:rPr>
      <w:rFonts w:ascii="Times New Roman" w:hAnsi="Times New Roman" w:cs="Times New Roman"/>
      <w:i/>
      <w:iCs/>
      <w:noProof/>
      <w:spacing w:val="58"/>
      <w:sz w:val="20"/>
      <w:szCs w:val="20"/>
      <w:u w:val="none"/>
    </w:rPr>
  </w:style>
  <w:style w:type="character" w:customStyle="1" w:styleId="4">
    <w:name w:val="Заголовок №4_"/>
    <w:basedOn w:val="a0"/>
    <w:link w:val="40"/>
    <w:uiPriority w:val="99"/>
    <w:rPr>
      <w:rFonts w:ascii="Times New Roman" w:hAnsi="Times New Roman" w:cs="Times New Roman"/>
      <w:noProof/>
      <w:sz w:val="32"/>
      <w:szCs w:val="32"/>
      <w:u w:val="none"/>
    </w:rPr>
  </w:style>
  <w:style w:type="character" w:customStyle="1" w:styleId="ArialNarrow">
    <w:name w:val="Основной текст + Arial Narrow"/>
    <w:aliases w:val="12 pt,Курсив,Интервал 0 pt"/>
    <w:basedOn w:val="1"/>
    <w:uiPriority w:val="99"/>
    <w:rPr>
      <w:rFonts w:ascii="Arial Narrow" w:hAnsi="Arial Narrow" w:cs="Arial Narrow"/>
      <w:i/>
      <w:iCs/>
      <w:noProof/>
      <w:spacing w:val="10"/>
      <w:sz w:val="24"/>
      <w:szCs w:val="24"/>
      <w:u w:val="none"/>
    </w:rPr>
  </w:style>
  <w:style w:type="character" w:customStyle="1" w:styleId="2TimesNewRoman">
    <w:name w:val="Основной текст (2) + Times New Roman"/>
    <w:aliases w:val="13 pt,Не курсив,Интервал 0 pt3"/>
    <w:basedOn w:val="2"/>
    <w:uiPriority w:val="99"/>
    <w:rPr>
      <w:rFonts w:ascii="Times New Roman" w:hAnsi="Times New Roman" w:cs="Times New Roman"/>
      <w:noProof/>
      <w:spacing w:val="0"/>
      <w:sz w:val="26"/>
      <w:szCs w:val="26"/>
      <w:u w:val="none"/>
    </w:rPr>
  </w:style>
  <w:style w:type="character" w:customStyle="1" w:styleId="Exact">
    <w:name w:val="Основной текст Exact"/>
    <w:basedOn w:val="a0"/>
    <w:uiPriority w:val="99"/>
    <w:rPr>
      <w:rFonts w:ascii="Times New Roman" w:hAnsi="Times New Roman" w:cs="Times New Roman"/>
      <w:spacing w:val="5"/>
      <w:u w:val="none"/>
    </w:rPr>
  </w:style>
  <w:style w:type="character" w:customStyle="1" w:styleId="41">
    <w:name w:val="Основной текст (4)_"/>
    <w:basedOn w:val="a0"/>
    <w:link w:val="42"/>
    <w:uiPriority w:val="99"/>
    <w:rPr>
      <w:rFonts w:ascii="Georgia" w:hAnsi="Georgia" w:cs="Georgia"/>
      <w:b/>
      <w:bCs/>
      <w:i/>
      <w:iCs/>
      <w:noProof/>
      <w:spacing w:val="-10"/>
      <w:sz w:val="15"/>
      <w:szCs w:val="15"/>
      <w:u w:val="none"/>
    </w:rPr>
  </w:style>
  <w:style w:type="character" w:customStyle="1" w:styleId="50">
    <w:name w:val="Колонтитул5"/>
    <w:basedOn w:val="a5"/>
    <w:uiPriority w:val="99"/>
    <w:rPr>
      <w:rFonts w:ascii="Times New Roman" w:hAnsi="Times New Roman" w:cs="Times New Roman"/>
      <w:sz w:val="26"/>
      <w:szCs w:val="26"/>
      <w:u w:val="single"/>
    </w:rPr>
  </w:style>
  <w:style w:type="character" w:customStyle="1" w:styleId="21">
    <w:name w:val="Заголовок №2_"/>
    <w:basedOn w:val="a0"/>
    <w:link w:val="22"/>
    <w:uiPriority w:val="99"/>
    <w:rPr>
      <w:rFonts w:ascii="Arial Narrow" w:hAnsi="Arial Narrow" w:cs="Arial Narrow"/>
      <w:b/>
      <w:bCs/>
      <w:i/>
      <w:iCs/>
      <w:noProof/>
      <w:sz w:val="27"/>
      <w:szCs w:val="27"/>
      <w:u w:val="none"/>
    </w:rPr>
  </w:style>
  <w:style w:type="character" w:customStyle="1" w:styleId="Georgia">
    <w:name w:val="Основной текст + Georgia"/>
    <w:aliases w:val="12 pt3"/>
    <w:basedOn w:val="1"/>
    <w:uiPriority w:val="99"/>
    <w:rPr>
      <w:rFonts w:ascii="Georgia" w:hAnsi="Georgia" w:cs="Georgia"/>
      <w:sz w:val="24"/>
      <w:szCs w:val="24"/>
      <w:u w:val="none"/>
      <w:lang w:val="ru-RU" w:eastAsia="ru-RU"/>
    </w:rPr>
  </w:style>
  <w:style w:type="character" w:customStyle="1" w:styleId="6">
    <w:name w:val="Заголовок №6_"/>
    <w:basedOn w:val="a0"/>
    <w:link w:val="60"/>
    <w:uiPriority w:val="99"/>
    <w:rPr>
      <w:rFonts w:ascii="Arial Narrow" w:hAnsi="Arial Narrow" w:cs="Arial Narrow"/>
      <w:i/>
      <w:iCs/>
      <w:noProof/>
      <w:spacing w:val="10"/>
      <w:u w:val="none"/>
    </w:rPr>
  </w:style>
  <w:style w:type="character" w:customStyle="1" w:styleId="8">
    <w:name w:val="Основной текст (8)_"/>
    <w:basedOn w:val="a0"/>
    <w:link w:val="80"/>
    <w:uiPriority w:val="99"/>
    <w:rPr>
      <w:rFonts w:ascii="Times New Roman" w:hAnsi="Times New Roman" w:cs="Times New Roman"/>
      <w:b/>
      <w:bCs/>
      <w:sz w:val="25"/>
      <w:szCs w:val="25"/>
      <w:u w:val="none"/>
      <w:lang w:val="ru-RU" w:eastAsia="ru-RU"/>
    </w:rPr>
  </w:style>
  <w:style w:type="character" w:customStyle="1" w:styleId="8Georgia">
    <w:name w:val="Основной текст (8) + Georgia"/>
    <w:aliases w:val="12 pt2,Не полужирный"/>
    <w:basedOn w:val="8"/>
    <w:uiPriority w:val="99"/>
    <w:rPr>
      <w:rFonts w:ascii="Georgia" w:hAnsi="Georgia" w:cs="Georgia"/>
      <w:noProof/>
      <w:sz w:val="24"/>
      <w:szCs w:val="24"/>
      <w:u w:val="none"/>
    </w:rPr>
  </w:style>
  <w:style w:type="character" w:customStyle="1" w:styleId="813pt">
    <w:name w:val="Основной текст (8) + 13 pt"/>
    <w:aliases w:val="Не полужирный3"/>
    <w:basedOn w:val="8"/>
    <w:uiPriority w:val="99"/>
    <w:rPr>
      <w:rFonts w:ascii="Times New Roman" w:hAnsi="Times New Roman" w:cs="Times New Roman"/>
      <w:sz w:val="26"/>
      <w:szCs w:val="26"/>
      <w:u w:val="none"/>
      <w:lang w:val="ru-RU" w:eastAsia="ru-RU"/>
    </w:rPr>
  </w:style>
  <w:style w:type="character" w:customStyle="1" w:styleId="23">
    <w:name w:val="Оглавление (2)_"/>
    <w:basedOn w:val="a0"/>
    <w:link w:val="24"/>
    <w:uiPriority w:val="99"/>
    <w:rPr>
      <w:rFonts w:ascii="Arial Narrow" w:hAnsi="Arial Narrow" w:cs="Arial Narrow"/>
      <w:i/>
      <w:iCs/>
      <w:noProof/>
      <w:spacing w:val="10"/>
      <w:u w:val="none"/>
    </w:rPr>
  </w:style>
  <w:style w:type="character" w:customStyle="1" w:styleId="a8">
    <w:name w:val="Оглавление_"/>
    <w:basedOn w:val="a0"/>
    <w:link w:val="11"/>
    <w:uiPriority w:val="99"/>
    <w:rPr>
      <w:rFonts w:ascii="Times New Roman" w:hAnsi="Times New Roman" w:cs="Times New Roman"/>
      <w:sz w:val="26"/>
      <w:szCs w:val="26"/>
      <w:u w:val="none"/>
    </w:rPr>
  </w:style>
  <w:style w:type="character" w:customStyle="1" w:styleId="a9">
    <w:name w:val="Оглавление"/>
    <w:basedOn w:val="a8"/>
    <w:uiPriority w:val="99"/>
    <w:rPr>
      <w:rFonts w:ascii="Times New Roman" w:hAnsi="Times New Roman" w:cs="Times New Roman"/>
      <w:sz w:val="26"/>
      <w:szCs w:val="26"/>
      <w:u w:val="single"/>
    </w:rPr>
  </w:style>
  <w:style w:type="character" w:customStyle="1" w:styleId="7">
    <w:name w:val="Заголовок №7_"/>
    <w:basedOn w:val="a0"/>
    <w:link w:val="70"/>
    <w:uiPriority w:val="99"/>
    <w:rPr>
      <w:rFonts w:ascii="Arial Narrow" w:hAnsi="Arial Narrow" w:cs="Arial Narrow"/>
      <w:i/>
      <w:iCs/>
      <w:noProof/>
      <w:spacing w:val="10"/>
      <w:u w:val="none"/>
    </w:rPr>
  </w:style>
  <w:style w:type="character" w:customStyle="1" w:styleId="9">
    <w:name w:val="Основной текст (9)_"/>
    <w:basedOn w:val="a0"/>
    <w:link w:val="90"/>
    <w:uiPriority w:val="99"/>
    <w:rPr>
      <w:rFonts w:ascii="Times New Roman" w:hAnsi="Times New Roman" w:cs="Times New Roman"/>
      <w:b/>
      <w:bCs/>
      <w:spacing w:val="-10"/>
      <w:sz w:val="27"/>
      <w:szCs w:val="27"/>
      <w:u w:val="none"/>
    </w:rPr>
  </w:style>
  <w:style w:type="character" w:customStyle="1" w:styleId="913pt">
    <w:name w:val="Основной текст (9) + 13 pt"/>
    <w:aliases w:val="Не полужирный2,Интервал 0 pt2"/>
    <w:basedOn w:val="9"/>
    <w:uiPriority w:val="99"/>
    <w:rPr>
      <w:rFonts w:ascii="Times New Roman" w:hAnsi="Times New Roman" w:cs="Times New Roman"/>
      <w:spacing w:val="0"/>
      <w:sz w:val="26"/>
      <w:szCs w:val="26"/>
      <w:u w:val="none"/>
    </w:rPr>
  </w:style>
  <w:style w:type="character" w:customStyle="1" w:styleId="81">
    <w:name w:val="Основной текст (8) + Не полужирный"/>
    <w:aliases w:val="Курсив2,Интервал -1 pt1"/>
    <w:basedOn w:val="8"/>
    <w:uiPriority w:val="99"/>
    <w:rPr>
      <w:rFonts w:ascii="Times New Roman" w:hAnsi="Times New Roman" w:cs="Times New Roman"/>
      <w:i/>
      <w:iCs/>
      <w:noProof/>
      <w:spacing w:val="-20"/>
      <w:sz w:val="25"/>
      <w:szCs w:val="25"/>
      <w:u w:val="none"/>
    </w:rPr>
  </w:style>
  <w:style w:type="character" w:customStyle="1" w:styleId="100">
    <w:name w:val="Основной текст (10)_"/>
    <w:basedOn w:val="a0"/>
    <w:link w:val="101"/>
    <w:uiPriority w:val="99"/>
    <w:rPr>
      <w:rFonts w:ascii="Georgia" w:hAnsi="Georgia" w:cs="Georgia"/>
      <w:noProof/>
      <w:sz w:val="30"/>
      <w:szCs w:val="30"/>
      <w:u w:val="none"/>
    </w:rPr>
  </w:style>
  <w:style w:type="character" w:customStyle="1" w:styleId="110">
    <w:name w:val="Основной текст (11)_"/>
    <w:basedOn w:val="a0"/>
    <w:link w:val="111"/>
    <w:uiPriority w:val="99"/>
    <w:rPr>
      <w:rFonts w:ascii="Times New Roman" w:hAnsi="Times New Roman" w:cs="Times New Roman"/>
      <w:b/>
      <w:bCs/>
      <w:spacing w:val="-10"/>
      <w:sz w:val="27"/>
      <w:szCs w:val="27"/>
      <w:u w:val="none"/>
    </w:rPr>
  </w:style>
  <w:style w:type="character" w:customStyle="1" w:styleId="12Exact">
    <w:name w:val="Основной текст (12) Exact"/>
    <w:basedOn w:val="a0"/>
    <w:uiPriority w:val="99"/>
    <w:rPr>
      <w:rFonts w:ascii="Times New Roman" w:hAnsi="Times New Roman" w:cs="Times New Roman"/>
      <w:b/>
      <w:bCs/>
      <w:spacing w:val="5"/>
      <w:u w:val="none"/>
    </w:rPr>
  </w:style>
  <w:style w:type="character" w:customStyle="1" w:styleId="2TimesNewRoman0">
    <w:name w:val="Оглавление (2) + Times New Roman"/>
    <w:aliases w:val="13 pt2,Не курсив3,Интервал 0 pt1"/>
    <w:basedOn w:val="23"/>
    <w:uiPriority w:val="99"/>
    <w:rPr>
      <w:rFonts w:ascii="Times New Roman" w:hAnsi="Times New Roman" w:cs="Times New Roman"/>
      <w:noProof/>
      <w:spacing w:val="0"/>
      <w:sz w:val="26"/>
      <w:szCs w:val="26"/>
      <w:u w:val="none"/>
    </w:rPr>
  </w:style>
  <w:style w:type="character" w:customStyle="1" w:styleId="43">
    <w:name w:val="Колонтитул4"/>
    <w:basedOn w:val="a5"/>
    <w:uiPriority w:val="99"/>
    <w:rPr>
      <w:rFonts w:ascii="Times New Roman" w:hAnsi="Times New Roman" w:cs="Times New Roman"/>
      <w:sz w:val="26"/>
      <w:szCs w:val="26"/>
      <w:u w:val="single"/>
    </w:rPr>
  </w:style>
  <w:style w:type="character" w:customStyle="1" w:styleId="aa">
    <w:name w:val="Подпись к картинке_"/>
    <w:basedOn w:val="a0"/>
    <w:link w:val="ab"/>
    <w:uiPriority w:val="99"/>
    <w:rPr>
      <w:rFonts w:ascii="Times New Roman" w:hAnsi="Times New Roman" w:cs="Times New Roman"/>
      <w:sz w:val="26"/>
      <w:szCs w:val="26"/>
      <w:u w:val="none"/>
    </w:rPr>
  </w:style>
  <w:style w:type="character" w:customStyle="1" w:styleId="25">
    <w:name w:val="Подпись к картинке (2)_"/>
    <w:basedOn w:val="a0"/>
    <w:link w:val="26"/>
    <w:uiPriority w:val="99"/>
    <w:rPr>
      <w:rFonts w:ascii="Georgia" w:hAnsi="Georgia" w:cs="Georgia"/>
      <w:noProof/>
      <w:spacing w:val="110"/>
      <w:sz w:val="15"/>
      <w:szCs w:val="15"/>
      <w:u w:val="none"/>
    </w:rPr>
  </w:style>
  <w:style w:type="character" w:customStyle="1" w:styleId="51">
    <w:name w:val="Заголовок №5_"/>
    <w:basedOn w:val="a0"/>
    <w:link w:val="52"/>
    <w:uiPriority w:val="99"/>
    <w:rPr>
      <w:rFonts w:ascii="Times New Roman" w:hAnsi="Times New Roman" w:cs="Times New Roman"/>
      <w:b/>
      <w:bCs/>
      <w:noProof/>
      <w:sz w:val="26"/>
      <w:szCs w:val="26"/>
      <w:u w:val="none"/>
    </w:rPr>
  </w:style>
  <w:style w:type="character" w:customStyle="1" w:styleId="420">
    <w:name w:val="Заголовок №4 (2)_"/>
    <w:basedOn w:val="a0"/>
    <w:link w:val="421"/>
    <w:uiPriority w:val="99"/>
    <w:rPr>
      <w:rFonts w:ascii="Georgia" w:hAnsi="Georgia" w:cs="Georgia"/>
      <w:noProof/>
      <w:sz w:val="30"/>
      <w:szCs w:val="30"/>
      <w:u w:val="none"/>
    </w:rPr>
  </w:style>
  <w:style w:type="character" w:customStyle="1" w:styleId="44">
    <w:name w:val="Колонтитул (4)"/>
    <w:basedOn w:val="a0"/>
    <w:uiPriority w:val="99"/>
    <w:rPr>
      <w:rFonts w:ascii="Times New Roman" w:hAnsi="Times New Roman" w:cs="Times New Roman"/>
      <w:noProof/>
      <w:w w:val="66"/>
      <w:sz w:val="50"/>
      <w:szCs w:val="50"/>
      <w:u w:val="none"/>
    </w:rPr>
  </w:style>
  <w:style w:type="character" w:customStyle="1" w:styleId="16">
    <w:name w:val="Основной текст (16)_"/>
    <w:basedOn w:val="a0"/>
    <w:link w:val="161"/>
    <w:uiPriority w:val="99"/>
    <w:rPr>
      <w:rFonts w:ascii="Times New Roman" w:hAnsi="Times New Roman" w:cs="Times New Roman"/>
      <w:b/>
      <w:bCs/>
      <w:sz w:val="27"/>
      <w:szCs w:val="27"/>
      <w:u w:val="none"/>
    </w:rPr>
  </w:style>
  <w:style w:type="character" w:customStyle="1" w:styleId="160">
    <w:name w:val="Основной текст (16)"/>
    <w:basedOn w:val="16"/>
    <w:uiPriority w:val="99"/>
    <w:rPr>
      <w:rFonts w:ascii="Times New Roman" w:hAnsi="Times New Roman" w:cs="Times New Roman"/>
      <w:b/>
      <w:bCs/>
      <w:sz w:val="27"/>
      <w:szCs w:val="27"/>
      <w:u w:val="single"/>
    </w:rPr>
  </w:style>
  <w:style w:type="character" w:customStyle="1" w:styleId="91">
    <w:name w:val="Заголовок №9_"/>
    <w:basedOn w:val="a0"/>
    <w:link w:val="92"/>
    <w:uiPriority w:val="99"/>
    <w:rPr>
      <w:rFonts w:ascii="Arial Narrow" w:hAnsi="Arial Narrow" w:cs="Arial Narrow"/>
      <w:i/>
      <w:iCs/>
      <w:noProof/>
      <w:spacing w:val="-10"/>
      <w:u w:val="none"/>
    </w:rPr>
  </w:style>
  <w:style w:type="character" w:customStyle="1" w:styleId="31">
    <w:name w:val="Колонтитул3"/>
    <w:basedOn w:val="a5"/>
    <w:uiPriority w:val="99"/>
    <w:rPr>
      <w:rFonts w:ascii="Times New Roman" w:hAnsi="Times New Roman" w:cs="Times New Roman"/>
      <w:sz w:val="26"/>
      <w:szCs w:val="26"/>
      <w:u w:val="none"/>
    </w:rPr>
  </w:style>
  <w:style w:type="character" w:customStyle="1" w:styleId="63">
    <w:name w:val="Заголовок №6 (3)_"/>
    <w:basedOn w:val="a0"/>
    <w:link w:val="630"/>
    <w:uiPriority w:val="99"/>
    <w:rPr>
      <w:rFonts w:ascii="Times New Roman" w:hAnsi="Times New Roman" w:cs="Times New Roman"/>
      <w:i/>
      <w:iCs/>
      <w:noProof/>
      <w:spacing w:val="-30"/>
      <w:sz w:val="26"/>
      <w:szCs w:val="26"/>
      <w:u w:val="none"/>
    </w:rPr>
  </w:style>
  <w:style w:type="character" w:customStyle="1" w:styleId="140">
    <w:name w:val="Основной текст (14) + Полужирный"/>
    <w:aliases w:val="Не курсив2"/>
    <w:basedOn w:val="a0"/>
    <w:uiPriority w:val="99"/>
    <w:rPr>
      <w:rFonts w:ascii="Times New Roman" w:hAnsi="Times New Roman" w:cs="Times New Roman"/>
      <w:b/>
      <w:bCs/>
      <w:noProof/>
      <w:sz w:val="26"/>
      <w:szCs w:val="26"/>
      <w:u w:val="none"/>
    </w:rPr>
  </w:style>
  <w:style w:type="character" w:customStyle="1" w:styleId="120ptExact">
    <w:name w:val="Основной текст (12) + Интервал 0 pt Exact"/>
    <w:basedOn w:val="12"/>
    <w:uiPriority w:val="99"/>
    <w:rPr>
      <w:rFonts w:ascii="Times New Roman" w:hAnsi="Times New Roman" w:cs="Times New Roman"/>
      <w:b/>
      <w:bCs/>
      <w:color w:val="000000"/>
      <w:spacing w:val="-3"/>
      <w:w w:val="100"/>
      <w:position w:val="0"/>
      <w:sz w:val="24"/>
      <w:szCs w:val="24"/>
      <w:u w:val="none"/>
    </w:rPr>
  </w:style>
  <w:style w:type="character" w:customStyle="1" w:styleId="12">
    <w:name w:val="Основной текст (12)_"/>
    <w:basedOn w:val="a0"/>
    <w:link w:val="121"/>
    <w:uiPriority w:val="99"/>
    <w:rPr>
      <w:rFonts w:ascii="Times New Roman" w:hAnsi="Times New Roman" w:cs="Times New Roman"/>
      <w:b/>
      <w:bCs/>
      <w:sz w:val="26"/>
      <w:szCs w:val="26"/>
      <w:u w:val="none"/>
    </w:rPr>
  </w:style>
  <w:style w:type="character" w:customStyle="1" w:styleId="120">
    <w:name w:val="Основной текст (12)"/>
    <w:basedOn w:val="12"/>
    <w:uiPriority w:val="99"/>
    <w:rPr>
      <w:rFonts w:ascii="Times New Roman" w:hAnsi="Times New Roman" w:cs="Times New Roman"/>
      <w:b/>
      <w:bCs/>
      <w:sz w:val="26"/>
      <w:szCs w:val="26"/>
      <w:u w:val="none"/>
    </w:rPr>
  </w:style>
  <w:style w:type="character" w:customStyle="1" w:styleId="122">
    <w:name w:val="Основной текст (12)2"/>
    <w:basedOn w:val="12"/>
    <w:uiPriority w:val="99"/>
    <w:rPr>
      <w:rFonts w:ascii="Times New Roman" w:hAnsi="Times New Roman" w:cs="Times New Roman"/>
      <w:b/>
      <w:bCs/>
      <w:sz w:val="26"/>
      <w:szCs w:val="26"/>
      <w:u w:val="single"/>
    </w:rPr>
  </w:style>
  <w:style w:type="character" w:customStyle="1" w:styleId="45">
    <w:name w:val="Оглавление (4)_"/>
    <w:basedOn w:val="a0"/>
    <w:link w:val="46"/>
    <w:uiPriority w:val="99"/>
    <w:rPr>
      <w:rFonts w:ascii="Times New Roman" w:hAnsi="Times New Roman" w:cs="Times New Roman"/>
      <w:b/>
      <w:bCs/>
      <w:i/>
      <w:iCs/>
      <w:noProof/>
      <w:spacing w:val="-10"/>
      <w:sz w:val="22"/>
      <w:szCs w:val="22"/>
      <w:u w:val="none"/>
    </w:rPr>
  </w:style>
  <w:style w:type="character" w:customStyle="1" w:styleId="4SimHei">
    <w:name w:val="Оглавление (4) + SimHei"/>
    <w:aliases w:val="13 pt1,Не полужирный1,Не курсив1"/>
    <w:basedOn w:val="45"/>
    <w:uiPriority w:val="99"/>
    <w:rPr>
      <w:rFonts w:ascii="SimHei" w:eastAsia="SimHei" w:cs="SimHei"/>
      <w:noProof/>
      <w:spacing w:val="-10"/>
      <w:sz w:val="26"/>
      <w:szCs w:val="26"/>
      <w:u w:val="none"/>
    </w:rPr>
  </w:style>
  <w:style w:type="character" w:customStyle="1" w:styleId="920">
    <w:name w:val="Заголовок №9 (2)_"/>
    <w:basedOn w:val="a0"/>
    <w:link w:val="921"/>
    <w:uiPriority w:val="99"/>
    <w:rPr>
      <w:rFonts w:ascii="Times New Roman" w:hAnsi="Times New Roman" w:cs="Times New Roman"/>
      <w:noProof/>
      <w:sz w:val="26"/>
      <w:szCs w:val="26"/>
      <w:u w:val="none"/>
    </w:rPr>
  </w:style>
  <w:style w:type="character" w:customStyle="1" w:styleId="27">
    <w:name w:val="Колонтитул2"/>
    <w:basedOn w:val="a5"/>
    <w:uiPriority w:val="99"/>
    <w:rPr>
      <w:rFonts w:ascii="Times New Roman" w:hAnsi="Times New Roman" w:cs="Times New Roman"/>
      <w:sz w:val="26"/>
      <w:szCs w:val="26"/>
      <w:u w:val="single"/>
    </w:rPr>
  </w:style>
  <w:style w:type="character" w:customStyle="1" w:styleId="112">
    <w:name w:val="Основной текст (11)"/>
    <w:basedOn w:val="110"/>
    <w:uiPriority w:val="99"/>
    <w:rPr>
      <w:rFonts w:ascii="Times New Roman" w:hAnsi="Times New Roman" w:cs="Times New Roman"/>
      <w:b/>
      <w:bCs/>
      <w:spacing w:val="-10"/>
      <w:sz w:val="27"/>
      <w:szCs w:val="27"/>
      <w:u w:val="none"/>
    </w:rPr>
  </w:style>
  <w:style w:type="character" w:customStyle="1" w:styleId="64">
    <w:name w:val="Заголовок №6 (4)_"/>
    <w:basedOn w:val="a0"/>
    <w:link w:val="640"/>
    <w:uiPriority w:val="99"/>
    <w:rPr>
      <w:rFonts w:ascii="Arial Narrow" w:hAnsi="Arial Narrow" w:cs="Arial Narrow"/>
      <w:b/>
      <w:bCs/>
      <w:i/>
      <w:iCs/>
      <w:noProof/>
      <w:spacing w:val="40"/>
      <w:sz w:val="27"/>
      <w:szCs w:val="27"/>
      <w:u w:val="none"/>
    </w:rPr>
  </w:style>
  <w:style w:type="character" w:customStyle="1" w:styleId="ArialNarrow1">
    <w:name w:val="Основной текст + Arial Narrow1"/>
    <w:aliases w:val="12 pt1,Курсив1,Интервал 9 pt"/>
    <w:basedOn w:val="1"/>
    <w:uiPriority w:val="99"/>
    <w:rPr>
      <w:rFonts w:ascii="Arial Narrow" w:hAnsi="Arial Narrow" w:cs="Arial Narrow"/>
      <w:i/>
      <w:iCs/>
      <w:noProof/>
      <w:spacing w:val="180"/>
      <w:sz w:val="24"/>
      <w:szCs w:val="24"/>
      <w:u w:val="none"/>
    </w:rPr>
  </w:style>
  <w:style w:type="character" w:customStyle="1" w:styleId="220">
    <w:name w:val="Основной текст (22)_"/>
    <w:basedOn w:val="a0"/>
    <w:link w:val="221"/>
    <w:uiPriority w:val="99"/>
    <w:rPr>
      <w:rFonts w:ascii="Georgia" w:hAnsi="Georgia" w:cs="Georgia"/>
      <w:noProof/>
      <w:sz w:val="15"/>
      <w:szCs w:val="15"/>
      <w:u w:val="none"/>
    </w:rPr>
  </w:style>
  <w:style w:type="paragraph" w:customStyle="1" w:styleId="10">
    <w:name w:val="Колонтитул1"/>
    <w:basedOn w:val="a"/>
    <w:link w:val="a5"/>
    <w:uiPriority w:val="99"/>
    <w:pPr>
      <w:shd w:val="clear" w:color="auto" w:fill="FFFFFF"/>
      <w:spacing w:line="240" w:lineRule="atLeast"/>
    </w:pPr>
    <w:rPr>
      <w:rFonts w:ascii="Times New Roman" w:hAnsi="Times New Roman" w:cs="Times New Roman"/>
      <w:color w:val="auto"/>
      <w:sz w:val="26"/>
      <w:szCs w:val="26"/>
      <w:lang w:eastAsia="ru-RU"/>
    </w:rPr>
  </w:style>
  <w:style w:type="paragraph" w:customStyle="1" w:styleId="20">
    <w:name w:val="Основной текст (2)"/>
    <w:basedOn w:val="a"/>
    <w:link w:val="2"/>
    <w:uiPriority w:val="99"/>
    <w:pPr>
      <w:shd w:val="clear" w:color="auto" w:fill="FFFFFF"/>
      <w:spacing w:before="180" w:line="240" w:lineRule="atLeast"/>
      <w:jc w:val="both"/>
    </w:pPr>
    <w:rPr>
      <w:rFonts w:ascii="Arial Narrow" w:hAnsi="Arial Narrow" w:cs="Arial Narrow"/>
      <w:i/>
      <w:iCs/>
      <w:noProof/>
      <w:color w:val="auto"/>
      <w:spacing w:val="10"/>
      <w:lang w:eastAsia="ru-RU"/>
    </w:rPr>
  </w:style>
  <w:style w:type="paragraph" w:customStyle="1" w:styleId="30">
    <w:name w:val="Основной текст (3)"/>
    <w:basedOn w:val="a"/>
    <w:link w:val="3"/>
    <w:uiPriority w:val="99"/>
    <w:pPr>
      <w:shd w:val="clear" w:color="auto" w:fill="FFFFFF"/>
      <w:spacing w:before="300" w:line="240" w:lineRule="atLeast"/>
    </w:pPr>
    <w:rPr>
      <w:rFonts w:ascii="Arial Narrow" w:hAnsi="Arial Narrow" w:cs="Arial Narrow"/>
      <w:b/>
      <w:bCs/>
      <w:i/>
      <w:iCs/>
      <w:color w:val="auto"/>
      <w:sz w:val="27"/>
      <w:szCs w:val="27"/>
      <w:lang w:eastAsia="ru-RU"/>
    </w:rPr>
  </w:style>
  <w:style w:type="paragraph" w:customStyle="1" w:styleId="5">
    <w:name w:val="Основной текст (5)"/>
    <w:basedOn w:val="a"/>
    <w:link w:val="5Exact"/>
    <w:uiPriority w:val="99"/>
    <w:pPr>
      <w:shd w:val="clear" w:color="auto" w:fill="FFFFFF"/>
      <w:spacing w:line="240" w:lineRule="atLeast"/>
    </w:pPr>
    <w:rPr>
      <w:rFonts w:ascii="Times New Roman" w:hAnsi="Times New Roman" w:cs="Times New Roman"/>
      <w:i/>
      <w:iCs/>
      <w:noProof/>
      <w:color w:val="auto"/>
      <w:spacing w:val="58"/>
      <w:sz w:val="20"/>
      <w:szCs w:val="20"/>
      <w:lang w:eastAsia="ru-RU"/>
    </w:rPr>
  </w:style>
  <w:style w:type="paragraph" w:customStyle="1" w:styleId="40">
    <w:name w:val="Заголовок №4"/>
    <w:basedOn w:val="a"/>
    <w:link w:val="4"/>
    <w:uiPriority w:val="99"/>
    <w:pPr>
      <w:shd w:val="clear" w:color="auto" w:fill="FFFFFF"/>
      <w:spacing w:after="240" w:line="240" w:lineRule="atLeast"/>
      <w:outlineLvl w:val="3"/>
    </w:pPr>
    <w:rPr>
      <w:rFonts w:ascii="Times New Roman" w:hAnsi="Times New Roman" w:cs="Times New Roman"/>
      <w:noProof/>
      <w:color w:val="auto"/>
      <w:sz w:val="32"/>
      <w:szCs w:val="32"/>
      <w:lang w:eastAsia="ru-RU"/>
    </w:rPr>
  </w:style>
  <w:style w:type="paragraph" w:customStyle="1" w:styleId="42">
    <w:name w:val="Основной текст (4)"/>
    <w:basedOn w:val="a"/>
    <w:link w:val="41"/>
    <w:uiPriority w:val="99"/>
    <w:pPr>
      <w:shd w:val="clear" w:color="auto" w:fill="FFFFFF"/>
      <w:spacing w:line="240" w:lineRule="atLeast"/>
      <w:jc w:val="both"/>
    </w:pPr>
    <w:rPr>
      <w:rFonts w:ascii="Georgia" w:hAnsi="Georgia" w:cs="Georgia"/>
      <w:b/>
      <w:bCs/>
      <w:i/>
      <w:iCs/>
      <w:noProof/>
      <w:color w:val="auto"/>
      <w:spacing w:val="-10"/>
      <w:sz w:val="15"/>
      <w:szCs w:val="15"/>
      <w:lang w:eastAsia="ru-RU"/>
    </w:rPr>
  </w:style>
  <w:style w:type="paragraph" w:customStyle="1" w:styleId="22">
    <w:name w:val="Заголовок №2"/>
    <w:basedOn w:val="a"/>
    <w:link w:val="21"/>
    <w:uiPriority w:val="99"/>
    <w:pPr>
      <w:shd w:val="clear" w:color="auto" w:fill="FFFFFF"/>
      <w:spacing w:before="420" w:line="240" w:lineRule="atLeast"/>
      <w:outlineLvl w:val="1"/>
    </w:pPr>
    <w:rPr>
      <w:rFonts w:ascii="Arial Narrow" w:hAnsi="Arial Narrow" w:cs="Arial Narrow"/>
      <w:b/>
      <w:bCs/>
      <w:i/>
      <w:iCs/>
      <w:noProof/>
      <w:color w:val="auto"/>
      <w:sz w:val="27"/>
      <w:szCs w:val="27"/>
      <w:lang w:eastAsia="ru-RU"/>
    </w:rPr>
  </w:style>
  <w:style w:type="paragraph" w:customStyle="1" w:styleId="60">
    <w:name w:val="Заголовок №6"/>
    <w:basedOn w:val="a"/>
    <w:link w:val="6"/>
    <w:uiPriority w:val="99"/>
    <w:pPr>
      <w:shd w:val="clear" w:color="auto" w:fill="FFFFFF"/>
      <w:spacing w:line="240" w:lineRule="atLeast"/>
      <w:outlineLvl w:val="5"/>
    </w:pPr>
    <w:rPr>
      <w:rFonts w:ascii="Arial Narrow" w:hAnsi="Arial Narrow" w:cs="Arial Narrow"/>
      <w:i/>
      <w:iCs/>
      <w:noProof/>
      <w:color w:val="auto"/>
      <w:spacing w:val="10"/>
      <w:lang w:eastAsia="ru-RU"/>
    </w:rPr>
  </w:style>
  <w:style w:type="paragraph" w:customStyle="1" w:styleId="80">
    <w:name w:val="Основной текст (8)"/>
    <w:basedOn w:val="a"/>
    <w:link w:val="8"/>
    <w:uiPriority w:val="99"/>
    <w:pPr>
      <w:shd w:val="clear" w:color="auto" w:fill="FFFFFF"/>
      <w:spacing w:line="485" w:lineRule="exact"/>
      <w:jc w:val="both"/>
    </w:pPr>
    <w:rPr>
      <w:rFonts w:ascii="Times New Roman" w:hAnsi="Times New Roman" w:cs="Times New Roman"/>
      <w:b/>
      <w:bCs/>
      <w:color w:val="auto"/>
      <w:sz w:val="25"/>
      <w:szCs w:val="25"/>
      <w:lang w:val="ru-RU" w:eastAsia="ru-RU"/>
    </w:rPr>
  </w:style>
  <w:style w:type="paragraph" w:customStyle="1" w:styleId="24">
    <w:name w:val="Оглавление (2)"/>
    <w:basedOn w:val="a"/>
    <w:link w:val="23"/>
    <w:uiPriority w:val="99"/>
    <w:pPr>
      <w:shd w:val="clear" w:color="auto" w:fill="FFFFFF"/>
      <w:spacing w:after="300" w:line="240" w:lineRule="atLeast"/>
      <w:jc w:val="both"/>
    </w:pPr>
    <w:rPr>
      <w:rFonts w:ascii="Arial Narrow" w:hAnsi="Arial Narrow" w:cs="Arial Narrow"/>
      <w:i/>
      <w:iCs/>
      <w:noProof/>
      <w:color w:val="auto"/>
      <w:spacing w:val="10"/>
      <w:lang w:eastAsia="ru-RU"/>
    </w:rPr>
  </w:style>
  <w:style w:type="paragraph" w:customStyle="1" w:styleId="11">
    <w:name w:val="Оглавление1"/>
    <w:basedOn w:val="a"/>
    <w:link w:val="a8"/>
    <w:uiPriority w:val="99"/>
    <w:pPr>
      <w:shd w:val="clear" w:color="auto" w:fill="FFFFFF"/>
      <w:spacing w:before="300" w:line="485" w:lineRule="exact"/>
      <w:jc w:val="both"/>
    </w:pPr>
    <w:rPr>
      <w:rFonts w:ascii="Times New Roman" w:hAnsi="Times New Roman" w:cs="Times New Roman"/>
      <w:color w:val="auto"/>
      <w:sz w:val="26"/>
      <w:szCs w:val="26"/>
      <w:lang w:eastAsia="ru-RU"/>
    </w:rPr>
  </w:style>
  <w:style w:type="paragraph" w:customStyle="1" w:styleId="70">
    <w:name w:val="Заголовок №7"/>
    <w:basedOn w:val="a"/>
    <w:link w:val="7"/>
    <w:uiPriority w:val="99"/>
    <w:pPr>
      <w:shd w:val="clear" w:color="auto" w:fill="FFFFFF"/>
      <w:spacing w:before="120" w:line="240" w:lineRule="atLeast"/>
      <w:jc w:val="both"/>
      <w:outlineLvl w:val="6"/>
    </w:pPr>
    <w:rPr>
      <w:rFonts w:ascii="Arial Narrow" w:hAnsi="Arial Narrow" w:cs="Arial Narrow"/>
      <w:i/>
      <w:iCs/>
      <w:noProof/>
      <w:color w:val="auto"/>
      <w:spacing w:val="10"/>
      <w:lang w:eastAsia="ru-RU"/>
    </w:rPr>
  </w:style>
  <w:style w:type="paragraph" w:customStyle="1" w:styleId="90">
    <w:name w:val="Основной текст (9)"/>
    <w:basedOn w:val="a"/>
    <w:link w:val="9"/>
    <w:uiPriority w:val="99"/>
    <w:pPr>
      <w:shd w:val="clear" w:color="auto" w:fill="FFFFFF"/>
      <w:spacing w:before="420" w:line="494" w:lineRule="exact"/>
    </w:pPr>
    <w:rPr>
      <w:rFonts w:ascii="Times New Roman" w:hAnsi="Times New Roman" w:cs="Times New Roman"/>
      <w:b/>
      <w:bCs/>
      <w:color w:val="auto"/>
      <w:spacing w:val="-10"/>
      <w:sz w:val="27"/>
      <w:szCs w:val="27"/>
      <w:lang w:eastAsia="ru-RU"/>
    </w:rPr>
  </w:style>
  <w:style w:type="paragraph" w:customStyle="1" w:styleId="101">
    <w:name w:val="Основной текст (10)"/>
    <w:basedOn w:val="a"/>
    <w:link w:val="100"/>
    <w:uiPriority w:val="99"/>
    <w:pPr>
      <w:shd w:val="clear" w:color="auto" w:fill="FFFFFF"/>
      <w:spacing w:before="60" w:after="360" w:line="240" w:lineRule="atLeast"/>
    </w:pPr>
    <w:rPr>
      <w:rFonts w:ascii="Georgia" w:hAnsi="Georgia" w:cs="Georgia"/>
      <w:noProof/>
      <w:color w:val="auto"/>
      <w:sz w:val="30"/>
      <w:szCs w:val="30"/>
      <w:lang w:eastAsia="ru-RU"/>
    </w:rPr>
  </w:style>
  <w:style w:type="paragraph" w:customStyle="1" w:styleId="111">
    <w:name w:val="Основной текст (11)1"/>
    <w:basedOn w:val="a"/>
    <w:link w:val="110"/>
    <w:uiPriority w:val="99"/>
    <w:pPr>
      <w:shd w:val="clear" w:color="auto" w:fill="FFFFFF"/>
      <w:spacing w:before="240" w:line="202" w:lineRule="exact"/>
      <w:jc w:val="both"/>
    </w:pPr>
    <w:rPr>
      <w:rFonts w:ascii="Times New Roman" w:hAnsi="Times New Roman" w:cs="Times New Roman"/>
      <w:b/>
      <w:bCs/>
      <w:color w:val="auto"/>
      <w:spacing w:val="-10"/>
      <w:sz w:val="27"/>
      <w:szCs w:val="27"/>
      <w:lang w:eastAsia="ru-RU"/>
    </w:rPr>
  </w:style>
  <w:style w:type="paragraph" w:customStyle="1" w:styleId="121">
    <w:name w:val="Основной текст (12)1"/>
    <w:basedOn w:val="a"/>
    <w:link w:val="12"/>
    <w:uiPriority w:val="99"/>
    <w:pPr>
      <w:shd w:val="clear" w:color="auto" w:fill="FFFFFF"/>
      <w:spacing w:after="240" w:line="240" w:lineRule="atLeast"/>
    </w:pPr>
    <w:rPr>
      <w:rFonts w:ascii="Times New Roman" w:hAnsi="Times New Roman" w:cs="Times New Roman"/>
      <w:b/>
      <w:bCs/>
      <w:color w:val="auto"/>
      <w:sz w:val="26"/>
      <w:szCs w:val="26"/>
      <w:lang w:eastAsia="ru-RU"/>
    </w:rPr>
  </w:style>
  <w:style w:type="paragraph" w:customStyle="1" w:styleId="ab">
    <w:name w:val="Подпись к картинке"/>
    <w:basedOn w:val="a"/>
    <w:link w:val="aa"/>
    <w:uiPriority w:val="99"/>
    <w:pPr>
      <w:shd w:val="clear" w:color="auto" w:fill="FFFFFF"/>
      <w:spacing w:line="240" w:lineRule="atLeast"/>
    </w:pPr>
    <w:rPr>
      <w:rFonts w:ascii="Times New Roman" w:hAnsi="Times New Roman" w:cs="Times New Roman"/>
      <w:color w:val="auto"/>
      <w:sz w:val="26"/>
      <w:szCs w:val="26"/>
      <w:lang w:eastAsia="ru-RU"/>
    </w:rPr>
  </w:style>
  <w:style w:type="paragraph" w:customStyle="1" w:styleId="26">
    <w:name w:val="Подпись к картинке (2)"/>
    <w:basedOn w:val="a"/>
    <w:link w:val="25"/>
    <w:uiPriority w:val="99"/>
    <w:pPr>
      <w:shd w:val="clear" w:color="auto" w:fill="FFFFFF"/>
      <w:spacing w:before="60" w:line="240" w:lineRule="atLeast"/>
      <w:jc w:val="both"/>
    </w:pPr>
    <w:rPr>
      <w:rFonts w:ascii="Georgia" w:hAnsi="Georgia" w:cs="Georgia"/>
      <w:noProof/>
      <w:color w:val="auto"/>
      <w:spacing w:val="110"/>
      <w:sz w:val="15"/>
      <w:szCs w:val="15"/>
      <w:lang w:eastAsia="ru-RU"/>
    </w:rPr>
  </w:style>
  <w:style w:type="paragraph" w:customStyle="1" w:styleId="52">
    <w:name w:val="Заголовок №5"/>
    <w:basedOn w:val="a"/>
    <w:link w:val="51"/>
    <w:uiPriority w:val="99"/>
    <w:pPr>
      <w:shd w:val="clear" w:color="auto" w:fill="FFFFFF"/>
      <w:spacing w:after="240" w:line="240" w:lineRule="atLeast"/>
      <w:jc w:val="both"/>
      <w:outlineLvl w:val="4"/>
    </w:pPr>
    <w:rPr>
      <w:rFonts w:ascii="Times New Roman" w:hAnsi="Times New Roman" w:cs="Times New Roman"/>
      <w:b/>
      <w:bCs/>
      <w:noProof/>
      <w:color w:val="auto"/>
      <w:sz w:val="26"/>
      <w:szCs w:val="26"/>
      <w:lang w:eastAsia="ru-RU"/>
    </w:rPr>
  </w:style>
  <w:style w:type="paragraph" w:customStyle="1" w:styleId="421">
    <w:name w:val="Заголовок №4 (2)"/>
    <w:basedOn w:val="a"/>
    <w:link w:val="420"/>
    <w:uiPriority w:val="99"/>
    <w:pPr>
      <w:shd w:val="clear" w:color="auto" w:fill="FFFFFF"/>
      <w:spacing w:line="485" w:lineRule="exact"/>
      <w:jc w:val="center"/>
      <w:outlineLvl w:val="3"/>
    </w:pPr>
    <w:rPr>
      <w:rFonts w:ascii="Georgia" w:hAnsi="Georgia" w:cs="Georgia"/>
      <w:noProof/>
      <w:color w:val="auto"/>
      <w:sz w:val="30"/>
      <w:szCs w:val="30"/>
      <w:lang w:eastAsia="ru-RU"/>
    </w:rPr>
  </w:style>
  <w:style w:type="paragraph" w:customStyle="1" w:styleId="161">
    <w:name w:val="Основной текст (16)1"/>
    <w:basedOn w:val="a"/>
    <w:link w:val="16"/>
    <w:uiPriority w:val="99"/>
    <w:pPr>
      <w:shd w:val="clear" w:color="auto" w:fill="FFFFFF"/>
      <w:spacing w:before="900" w:after="300" w:line="240" w:lineRule="atLeast"/>
      <w:jc w:val="both"/>
    </w:pPr>
    <w:rPr>
      <w:rFonts w:ascii="Times New Roman" w:hAnsi="Times New Roman" w:cs="Times New Roman"/>
      <w:b/>
      <w:bCs/>
      <w:color w:val="auto"/>
      <w:sz w:val="27"/>
      <w:szCs w:val="27"/>
      <w:lang w:eastAsia="ru-RU"/>
    </w:rPr>
  </w:style>
  <w:style w:type="paragraph" w:customStyle="1" w:styleId="92">
    <w:name w:val="Заголовок №9"/>
    <w:basedOn w:val="a"/>
    <w:link w:val="91"/>
    <w:uiPriority w:val="99"/>
    <w:pPr>
      <w:shd w:val="clear" w:color="auto" w:fill="FFFFFF"/>
      <w:spacing w:before="120" w:line="240" w:lineRule="atLeast"/>
      <w:outlineLvl w:val="8"/>
    </w:pPr>
    <w:rPr>
      <w:rFonts w:ascii="Arial Narrow" w:hAnsi="Arial Narrow" w:cs="Arial Narrow"/>
      <w:i/>
      <w:iCs/>
      <w:noProof/>
      <w:color w:val="auto"/>
      <w:spacing w:val="-10"/>
      <w:lang w:eastAsia="ru-RU"/>
    </w:rPr>
  </w:style>
  <w:style w:type="paragraph" w:customStyle="1" w:styleId="630">
    <w:name w:val="Заголовок №6 (3)"/>
    <w:basedOn w:val="a"/>
    <w:link w:val="63"/>
    <w:uiPriority w:val="99"/>
    <w:pPr>
      <w:shd w:val="clear" w:color="auto" w:fill="FFFFFF"/>
      <w:spacing w:before="120" w:after="300" w:line="240" w:lineRule="atLeast"/>
      <w:outlineLvl w:val="5"/>
    </w:pPr>
    <w:rPr>
      <w:rFonts w:ascii="Times New Roman" w:hAnsi="Times New Roman" w:cs="Times New Roman"/>
      <w:i/>
      <w:iCs/>
      <w:noProof/>
      <w:color w:val="auto"/>
      <w:spacing w:val="-30"/>
      <w:sz w:val="26"/>
      <w:szCs w:val="26"/>
      <w:lang w:eastAsia="ru-RU"/>
    </w:rPr>
  </w:style>
  <w:style w:type="paragraph" w:customStyle="1" w:styleId="46">
    <w:name w:val="Оглавление (4)"/>
    <w:basedOn w:val="a"/>
    <w:link w:val="45"/>
    <w:uiPriority w:val="99"/>
    <w:pPr>
      <w:shd w:val="clear" w:color="auto" w:fill="FFFFFF"/>
      <w:spacing w:before="60" w:line="533" w:lineRule="exact"/>
      <w:jc w:val="both"/>
    </w:pPr>
    <w:rPr>
      <w:rFonts w:ascii="Times New Roman" w:hAnsi="Times New Roman" w:cs="Times New Roman"/>
      <w:b/>
      <w:bCs/>
      <w:i/>
      <w:iCs/>
      <w:noProof/>
      <w:color w:val="auto"/>
      <w:spacing w:val="-10"/>
      <w:sz w:val="22"/>
      <w:szCs w:val="22"/>
      <w:lang w:eastAsia="ru-RU"/>
    </w:rPr>
  </w:style>
  <w:style w:type="paragraph" w:customStyle="1" w:styleId="921">
    <w:name w:val="Заголовок №9 (2)"/>
    <w:basedOn w:val="a"/>
    <w:link w:val="920"/>
    <w:uiPriority w:val="99"/>
    <w:pPr>
      <w:shd w:val="clear" w:color="auto" w:fill="FFFFFF"/>
      <w:spacing w:before="480" w:line="240" w:lineRule="atLeast"/>
      <w:jc w:val="both"/>
      <w:outlineLvl w:val="8"/>
    </w:pPr>
    <w:rPr>
      <w:rFonts w:ascii="Times New Roman" w:hAnsi="Times New Roman" w:cs="Times New Roman"/>
      <w:noProof/>
      <w:color w:val="auto"/>
      <w:sz w:val="26"/>
      <w:szCs w:val="26"/>
      <w:lang w:eastAsia="ru-RU"/>
    </w:rPr>
  </w:style>
  <w:style w:type="paragraph" w:customStyle="1" w:styleId="640">
    <w:name w:val="Заголовок №6 (4)"/>
    <w:basedOn w:val="a"/>
    <w:link w:val="64"/>
    <w:uiPriority w:val="99"/>
    <w:pPr>
      <w:shd w:val="clear" w:color="auto" w:fill="FFFFFF"/>
      <w:spacing w:before="600" w:after="120" w:line="240" w:lineRule="atLeast"/>
      <w:outlineLvl w:val="5"/>
    </w:pPr>
    <w:rPr>
      <w:rFonts w:ascii="Arial Narrow" w:hAnsi="Arial Narrow" w:cs="Arial Narrow"/>
      <w:b/>
      <w:bCs/>
      <w:i/>
      <w:iCs/>
      <w:noProof/>
      <w:color w:val="auto"/>
      <w:spacing w:val="40"/>
      <w:sz w:val="27"/>
      <w:szCs w:val="27"/>
      <w:lang w:eastAsia="ru-RU"/>
    </w:rPr>
  </w:style>
  <w:style w:type="paragraph" w:customStyle="1" w:styleId="221">
    <w:name w:val="Основной текст (22)"/>
    <w:basedOn w:val="a"/>
    <w:link w:val="220"/>
    <w:uiPriority w:val="99"/>
    <w:pPr>
      <w:shd w:val="clear" w:color="auto" w:fill="FFFFFF"/>
      <w:spacing w:before="660" w:after="780" w:line="240" w:lineRule="atLeast"/>
    </w:pPr>
    <w:rPr>
      <w:rFonts w:ascii="Georgia" w:hAnsi="Georgia" w:cs="Georgia"/>
      <w:noProof/>
      <w:color w:val="auto"/>
      <w:sz w:val="15"/>
      <w:szCs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3" Type="http://schemas.microsoft.com/office/2007/relationships/stylesWithEffects" Target="stylesWithEffects.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header" Target="header40.xml"/><Relationship Id="rId50" Type="http://schemas.openxmlformats.org/officeDocument/2006/relationships/header" Target="header4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header" Target="header3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7325</Words>
  <Characters>41753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2012-09-18T12:50:00Z</dcterms:created>
  <dcterms:modified xsi:type="dcterms:W3CDTF">2012-09-18T12:50:00Z</dcterms:modified>
</cp:coreProperties>
</file>